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8308A" w14:textId="32F47535" w:rsidR="006B3943" w:rsidRPr="00350EA7" w:rsidRDefault="006B3943" w:rsidP="006B3943">
      <w:pPr>
        <w:pStyle w:val="Bezriadkovania"/>
        <w:jc w:val="center"/>
        <w:rPr>
          <w:b/>
          <w:bCs/>
        </w:rPr>
      </w:pPr>
      <w:r w:rsidRPr="00350EA7">
        <w:rPr>
          <w:b/>
          <w:bCs/>
        </w:rPr>
        <w:t>ZMLUVA O</w:t>
      </w:r>
      <w:r w:rsidR="005969B5" w:rsidRPr="00350EA7">
        <w:rPr>
          <w:b/>
          <w:bCs/>
        </w:rPr>
        <w:t> </w:t>
      </w:r>
      <w:r w:rsidRPr="00350EA7">
        <w:rPr>
          <w:b/>
          <w:bCs/>
        </w:rPr>
        <w:t>DIELO</w:t>
      </w:r>
      <w:r w:rsidR="005969B5" w:rsidRPr="00350EA7">
        <w:rPr>
          <w:b/>
          <w:bCs/>
        </w:rPr>
        <w:t xml:space="preserve"> </w:t>
      </w:r>
      <w:r w:rsidR="00E943E6" w:rsidRPr="00350EA7">
        <w:rPr>
          <w:b/>
          <w:bCs/>
        </w:rPr>
        <w:t>č. ...................................</w:t>
      </w:r>
    </w:p>
    <w:p w14:paraId="2231AC02" w14:textId="0667C537" w:rsidR="003F1DE8" w:rsidRPr="00350EA7" w:rsidRDefault="003F1DE8" w:rsidP="003F1DE8">
      <w:pPr>
        <w:pStyle w:val="Bezriadkovania"/>
        <w:jc w:val="center"/>
      </w:pPr>
      <w:r w:rsidRPr="00350EA7">
        <w:rPr>
          <w:b/>
          <w:bCs/>
        </w:rPr>
        <w:t>„</w:t>
      </w:r>
      <w:proofErr w:type="spellStart"/>
      <w:r w:rsidR="008977C7" w:rsidRPr="00350EA7">
        <w:rPr>
          <w:b/>
          <w:bCs/>
        </w:rPr>
        <w:t>Make</w:t>
      </w:r>
      <w:proofErr w:type="spellEnd"/>
      <w:r w:rsidR="008977C7" w:rsidRPr="00350EA7">
        <w:rPr>
          <w:b/>
          <w:bCs/>
        </w:rPr>
        <w:t xml:space="preserve"> GMR </w:t>
      </w:r>
      <w:proofErr w:type="spellStart"/>
      <w:r w:rsidR="008977C7" w:rsidRPr="00350EA7">
        <w:rPr>
          <w:b/>
          <w:bCs/>
        </w:rPr>
        <w:t>great</w:t>
      </w:r>
      <w:proofErr w:type="spellEnd"/>
      <w:r w:rsidR="008977C7" w:rsidRPr="00350EA7">
        <w:rPr>
          <w:b/>
          <w:bCs/>
        </w:rPr>
        <w:t xml:space="preserve"> </w:t>
      </w:r>
      <w:proofErr w:type="spellStart"/>
      <w:r w:rsidR="008977C7" w:rsidRPr="00350EA7">
        <w:rPr>
          <w:b/>
          <w:bCs/>
        </w:rPr>
        <w:t>again</w:t>
      </w:r>
      <w:proofErr w:type="spellEnd"/>
      <w:r w:rsidR="008977C7" w:rsidRPr="00350EA7">
        <w:rPr>
          <w:b/>
          <w:bCs/>
        </w:rPr>
        <w:t xml:space="preserve"> - NDP</w:t>
      </w:r>
      <w:r w:rsidRPr="00350EA7">
        <w:rPr>
          <w:b/>
          <w:bCs/>
        </w:rPr>
        <w:t>“</w:t>
      </w:r>
    </w:p>
    <w:p w14:paraId="7A7CB32F" w14:textId="05AECEBF" w:rsidR="006B3943" w:rsidRPr="00350EA7" w:rsidRDefault="006B3943" w:rsidP="006B3943">
      <w:pPr>
        <w:pStyle w:val="Bezriadkovania"/>
        <w:jc w:val="both"/>
      </w:pPr>
      <w:r w:rsidRPr="00350EA7">
        <w:t xml:space="preserve">uzatvorená v súlade s § 536 a </w:t>
      </w:r>
      <w:proofErr w:type="spellStart"/>
      <w:r w:rsidRPr="00350EA7">
        <w:t>nasl</w:t>
      </w:r>
      <w:proofErr w:type="spellEnd"/>
      <w:r w:rsidRPr="00350EA7">
        <w:t>. zákona č. 513/1991 Zb. Obchodný zákonník v znení neskorších predpisov</w:t>
      </w:r>
      <w:r w:rsidR="003D1946" w:rsidRPr="00350EA7">
        <w:t xml:space="preserve"> (ďalej len „Obchodný zákonník“)</w:t>
      </w:r>
      <w:r w:rsidRPr="00350EA7">
        <w:t xml:space="preserve"> (ďalej len „zmluva“)</w:t>
      </w:r>
    </w:p>
    <w:p w14:paraId="52DD6A82" w14:textId="77777777" w:rsidR="008A47CE" w:rsidRPr="00350EA7" w:rsidRDefault="008A47CE" w:rsidP="005D5B3C">
      <w:pPr>
        <w:pStyle w:val="Bezriadkovania"/>
        <w:jc w:val="both"/>
        <w:rPr>
          <w:b/>
        </w:rPr>
      </w:pPr>
    </w:p>
    <w:p w14:paraId="1CF305B1" w14:textId="1E3E30A8" w:rsidR="006B3943" w:rsidRPr="00350EA7" w:rsidRDefault="006B3943" w:rsidP="005D5B3C">
      <w:pPr>
        <w:pStyle w:val="Bezriadkovania"/>
        <w:jc w:val="both"/>
        <w:rPr>
          <w:b/>
        </w:rPr>
      </w:pPr>
      <w:r w:rsidRPr="00350EA7">
        <w:rPr>
          <w:b/>
        </w:rPr>
        <w:t>Zmluvné strany</w:t>
      </w:r>
    </w:p>
    <w:p w14:paraId="322E1545" w14:textId="797B4790" w:rsidR="006B3943" w:rsidRPr="00350EA7" w:rsidRDefault="006B3943" w:rsidP="006B3943">
      <w:pPr>
        <w:pStyle w:val="Bezriadkovania"/>
        <w:jc w:val="both"/>
      </w:pPr>
    </w:p>
    <w:p w14:paraId="3AB8422E" w14:textId="77777777" w:rsidR="00135AA8" w:rsidRPr="00350EA7" w:rsidRDefault="00135AA8" w:rsidP="00135AA8">
      <w:pPr>
        <w:pStyle w:val="Nadpis2"/>
        <w:numPr>
          <w:ilvl w:val="0"/>
          <w:numId w:val="0"/>
        </w:numPr>
        <w:tabs>
          <w:tab w:val="left" w:pos="2694"/>
        </w:tabs>
        <w:spacing w:before="0"/>
        <w:ind w:left="576" w:hanging="576"/>
        <w:jc w:val="both"/>
        <w:rPr>
          <w:rFonts w:asciiTheme="minorHAnsi" w:hAnsiTheme="minorHAnsi" w:cstheme="minorHAnsi"/>
          <w:sz w:val="22"/>
          <w:szCs w:val="22"/>
        </w:rPr>
      </w:pPr>
      <w:r w:rsidRPr="00350EA7">
        <w:rPr>
          <w:rFonts w:asciiTheme="minorHAnsi" w:hAnsiTheme="minorHAnsi" w:cstheme="minorHAnsi"/>
          <w:color w:val="00000A"/>
          <w:sz w:val="22"/>
          <w:szCs w:val="22"/>
        </w:rPr>
        <w:t>Objednávateľ:</w:t>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color w:val="00000A"/>
          <w:sz w:val="22"/>
          <w:szCs w:val="22"/>
        </w:rPr>
        <w:t>Košický samosprávny kraj</w:t>
      </w:r>
    </w:p>
    <w:p w14:paraId="49CFB8C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štatutárny orgán: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Ing. Rastislav Trnka, predseda</w:t>
      </w:r>
    </w:p>
    <w:p w14:paraId="40F06A82"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sídlo: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Námestie Maratónu mieru 1, 042 66 Košice</w:t>
      </w:r>
    </w:p>
    <w:p w14:paraId="6232CA40"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IČO: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35541016</w:t>
      </w:r>
    </w:p>
    <w:p w14:paraId="5185EEF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DIČ:</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2021624924</w:t>
      </w:r>
    </w:p>
    <w:p w14:paraId="1A2D3AEC"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bankové spojenie:</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Štátna pokladnica</w:t>
      </w:r>
    </w:p>
    <w:p w14:paraId="543A2442" w14:textId="15511119"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číslo účtu:</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613640" w:rsidRPr="00350EA7">
        <w:rPr>
          <w:rFonts w:asciiTheme="minorHAnsi" w:hAnsiTheme="minorHAnsi" w:cstheme="minorHAnsi"/>
        </w:rPr>
        <w:t xml:space="preserve">SK64 </w:t>
      </w:r>
      <w:r w:rsidRPr="00350EA7">
        <w:rPr>
          <w:rFonts w:asciiTheme="minorHAnsi" w:hAnsiTheme="minorHAnsi" w:cstheme="minorHAnsi"/>
        </w:rPr>
        <w:t>8180 0000 0070 00</w:t>
      </w:r>
      <w:r w:rsidR="002F51D9" w:rsidRPr="00350EA7">
        <w:rPr>
          <w:rFonts w:asciiTheme="minorHAnsi" w:hAnsiTheme="minorHAnsi" w:cstheme="minorHAnsi"/>
        </w:rPr>
        <w:t>73</w:t>
      </w:r>
      <w:r w:rsidRPr="00350EA7">
        <w:rPr>
          <w:rFonts w:asciiTheme="minorHAnsi" w:hAnsiTheme="minorHAnsi" w:cstheme="minorHAnsi"/>
        </w:rPr>
        <w:t xml:space="preserve"> </w:t>
      </w:r>
      <w:r w:rsidR="002F51D9" w:rsidRPr="00350EA7">
        <w:rPr>
          <w:rFonts w:asciiTheme="minorHAnsi" w:hAnsiTheme="minorHAnsi" w:cstheme="minorHAnsi"/>
        </w:rPr>
        <w:t>9771</w:t>
      </w:r>
    </w:p>
    <w:p w14:paraId="20D33163" w14:textId="77777777" w:rsidR="00096F53" w:rsidRPr="00350EA7" w:rsidRDefault="00096F53" w:rsidP="00096F5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611A6D5E" w14:textId="77777777"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zmluvných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 xml:space="preserve">Ing. Vladimír </w:t>
      </w:r>
      <w:proofErr w:type="spellStart"/>
      <w:r w:rsidRPr="00350EA7">
        <w:rPr>
          <w:rFonts w:asciiTheme="minorHAnsi" w:hAnsiTheme="minorHAnsi" w:cstheme="minorHAnsi"/>
        </w:rPr>
        <w:t>Hlivák</w:t>
      </w:r>
      <w:proofErr w:type="spellEnd"/>
      <w:r w:rsidRPr="00350EA7">
        <w:rPr>
          <w:rFonts w:asciiTheme="minorHAnsi" w:hAnsiTheme="minorHAnsi" w:cstheme="minorHAnsi"/>
        </w:rPr>
        <w:t>, vedúci odboru projektov a investícií</w:t>
      </w:r>
    </w:p>
    <w:p w14:paraId="4DE29726" w14:textId="77777777"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7268432</w:t>
      </w:r>
    </w:p>
    <w:p w14:paraId="08CD6B25" w14:textId="77777777" w:rsidR="00096F53" w:rsidRPr="00350EA7" w:rsidRDefault="00096F53" w:rsidP="00096F53">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t>vladimir.hlivak@vucke.sk</w:t>
      </w:r>
    </w:p>
    <w:p w14:paraId="01141F47" w14:textId="77777777" w:rsidR="006B3943" w:rsidRPr="00350EA7" w:rsidRDefault="006B3943" w:rsidP="006B394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5A338FDD" w14:textId="6A77E045"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technických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1C2545" w:rsidRPr="00350EA7">
        <w:rPr>
          <w:rFonts w:asciiTheme="minorHAnsi" w:hAnsiTheme="minorHAnsi" w:cstheme="minorHAnsi"/>
        </w:rPr>
        <w:t>Ing. Róbert Selecký, referent</w:t>
      </w:r>
      <w:r w:rsidRPr="00350EA7">
        <w:rPr>
          <w:rFonts w:asciiTheme="minorHAnsi" w:hAnsiTheme="minorHAnsi" w:cstheme="minorHAnsi"/>
        </w:rPr>
        <w:t xml:space="preserve"> </w:t>
      </w:r>
      <w:r w:rsidR="00F86D11" w:rsidRPr="00350EA7">
        <w:rPr>
          <w:rFonts w:asciiTheme="minorHAnsi" w:hAnsiTheme="minorHAnsi" w:cstheme="minorHAnsi"/>
        </w:rPr>
        <w:t>realizácie investícií</w:t>
      </w:r>
      <w:r w:rsidR="008F4E2E" w:rsidRPr="00350EA7">
        <w:rPr>
          <w:rFonts w:asciiTheme="minorHAnsi" w:hAnsiTheme="minorHAnsi" w:cstheme="minorHAnsi"/>
        </w:rPr>
        <w:t xml:space="preserve"> </w:t>
      </w:r>
    </w:p>
    <w:p w14:paraId="0722FB17" w14:textId="4FBFE939"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6F6281" w:rsidRPr="00350EA7">
        <w:rPr>
          <w:rFonts w:asciiTheme="minorHAnsi" w:hAnsiTheme="minorHAnsi" w:cstheme="minorHAnsi"/>
        </w:rPr>
        <w:t>224</w:t>
      </w:r>
    </w:p>
    <w:p w14:paraId="640757C0" w14:textId="4E12BA22" w:rsidR="009E2A14" w:rsidRPr="00350EA7" w:rsidRDefault="009E2A14" w:rsidP="009E2A14">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r>
      <w:r w:rsidR="006F6281" w:rsidRPr="00350EA7">
        <w:rPr>
          <w:rFonts w:asciiTheme="minorHAnsi" w:hAnsiTheme="minorHAnsi" w:cstheme="minorHAnsi"/>
        </w:rPr>
        <w:t>robert.selecky</w:t>
      </w:r>
      <w:r w:rsidRPr="00350EA7">
        <w:rPr>
          <w:rFonts w:asciiTheme="minorHAnsi" w:hAnsiTheme="minorHAnsi" w:cstheme="minorHAnsi"/>
        </w:rPr>
        <w:t>@vucke.sk</w:t>
      </w:r>
    </w:p>
    <w:p w14:paraId="1FCC1BB3" w14:textId="77777777" w:rsidR="009E2A14" w:rsidRPr="00350EA7" w:rsidRDefault="009E2A14" w:rsidP="009E2A14">
      <w:pPr>
        <w:pStyle w:val="Bezriadkovania"/>
        <w:jc w:val="both"/>
        <w:rPr>
          <w:rFonts w:asciiTheme="minorHAnsi" w:hAnsiTheme="minorHAnsi" w:cstheme="minorHAnsi"/>
        </w:rPr>
      </w:pPr>
      <w:r w:rsidRPr="00350EA7">
        <w:rPr>
          <w:rFonts w:asciiTheme="minorHAnsi" w:hAnsiTheme="minorHAnsi" w:cstheme="minorHAnsi"/>
        </w:rPr>
        <w:t>(ďalej len „objednávateľ“)</w:t>
      </w:r>
    </w:p>
    <w:p w14:paraId="7253043B" w14:textId="77777777" w:rsidR="006B3943" w:rsidRPr="00350EA7" w:rsidRDefault="006B3943" w:rsidP="006B3943">
      <w:pPr>
        <w:pStyle w:val="Bezriadkovania"/>
        <w:jc w:val="both"/>
      </w:pPr>
    </w:p>
    <w:p w14:paraId="5214B8CF" w14:textId="45E97276" w:rsidR="009E2A14" w:rsidRPr="00350EA7" w:rsidRDefault="009E2A14" w:rsidP="006B3943">
      <w:pPr>
        <w:pStyle w:val="Bezriadkovania"/>
        <w:jc w:val="both"/>
      </w:pPr>
      <w:r w:rsidRPr="00350EA7">
        <w:t>a</w:t>
      </w:r>
    </w:p>
    <w:p w14:paraId="6623A92F" w14:textId="77777777" w:rsidR="009E2A14" w:rsidRPr="00350EA7" w:rsidRDefault="009E2A14" w:rsidP="006B3943">
      <w:pPr>
        <w:pStyle w:val="Bezriadkovania"/>
        <w:jc w:val="both"/>
      </w:pPr>
    </w:p>
    <w:p w14:paraId="75D6506E" w14:textId="43E9F755" w:rsidR="006B3943" w:rsidRPr="00350EA7" w:rsidRDefault="006B3943" w:rsidP="006B3943">
      <w:pPr>
        <w:pStyle w:val="Bezriadkovania"/>
        <w:jc w:val="both"/>
        <w:rPr>
          <w:b/>
          <w:bCs/>
        </w:rPr>
      </w:pPr>
      <w:r w:rsidRPr="00350EA7">
        <w:rPr>
          <w:b/>
          <w:bCs/>
        </w:rPr>
        <w:t>Zhotoviteľ</w:t>
      </w:r>
      <w:r w:rsidR="00042EC2" w:rsidRPr="00350EA7">
        <w:rPr>
          <w:b/>
          <w:bCs/>
        </w:rPr>
        <w:t>:</w:t>
      </w:r>
      <w:r w:rsidRPr="00350EA7">
        <w:rPr>
          <w:b/>
          <w:bCs/>
        </w:rPr>
        <w:t xml:space="preserve"> </w:t>
      </w:r>
    </w:p>
    <w:p w14:paraId="39D875AF" w14:textId="77777777" w:rsidR="006B3943" w:rsidRPr="00350EA7" w:rsidRDefault="006B3943" w:rsidP="006B3943">
      <w:pPr>
        <w:pStyle w:val="Bezriadkovania"/>
        <w:jc w:val="both"/>
      </w:pPr>
      <w:r w:rsidRPr="00350EA7">
        <w:t>Sídlo</w:t>
      </w:r>
    </w:p>
    <w:p w14:paraId="40279FCD" w14:textId="77777777" w:rsidR="006B3943" w:rsidRPr="00350EA7" w:rsidRDefault="006B3943" w:rsidP="006B3943">
      <w:pPr>
        <w:pStyle w:val="Bezriadkovania"/>
        <w:jc w:val="both"/>
      </w:pPr>
      <w:r w:rsidRPr="00350EA7">
        <w:t>zastúpený</w:t>
      </w:r>
    </w:p>
    <w:p w14:paraId="4B2A6486" w14:textId="77777777" w:rsidR="006B3943" w:rsidRPr="00350EA7" w:rsidRDefault="006B3943" w:rsidP="006B3943">
      <w:pPr>
        <w:pStyle w:val="Bezriadkovania"/>
        <w:jc w:val="both"/>
      </w:pPr>
      <w:r w:rsidRPr="00350EA7">
        <w:t>IČO</w:t>
      </w:r>
    </w:p>
    <w:p w14:paraId="345F357B" w14:textId="77777777" w:rsidR="006B3943" w:rsidRPr="00350EA7" w:rsidRDefault="006B3943" w:rsidP="006B3943">
      <w:pPr>
        <w:pStyle w:val="Bezriadkovania"/>
        <w:jc w:val="both"/>
      </w:pPr>
      <w:r w:rsidRPr="00350EA7">
        <w:t xml:space="preserve">IČ DPH </w:t>
      </w:r>
    </w:p>
    <w:p w14:paraId="4393907E" w14:textId="77777777" w:rsidR="006B3943" w:rsidRPr="00350EA7" w:rsidRDefault="006B3943" w:rsidP="006B3943">
      <w:pPr>
        <w:pStyle w:val="Bezriadkovania"/>
        <w:jc w:val="both"/>
      </w:pPr>
      <w:r w:rsidRPr="00350EA7">
        <w:t xml:space="preserve">DIČ </w:t>
      </w:r>
    </w:p>
    <w:p w14:paraId="0F1AFF54" w14:textId="77777777" w:rsidR="006B3943" w:rsidRPr="00350EA7" w:rsidRDefault="006B3943" w:rsidP="006B3943">
      <w:pPr>
        <w:pStyle w:val="Bezriadkovania"/>
        <w:jc w:val="both"/>
      </w:pPr>
      <w:r w:rsidRPr="00350EA7">
        <w:t>Telefón</w:t>
      </w:r>
    </w:p>
    <w:p w14:paraId="19C1ECEB" w14:textId="77777777" w:rsidR="006B3943" w:rsidRPr="00350EA7" w:rsidRDefault="006B3943" w:rsidP="006B3943">
      <w:pPr>
        <w:pStyle w:val="Bezriadkovania"/>
        <w:jc w:val="both"/>
      </w:pPr>
      <w:r w:rsidRPr="00350EA7">
        <w:t>Fax</w:t>
      </w:r>
    </w:p>
    <w:p w14:paraId="3FAABE13" w14:textId="77777777" w:rsidR="006B3943" w:rsidRPr="00350EA7" w:rsidRDefault="006B3943" w:rsidP="006B3943">
      <w:pPr>
        <w:pStyle w:val="Bezriadkovania"/>
        <w:jc w:val="both"/>
      </w:pPr>
      <w:r w:rsidRPr="00350EA7">
        <w:t>Bankové spojenie</w:t>
      </w:r>
    </w:p>
    <w:p w14:paraId="144ABC6A" w14:textId="77777777" w:rsidR="006B3943" w:rsidRPr="00350EA7" w:rsidRDefault="006B3943" w:rsidP="006B3943">
      <w:pPr>
        <w:pStyle w:val="Bezriadkovania"/>
        <w:jc w:val="both"/>
      </w:pPr>
      <w:r w:rsidRPr="00350EA7">
        <w:t>IBAN</w:t>
      </w:r>
    </w:p>
    <w:p w14:paraId="122AFC5D" w14:textId="77777777" w:rsidR="006B3943" w:rsidRPr="00350EA7" w:rsidRDefault="006B3943" w:rsidP="006B3943">
      <w:pPr>
        <w:pStyle w:val="Bezriadkovania"/>
        <w:jc w:val="both"/>
      </w:pPr>
      <w:r w:rsidRPr="00350EA7">
        <w:t>Osoby oprávnené rokovať vo veciach:</w:t>
      </w:r>
    </w:p>
    <w:p w14:paraId="162024B3" w14:textId="77777777" w:rsidR="006B3943" w:rsidRPr="00350EA7" w:rsidRDefault="006B3943" w:rsidP="006B3943">
      <w:pPr>
        <w:pStyle w:val="Bezriadkovania"/>
        <w:jc w:val="both"/>
      </w:pPr>
      <w:r w:rsidRPr="00350EA7">
        <w:t>zmluvných</w:t>
      </w:r>
    </w:p>
    <w:p w14:paraId="6A2CA13F" w14:textId="77777777" w:rsidR="006B3943" w:rsidRPr="00350EA7" w:rsidRDefault="006B3943" w:rsidP="006B3943">
      <w:pPr>
        <w:pStyle w:val="Bezriadkovania"/>
        <w:jc w:val="both"/>
      </w:pPr>
      <w:r w:rsidRPr="00350EA7">
        <w:t>ekonomických</w:t>
      </w:r>
    </w:p>
    <w:p w14:paraId="4D32CCE5" w14:textId="77777777" w:rsidR="006B3943" w:rsidRPr="00350EA7" w:rsidRDefault="006B3943" w:rsidP="006B3943">
      <w:pPr>
        <w:pStyle w:val="Bezriadkovania"/>
        <w:jc w:val="both"/>
      </w:pPr>
      <w:r w:rsidRPr="00350EA7">
        <w:t>realizačných</w:t>
      </w:r>
    </w:p>
    <w:p w14:paraId="30EB5352" w14:textId="77777777" w:rsidR="006B3943" w:rsidRPr="00350EA7" w:rsidRDefault="006B3943" w:rsidP="006B3943">
      <w:pPr>
        <w:pStyle w:val="Bezriadkovania"/>
        <w:jc w:val="both"/>
      </w:pPr>
      <w:r w:rsidRPr="00350EA7">
        <w:t>(ďalej len „zhotoviteľ“)</w:t>
      </w:r>
    </w:p>
    <w:p w14:paraId="4EE83A5E" w14:textId="77777777" w:rsidR="006B3943" w:rsidRPr="00350EA7" w:rsidRDefault="006B3943" w:rsidP="006B3943">
      <w:pPr>
        <w:pStyle w:val="Bezriadkovania"/>
        <w:jc w:val="both"/>
      </w:pPr>
    </w:p>
    <w:p w14:paraId="3E141039" w14:textId="13A49C5E" w:rsidR="006B3943" w:rsidRPr="00350EA7" w:rsidRDefault="00A1285D" w:rsidP="00B478AF">
      <w:pPr>
        <w:pStyle w:val="Bezriadkovania"/>
        <w:jc w:val="both"/>
      </w:pPr>
      <w:r w:rsidRPr="00350EA7">
        <w:t>(</w:t>
      </w:r>
      <w:r w:rsidR="00E22849" w:rsidRPr="00350EA7">
        <w:t>objednávateľ a zhotoviteľ spolu ďalej aj ako „zmluvné strany“)</w:t>
      </w:r>
    </w:p>
    <w:p w14:paraId="1E077CBF" w14:textId="77777777" w:rsidR="006B3943" w:rsidRPr="00350EA7" w:rsidRDefault="006B3943" w:rsidP="00B7191B">
      <w:pPr>
        <w:pStyle w:val="Bezriadkovania"/>
        <w:jc w:val="both"/>
      </w:pPr>
    </w:p>
    <w:p w14:paraId="7B3C674C" w14:textId="77777777" w:rsidR="006B3943" w:rsidRPr="00350EA7" w:rsidRDefault="006B3943" w:rsidP="00E22849">
      <w:pPr>
        <w:pStyle w:val="Bezriadkovania"/>
        <w:jc w:val="both"/>
      </w:pPr>
    </w:p>
    <w:p w14:paraId="5753C18C" w14:textId="77777777" w:rsidR="006B3943" w:rsidRPr="00350EA7" w:rsidRDefault="006B3943" w:rsidP="006B3943">
      <w:pPr>
        <w:spacing w:after="120"/>
        <w:jc w:val="center"/>
        <w:rPr>
          <w:i/>
        </w:rPr>
      </w:pPr>
      <w:r w:rsidRPr="00350EA7">
        <w:rPr>
          <w:b/>
        </w:rPr>
        <w:t>PREAMBULA</w:t>
      </w:r>
    </w:p>
    <w:p w14:paraId="43350A46" w14:textId="59CA2D07" w:rsidR="006B3943" w:rsidRPr="00350EA7" w:rsidRDefault="006B3943" w:rsidP="00743B0B">
      <w:pPr>
        <w:autoSpaceDE w:val="0"/>
        <w:spacing w:line="240" w:lineRule="auto"/>
        <w:jc w:val="both"/>
      </w:pPr>
      <w:r w:rsidRPr="00350EA7">
        <w:rPr>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350EA7">
        <w:t xml:space="preserve"> (ďalej len "ZVO").</w:t>
      </w:r>
    </w:p>
    <w:p w14:paraId="0C6E134F" w14:textId="77777777" w:rsidR="00396150" w:rsidRPr="00350EA7" w:rsidRDefault="00396150" w:rsidP="006B3943">
      <w:pPr>
        <w:autoSpaceDE w:val="0"/>
        <w:autoSpaceDN w:val="0"/>
        <w:adjustRightInd w:val="0"/>
        <w:spacing w:after="0" w:line="240" w:lineRule="auto"/>
        <w:jc w:val="center"/>
        <w:rPr>
          <w:rFonts w:asciiTheme="minorHAnsi" w:hAnsiTheme="minorHAnsi" w:cs="Arial"/>
          <w:b/>
          <w:bCs/>
          <w:color w:val="000000"/>
        </w:rPr>
      </w:pPr>
    </w:p>
    <w:p w14:paraId="64D80747" w14:textId="018CAA4E"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lastRenderedPageBreak/>
        <w:t>Článok I</w:t>
      </w:r>
    </w:p>
    <w:p w14:paraId="57598E9A" w14:textId="5BDF375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Predmet zmluvy</w:t>
      </w:r>
    </w:p>
    <w:p w14:paraId="21C097DE" w14:textId="65B98F0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color w:val="000000"/>
        </w:rPr>
        <w:t>Zhotoviteľ sa zaväzuje na svoje náklady a na svoje nebezpečenstvo riadne a včas vykonať pre objednávateľa dielo vymedzené v tejto zmluve v rozsahu podľa dokumentácie v zmysle bodu 1.2 zmluvy a podľa podmienok dohodnutých v</w:t>
      </w:r>
      <w:r w:rsidRPr="00350EA7">
        <w:rPr>
          <w:rFonts w:asciiTheme="minorHAnsi" w:hAnsiTheme="minorHAnsi" w:cs="Arial"/>
          <w:bCs/>
          <w:color w:val="000000"/>
        </w:rPr>
        <w:t> </w:t>
      </w:r>
      <w:r w:rsidRPr="00350EA7">
        <w:rPr>
          <w:rFonts w:asciiTheme="minorHAnsi" w:hAnsiTheme="minorHAnsi" w:cs="Arial"/>
          <w:color w:val="000000"/>
        </w:rPr>
        <w:t>tejto zmluve</w:t>
      </w:r>
      <w:r w:rsidR="00FD51AF" w:rsidRPr="00350EA7">
        <w:rPr>
          <w:rFonts w:asciiTheme="minorHAnsi" w:hAnsiTheme="minorHAnsi" w:cs="Arial"/>
          <w:color w:val="000000"/>
        </w:rPr>
        <w:t xml:space="preserve"> a jej prílohách</w:t>
      </w:r>
      <w:r w:rsidRPr="00350EA7">
        <w:rPr>
          <w:rFonts w:asciiTheme="minorHAnsi" w:hAnsiTheme="minorHAnsi" w:cs="Arial"/>
          <w:color w:val="000000"/>
        </w:rPr>
        <w:t>. Objednávateľ sa zaväzuje riadne a včas zhotovené dielo v súlade so</w:t>
      </w:r>
      <w:r w:rsidRPr="00350EA7">
        <w:rPr>
          <w:rFonts w:asciiTheme="minorHAnsi" w:hAnsiTheme="minorHAnsi" w:cs="Arial"/>
          <w:bCs/>
          <w:color w:val="000000"/>
        </w:rPr>
        <w:t> z</w:t>
      </w:r>
      <w:r w:rsidRPr="00350EA7">
        <w:rPr>
          <w:rFonts w:asciiTheme="minorHAnsi" w:hAnsiTheme="minorHAnsi" w:cs="Arial"/>
          <w:color w:val="000000"/>
        </w:rPr>
        <w:t>mluvou prevziať a zaplatiť dohodnutú cenu za jeho vykonanie podľa platobných podmienok dohodnutých v zmluve.</w:t>
      </w:r>
    </w:p>
    <w:p w14:paraId="748EE507"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bCs/>
          <w:color w:val="000000"/>
        </w:rPr>
        <w:t>Priorita dokumentov</w:t>
      </w:r>
      <w:r w:rsidRPr="00350EA7">
        <w:rPr>
          <w:rFonts w:asciiTheme="minorHAnsi" w:hAnsiTheme="minorHAnsi" w:cs="Arial"/>
          <w:b/>
          <w:bCs/>
          <w:color w:val="000000"/>
        </w:rPr>
        <w:t>:</w:t>
      </w:r>
    </w:p>
    <w:p w14:paraId="28F54564" w14:textId="77777777"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000000"/>
        </w:rPr>
      </w:pPr>
      <w:r w:rsidRPr="00350EA7">
        <w:rPr>
          <w:rFonts w:asciiTheme="minorHAnsi" w:hAnsiTheme="minorHAnsi" w:cs="Arial"/>
          <w:bCs/>
          <w:color w:val="000000"/>
        </w:rPr>
        <w:t>Zmluva o dielo vrátane jej príloh a súčastí,</w:t>
      </w:r>
    </w:p>
    <w:p w14:paraId="54D4EA3F" w14:textId="71E9C4B5" w:rsidR="00EA5C58" w:rsidRPr="00350EA7" w:rsidRDefault="00EA5C58" w:rsidP="00EA5C58">
      <w:pPr>
        <w:pStyle w:val="Odsekzoznamu"/>
        <w:numPr>
          <w:ilvl w:val="0"/>
          <w:numId w:val="11"/>
        </w:numPr>
        <w:autoSpaceDE w:val="0"/>
        <w:autoSpaceDN w:val="0"/>
        <w:adjustRightInd w:val="0"/>
        <w:spacing w:after="0" w:line="240" w:lineRule="auto"/>
        <w:contextualSpacing/>
        <w:jc w:val="both"/>
        <w:rPr>
          <w:rFonts w:asciiTheme="minorHAnsi" w:eastAsia="Calibri" w:hAnsiTheme="minorHAnsi" w:cstheme="minorHAnsi"/>
          <w:color w:val="00000A"/>
        </w:rPr>
      </w:pPr>
      <w:r w:rsidRPr="00350EA7">
        <w:rPr>
          <w:rFonts w:asciiTheme="minorHAnsi" w:hAnsiTheme="minorHAnsi" w:cstheme="minorHAnsi"/>
        </w:rPr>
        <w:t>Projektová dokumentácia „</w:t>
      </w:r>
      <w:r w:rsidRPr="00350EA7">
        <w:t xml:space="preserve">Cyklotrasy po hrádzach Košického kraja - Hrádze rieky Slaná </w:t>
      </w:r>
      <w:r w:rsidR="00122DD7" w:rsidRPr="00350EA7">
        <w:t xml:space="preserve">                 </w:t>
      </w:r>
      <w:r w:rsidRPr="00350EA7">
        <w:t>1. etapa</w:t>
      </w:r>
      <w:r w:rsidRPr="00350EA7">
        <w:rPr>
          <w:rFonts w:asciiTheme="minorHAnsi" w:hAnsiTheme="minorHAnsi" w:cstheme="minorHAnsi"/>
        </w:rPr>
        <w:t>", vypracoval Ing.</w:t>
      </w:r>
      <w:r w:rsidRPr="00350EA7">
        <w:t xml:space="preserve"> </w:t>
      </w:r>
      <w:r w:rsidRPr="00350EA7">
        <w:rPr>
          <w:rFonts w:asciiTheme="minorHAnsi" w:hAnsiTheme="minorHAnsi" w:cstheme="minorHAnsi"/>
        </w:rPr>
        <w:t xml:space="preserve">Rastislav </w:t>
      </w:r>
      <w:proofErr w:type="spellStart"/>
      <w:r w:rsidRPr="00350EA7">
        <w:rPr>
          <w:rFonts w:asciiTheme="minorHAnsi" w:hAnsiTheme="minorHAnsi" w:cstheme="minorHAnsi"/>
        </w:rPr>
        <w:t>Haraga</w:t>
      </w:r>
      <w:proofErr w:type="spellEnd"/>
      <w:r w:rsidRPr="00350EA7">
        <w:rPr>
          <w:rFonts w:asciiTheme="minorHAnsi" w:hAnsiTheme="minorHAnsi" w:cstheme="minorHAnsi"/>
        </w:rPr>
        <w:t xml:space="preserve">, projektant, BURSA, s.r.o. , Partizánska cesta 70, </w:t>
      </w:r>
      <w:r w:rsidR="00122DD7" w:rsidRPr="00350EA7">
        <w:rPr>
          <w:rFonts w:asciiTheme="minorHAnsi" w:hAnsiTheme="minorHAnsi" w:cstheme="minorHAnsi"/>
        </w:rPr>
        <w:t xml:space="preserve">         </w:t>
      </w:r>
      <w:r w:rsidRPr="00350EA7">
        <w:rPr>
          <w:rFonts w:asciiTheme="minorHAnsi" w:hAnsiTheme="minorHAnsi" w:cstheme="minorHAnsi"/>
        </w:rPr>
        <w:t>974 01 Banská By</w:t>
      </w:r>
      <w:r w:rsidR="00755016" w:rsidRPr="00350EA7">
        <w:rPr>
          <w:rFonts w:asciiTheme="minorHAnsi" w:hAnsiTheme="minorHAnsi" w:cstheme="minorHAnsi"/>
        </w:rPr>
        <w:t>s</w:t>
      </w:r>
      <w:r w:rsidRPr="00350EA7">
        <w:rPr>
          <w:rFonts w:asciiTheme="minorHAnsi" w:hAnsiTheme="minorHAnsi" w:cstheme="minorHAnsi"/>
        </w:rPr>
        <w:t>trica ako príloha č. 3 tejto zmluvy,</w:t>
      </w:r>
    </w:p>
    <w:p w14:paraId="498A1B8F" w14:textId="5211CBFE" w:rsidR="006B3943" w:rsidRPr="00350EA7" w:rsidRDefault="00750C37" w:rsidP="006B3943">
      <w:pPr>
        <w:pStyle w:val="Odsekzoznamu"/>
        <w:numPr>
          <w:ilvl w:val="0"/>
          <w:numId w:val="11"/>
        </w:numPr>
        <w:autoSpaceDE w:val="0"/>
        <w:autoSpaceDN w:val="0"/>
        <w:adjustRightInd w:val="0"/>
        <w:spacing w:after="0" w:line="240" w:lineRule="auto"/>
        <w:contextualSpacing/>
        <w:jc w:val="both"/>
        <w:rPr>
          <w:rFonts w:eastAsia="Calibri" w:cstheme="minorHAnsi"/>
        </w:rPr>
      </w:pPr>
      <w:r w:rsidRPr="00350EA7">
        <w:rPr>
          <w:rFonts w:asciiTheme="minorHAnsi" w:hAnsiTheme="minorHAnsi" w:cs="Arial"/>
          <w:bCs/>
          <w:color w:val="000000"/>
        </w:rPr>
        <w:t>Opis predmetu zákazky vrátane príloh</w:t>
      </w:r>
      <w:r w:rsidRPr="00350EA7">
        <w:rPr>
          <w:rFonts w:asciiTheme="minorHAnsi" w:hAnsiTheme="minorHAnsi" w:cs="Arial"/>
        </w:rPr>
        <w:t>,</w:t>
      </w:r>
      <w:r w:rsidRPr="00350EA7">
        <w:rPr>
          <w:rFonts w:eastAsia="Calibri" w:cstheme="minorHAnsi"/>
          <w:color w:val="00000A"/>
        </w:rPr>
        <w:t xml:space="preserve"> ako </w:t>
      </w:r>
      <w:r w:rsidRPr="00350EA7">
        <w:rPr>
          <w:rFonts w:eastAsia="Calibri" w:cstheme="minorHAnsi"/>
        </w:rPr>
        <w:t xml:space="preserve">príloha č. </w:t>
      </w:r>
      <w:r w:rsidR="00430606" w:rsidRPr="00350EA7">
        <w:rPr>
          <w:rFonts w:eastAsia="Calibri" w:cstheme="minorHAnsi"/>
        </w:rPr>
        <w:t>4</w:t>
      </w:r>
      <w:r w:rsidRPr="00350EA7">
        <w:rPr>
          <w:rFonts w:eastAsia="Calibri" w:cstheme="minorHAnsi"/>
        </w:rPr>
        <w:t xml:space="preserve"> tejto zmluvy</w:t>
      </w:r>
      <w:r w:rsidR="00E037E4" w:rsidRPr="00350EA7">
        <w:rPr>
          <w:rFonts w:eastAsia="Calibri" w:cstheme="minorHAnsi"/>
        </w:rPr>
        <w:t>,</w:t>
      </w:r>
    </w:p>
    <w:p w14:paraId="6325B078" w14:textId="108CF3E0"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 xml:space="preserve">Prípadné vysvetlenia v rámci verejného obstarávania na predmet </w:t>
      </w:r>
      <w:r w:rsidR="00FD51AF" w:rsidRPr="00350EA7">
        <w:rPr>
          <w:rFonts w:asciiTheme="minorHAnsi" w:hAnsiTheme="minorHAnsi" w:cs="Arial"/>
          <w:bCs/>
        </w:rPr>
        <w:t>z</w:t>
      </w:r>
      <w:r w:rsidRPr="00350EA7">
        <w:rPr>
          <w:rFonts w:asciiTheme="minorHAnsi" w:hAnsiTheme="minorHAnsi" w:cs="Arial"/>
          <w:bCs/>
        </w:rPr>
        <w:t>mluvy,</w:t>
      </w:r>
    </w:p>
    <w:p w14:paraId="37EFE2A8" w14:textId="7C120147" w:rsidR="006B3943" w:rsidRPr="00350EA7" w:rsidRDefault="00750C37"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eastAsia="Calibri" w:cstheme="minorHAnsi"/>
        </w:rPr>
        <w:t>Výkaz výmer</w:t>
      </w:r>
      <w:r w:rsidRPr="00350EA7">
        <w:rPr>
          <w:rFonts w:ascii="Times New Roman" w:hAnsi="Times New Roman"/>
          <w:sz w:val="24"/>
          <w:szCs w:val="24"/>
        </w:rPr>
        <w:t xml:space="preserve">, </w:t>
      </w:r>
      <w:r w:rsidRPr="00350EA7">
        <w:rPr>
          <w:rFonts w:eastAsia="Calibri" w:cstheme="minorHAnsi"/>
        </w:rPr>
        <w:t xml:space="preserve">ako príloha č. </w:t>
      </w:r>
      <w:r w:rsidR="00430606" w:rsidRPr="00350EA7">
        <w:rPr>
          <w:rFonts w:eastAsia="Calibri" w:cstheme="minorHAnsi"/>
        </w:rPr>
        <w:t>5</w:t>
      </w:r>
      <w:r w:rsidRPr="00350EA7">
        <w:rPr>
          <w:rFonts w:eastAsia="Calibri" w:cstheme="minorHAnsi"/>
        </w:rPr>
        <w:t xml:space="preserve"> tejto zmluvy</w:t>
      </w:r>
      <w:r w:rsidR="00E037E4" w:rsidRPr="00350EA7">
        <w:rPr>
          <w:rFonts w:asciiTheme="minorHAnsi" w:hAnsiTheme="minorHAnsi" w:cs="Arial"/>
          <w:bCs/>
        </w:rPr>
        <w:t>,</w:t>
      </w:r>
    </w:p>
    <w:p w14:paraId="6B2CC0F4" w14:textId="2A35200E" w:rsidR="00F87B46" w:rsidRPr="00350EA7" w:rsidRDefault="00A35741" w:rsidP="00A35741">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Ponuka</w:t>
      </w:r>
      <w:r w:rsidRPr="00350EA7">
        <w:rPr>
          <w:rFonts w:asciiTheme="minorHAnsi" w:hAnsiTheme="minorHAnsi" w:cs="Arial"/>
        </w:rPr>
        <w:t xml:space="preserve"> Zhotoviteľa ako úspešného uchádzača predložená v rámci postupu zadávania zákazky, výsledkom ktorej je táto </w:t>
      </w:r>
      <w:r w:rsidR="00F34551" w:rsidRPr="00350EA7">
        <w:rPr>
          <w:rFonts w:asciiTheme="minorHAnsi" w:hAnsiTheme="minorHAnsi" w:cs="Arial"/>
        </w:rPr>
        <w:t>z</w:t>
      </w:r>
      <w:r w:rsidRPr="00350EA7">
        <w:rPr>
          <w:rFonts w:asciiTheme="minorHAnsi" w:hAnsiTheme="minorHAnsi" w:cs="Arial"/>
        </w:rPr>
        <w:t>mluva</w:t>
      </w:r>
      <w:r w:rsidRPr="00350EA7">
        <w:rPr>
          <w:rFonts w:asciiTheme="minorHAnsi" w:hAnsiTheme="minorHAnsi" w:cs="Arial"/>
          <w:bCs/>
        </w:rPr>
        <w:t>,</w:t>
      </w:r>
    </w:p>
    <w:p w14:paraId="59076C95" w14:textId="221096DC" w:rsidR="009B2A7F" w:rsidRPr="00350EA7" w:rsidRDefault="004B307F" w:rsidP="0017767D">
      <w:pPr>
        <w:pStyle w:val="Odsekzoznamu"/>
        <w:numPr>
          <w:ilvl w:val="0"/>
          <w:numId w:val="11"/>
        </w:numPr>
        <w:spacing w:after="0"/>
        <w:jc w:val="both"/>
        <w:rPr>
          <w:rFonts w:asciiTheme="minorHAnsi" w:hAnsiTheme="minorHAnsi" w:cs="Arial"/>
          <w:bCs/>
          <w:color w:val="EE0000"/>
        </w:rPr>
      </w:pPr>
      <w:r w:rsidRPr="00350EA7">
        <w:rPr>
          <w:rFonts w:asciiTheme="minorHAnsi" w:hAnsiTheme="minorHAnsi" w:cs="Arial"/>
          <w:bCs/>
        </w:rPr>
        <w:t xml:space="preserve">Nájomná zmluva </w:t>
      </w:r>
      <w:r w:rsidR="00BA69EA" w:rsidRPr="00350EA7">
        <w:rPr>
          <w:rFonts w:asciiTheme="minorHAnsi" w:hAnsiTheme="minorHAnsi" w:cs="Arial"/>
          <w:bCs/>
        </w:rPr>
        <w:t xml:space="preserve">č. </w:t>
      </w:r>
      <w:r w:rsidR="00437883" w:rsidRPr="00350EA7">
        <w:rPr>
          <w:rFonts w:asciiTheme="minorHAnsi" w:hAnsiTheme="minorHAnsi" w:cs="Arial"/>
          <w:bCs/>
        </w:rPr>
        <w:t xml:space="preserve">769/2025/ORRCR zo dňa </w:t>
      </w:r>
      <w:r w:rsidRPr="00350EA7">
        <w:rPr>
          <w:rFonts w:asciiTheme="minorHAnsi" w:hAnsiTheme="minorHAnsi" w:cs="Arial"/>
          <w:bCs/>
        </w:rPr>
        <w:t xml:space="preserve">19.8.2025, ďalej len „Nájomná zmluva“ ako príloha č. 8 tejto zmluvy, </w:t>
      </w:r>
    </w:p>
    <w:p w14:paraId="289C7841" w14:textId="19B893B6" w:rsidR="007C4AB8" w:rsidRPr="00350EA7" w:rsidRDefault="00F325AE" w:rsidP="009B2A7F">
      <w:pPr>
        <w:pStyle w:val="Odsekzoznamu"/>
        <w:ind w:left="1068"/>
        <w:jc w:val="both"/>
        <w:rPr>
          <w:rFonts w:asciiTheme="minorHAnsi" w:hAnsiTheme="minorHAnsi" w:cs="Arial"/>
          <w:bCs/>
          <w:color w:val="EE0000"/>
        </w:rPr>
      </w:pPr>
      <w:r w:rsidRPr="00350EA7">
        <w:rPr>
          <w:rFonts w:asciiTheme="minorHAnsi" w:hAnsiTheme="minorHAnsi" w:cs="Arial"/>
          <w:bCs/>
        </w:rPr>
        <w:t>(ďalej aj „zadávacia dokumentácia“)</w:t>
      </w:r>
      <w:r w:rsidR="00B4367A" w:rsidRPr="00350EA7">
        <w:rPr>
          <w:rFonts w:asciiTheme="minorHAnsi" w:hAnsiTheme="minorHAnsi" w:cs="Arial"/>
        </w:rPr>
        <w:t>.</w:t>
      </w:r>
    </w:p>
    <w:p w14:paraId="34D9FDD9" w14:textId="77777777" w:rsidR="006B3943" w:rsidRPr="00350EA7" w:rsidRDefault="006B3943" w:rsidP="00025B1D">
      <w:pPr>
        <w:pStyle w:val="Odsekzoznamu"/>
        <w:rPr>
          <w:rFonts w:asciiTheme="minorHAnsi" w:hAnsiTheme="minorHAnsi" w:cs="Arial"/>
          <w:bCs/>
        </w:rPr>
      </w:pPr>
      <w:r w:rsidRPr="00350EA7">
        <w:rPr>
          <w:rFonts w:asciiTheme="minorHAnsi" w:hAnsiTheme="minorHAnsi" w:cs="Arial"/>
          <w:bCs/>
          <w:color w:val="000000"/>
        </w:rPr>
        <w:t>Dokument s nižším číslom priority je nadradený dokumentu s vyšším číslom priority pri akomkoľvek výklade tejto zmluvy</w:t>
      </w:r>
      <w:r w:rsidRPr="00350EA7">
        <w:rPr>
          <w:rFonts w:asciiTheme="minorHAnsi" w:hAnsiTheme="minorHAnsi" w:cs="Arial"/>
          <w:b/>
          <w:bCs/>
          <w:color w:val="000000"/>
        </w:rPr>
        <w:t xml:space="preserve">. </w:t>
      </w:r>
      <w:r w:rsidRPr="00350EA7">
        <w:rPr>
          <w:rFonts w:asciiTheme="minorHAnsi" w:hAnsiTheme="minorHAnsi" w:cs="Arial"/>
          <w:bCs/>
          <w:color w:val="000000"/>
        </w:rPr>
        <w:t xml:space="preserve">Skutočnosť, že akýkoľvek </w:t>
      </w:r>
      <w:r w:rsidRPr="00350EA7">
        <w:rPr>
          <w:rFonts w:asciiTheme="minorHAnsi" w:hAnsiTheme="minorHAnsi" w:cs="Arial"/>
          <w:bCs/>
        </w:rPr>
        <w:t>z podkladov tejto zmluvy podľa tohto bodu nie je fyzicky pripojený k zmluve, ale na túto zmluvu len odkazuje, nemá vplyv na to, že je súčasťou zmluvy.</w:t>
      </w:r>
    </w:p>
    <w:p w14:paraId="6201D45B" w14:textId="1AE05E81" w:rsidR="005A22E1"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Cs/>
          <w:strike/>
        </w:rPr>
      </w:pPr>
      <w:r w:rsidRPr="00350EA7">
        <w:rPr>
          <w:rFonts w:asciiTheme="minorHAnsi" w:hAnsiTheme="minorHAnsi" w:cs="Arial"/>
          <w:bCs/>
        </w:rPr>
        <w:t xml:space="preserve">Dielom sa na účely zmluvy rozumie </w:t>
      </w:r>
      <w:r w:rsidR="00BD39EA" w:rsidRPr="00350EA7">
        <w:rPr>
          <w:b/>
        </w:rPr>
        <w:t>„</w:t>
      </w:r>
      <w:proofErr w:type="spellStart"/>
      <w:r w:rsidR="0092761C" w:rsidRPr="00350EA7">
        <w:rPr>
          <w:b/>
          <w:bCs/>
        </w:rPr>
        <w:t>Make</w:t>
      </w:r>
      <w:proofErr w:type="spellEnd"/>
      <w:r w:rsidR="0092761C" w:rsidRPr="00350EA7">
        <w:rPr>
          <w:b/>
          <w:bCs/>
        </w:rPr>
        <w:t xml:space="preserve"> GMR </w:t>
      </w:r>
      <w:proofErr w:type="spellStart"/>
      <w:r w:rsidR="0092761C" w:rsidRPr="00350EA7">
        <w:rPr>
          <w:b/>
          <w:bCs/>
        </w:rPr>
        <w:t>great</w:t>
      </w:r>
      <w:proofErr w:type="spellEnd"/>
      <w:r w:rsidR="0092761C" w:rsidRPr="00350EA7">
        <w:rPr>
          <w:b/>
          <w:bCs/>
        </w:rPr>
        <w:t xml:space="preserve"> </w:t>
      </w:r>
      <w:proofErr w:type="spellStart"/>
      <w:r w:rsidR="0092761C" w:rsidRPr="00350EA7">
        <w:rPr>
          <w:b/>
          <w:bCs/>
        </w:rPr>
        <w:t>again</w:t>
      </w:r>
      <w:proofErr w:type="spellEnd"/>
      <w:r w:rsidR="0092761C" w:rsidRPr="00350EA7">
        <w:rPr>
          <w:b/>
          <w:bCs/>
        </w:rPr>
        <w:t xml:space="preserve"> - NDP</w:t>
      </w:r>
      <w:r w:rsidR="00BD39EA" w:rsidRPr="00350EA7">
        <w:rPr>
          <w:rFonts w:asciiTheme="minorHAnsi" w:hAnsiTheme="minorHAnsi" w:cs="Arial"/>
          <w:bCs/>
        </w:rPr>
        <w:t xml:space="preserve"> </w:t>
      </w:r>
      <w:r w:rsidR="00FD759B" w:rsidRPr="00350EA7">
        <w:rPr>
          <w:rFonts w:asciiTheme="minorHAnsi" w:hAnsiTheme="minorHAnsi" w:cs="Arial"/>
          <w:bCs/>
        </w:rPr>
        <w:t xml:space="preserve">s názvom projektu stavby Cyklotrasy po </w:t>
      </w:r>
      <w:r w:rsidR="009D70F0" w:rsidRPr="00350EA7">
        <w:rPr>
          <w:rFonts w:asciiTheme="minorHAnsi" w:hAnsiTheme="minorHAnsi" w:cs="Arial"/>
          <w:bCs/>
        </w:rPr>
        <w:t>hrádzach Košického kraja – Hrádze rieky</w:t>
      </w:r>
      <w:r w:rsidR="00DB698C" w:rsidRPr="00350EA7">
        <w:rPr>
          <w:rFonts w:asciiTheme="minorHAnsi" w:hAnsiTheme="minorHAnsi" w:cs="Arial"/>
          <w:bCs/>
        </w:rPr>
        <w:t xml:space="preserve"> Slaná 1. etapa“</w:t>
      </w:r>
      <w:r w:rsidRPr="00350EA7">
        <w:rPr>
          <w:rFonts w:asciiTheme="minorHAnsi" w:hAnsiTheme="minorHAnsi" w:cs="Arial"/>
          <w:bCs/>
        </w:rPr>
        <w:t xml:space="preserve"> v rozsahu a za podmienok dohodnutých </w:t>
      </w:r>
      <w:r w:rsidR="004E5FA5" w:rsidRPr="00350EA7">
        <w:rPr>
          <w:rFonts w:asciiTheme="minorHAnsi" w:hAnsiTheme="minorHAnsi" w:cs="Arial"/>
          <w:bCs/>
        </w:rPr>
        <w:t>v tejto zmluve a príloh</w:t>
      </w:r>
      <w:r w:rsidR="00A520B1" w:rsidRPr="00350EA7">
        <w:rPr>
          <w:rFonts w:asciiTheme="minorHAnsi" w:hAnsiTheme="minorHAnsi" w:cs="Arial"/>
          <w:bCs/>
        </w:rPr>
        <w:t>ách</w:t>
      </w:r>
      <w:r w:rsidR="0009416E" w:rsidRPr="00350EA7">
        <w:rPr>
          <w:rFonts w:asciiTheme="minorHAnsi" w:hAnsiTheme="minorHAnsi" w:cs="Arial"/>
          <w:bCs/>
        </w:rPr>
        <w:t xml:space="preserve"> tejto zmluvy</w:t>
      </w:r>
      <w:r w:rsidRPr="00350EA7">
        <w:rPr>
          <w:rFonts w:asciiTheme="minorHAnsi" w:hAnsiTheme="minorHAnsi" w:cs="Arial"/>
          <w:bCs/>
        </w:rPr>
        <w:t>.</w:t>
      </w:r>
      <w:r w:rsidR="007D44EF" w:rsidRPr="00350EA7">
        <w:rPr>
          <w:rFonts w:asciiTheme="minorHAnsi" w:hAnsiTheme="minorHAnsi" w:cs="Arial"/>
          <w:bCs/>
        </w:rPr>
        <w:t xml:space="preserve"> Súčasťou diela je </w:t>
      </w:r>
      <w:r w:rsidR="005A22E1" w:rsidRPr="00350EA7">
        <w:rPr>
          <w:rFonts w:asciiTheme="minorHAnsi" w:hAnsiTheme="minorHAnsi" w:cs="Arial"/>
          <w:bCs/>
        </w:rPr>
        <w:t>zabezpečenie realizácie stavby prostredníctvom stavebných a s tým súvisiacich prác a</w:t>
      </w:r>
      <w:r w:rsidR="00092F4C" w:rsidRPr="00350EA7">
        <w:rPr>
          <w:rFonts w:asciiTheme="minorHAnsi" w:hAnsiTheme="minorHAnsi" w:cs="Arial"/>
          <w:bCs/>
        </w:rPr>
        <w:t> </w:t>
      </w:r>
      <w:r w:rsidR="005A22E1" w:rsidRPr="00350EA7">
        <w:rPr>
          <w:rFonts w:asciiTheme="minorHAnsi" w:hAnsiTheme="minorHAnsi" w:cs="Arial"/>
          <w:bCs/>
        </w:rPr>
        <w:t xml:space="preserve">dodávok potrebných pre zhotovenie </w:t>
      </w:r>
      <w:r w:rsidR="00A673D9" w:rsidRPr="00350EA7">
        <w:rPr>
          <w:rFonts w:asciiTheme="minorHAnsi" w:hAnsiTheme="minorHAnsi" w:cs="Arial"/>
          <w:bCs/>
        </w:rPr>
        <w:t>cyklistického chodníka</w:t>
      </w:r>
      <w:r w:rsidR="005A22E1" w:rsidRPr="00350EA7">
        <w:rPr>
          <w:rFonts w:asciiTheme="minorHAnsi" w:hAnsiTheme="minorHAnsi" w:cs="Arial"/>
          <w:bCs/>
        </w:rPr>
        <w:t xml:space="preserve"> v katastr</w:t>
      </w:r>
      <w:r w:rsidR="00BC6E69" w:rsidRPr="00350EA7">
        <w:rPr>
          <w:rFonts w:asciiTheme="minorHAnsi" w:hAnsiTheme="minorHAnsi" w:cs="Arial"/>
          <w:bCs/>
        </w:rPr>
        <w:t>och</w:t>
      </w:r>
      <w:r w:rsidR="005A22E1" w:rsidRPr="00350EA7">
        <w:rPr>
          <w:rFonts w:asciiTheme="minorHAnsi" w:hAnsiTheme="minorHAnsi" w:cs="Arial"/>
          <w:bCs/>
        </w:rPr>
        <w:t xml:space="preserve"> obc</w:t>
      </w:r>
      <w:r w:rsidR="008021E0" w:rsidRPr="00350EA7">
        <w:rPr>
          <w:rFonts w:asciiTheme="minorHAnsi" w:hAnsiTheme="minorHAnsi" w:cs="Arial"/>
          <w:bCs/>
        </w:rPr>
        <w:t>í</w:t>
      </w:r>
      <w:r w:rsidR="005A22E1" w:rsidRPr="00350EA7">
        <w:rPr>
          <w:rFonts w:asciiTheme="minorHAnsi" w:hAnsiTheme="minorHAnsi" w:cs="Arial"/>
          <w:bCs/>
        </w:rPr>
        <w:t xml:space="preserve"> </w:t>
      </w:r>
      <w:r w:rsidR="00D16018" w:rsidRPr="00350EA7">
        <w:t>Rožňava</w:t>
      </w:r>
      <w:r w:rsidR="006F671C" w:rsidRPr="00350EA7">
        <w:t>, Brzotín, Slavec</w:t>
      </w:r>
      <w:r w:rsidR="00F829AD" w:rsidRPr="00350EA7">
        <w:t xml:space="preserve"> </w:t>
      </w:r>
      <w:r w:rsidR="00F829AD" w:rsidRPr="00350EA7">
        <w:rPr>
          <w:rFonts w:asciiTheme="minorHAnsi" w:hAnsiTheme="minorHAnsi" w:cs="Arial"/>
          <w:bCs/>
        </w:rPr>
        <w:t>(ďalej ako „stavba“)</w:t>
      </w:r>
      <w:r w:rsidR="00AD1EE4" w:rsidRPr="00350EA7">
        <w:rPr>
          <w:rFonts w:asciiTheme="minorHAnsi" w:hAnsiTheme="minorHAnsi" w:cs="Arial"/>
          <w:bCs/>
        </w:rPr>
        <w:t>,</w:t>
      </w:r>
      <w:r w:rsidR="00684A64" w:rsidRPr="00350EA7">
        <w:rPr>
          <w:rFonts w:asciiTheme="minorHAnsi" w:hAnsiTheme="minorHAnsi" w:cs="Arial"/>
          <w:bCs/>
        </w:rPr>
        <w:t xml:space="preserve"> </w:t>
      </w:r>
      <w:r w:rsidR="008F71A2" w:rsidRPr="00350EA7">
        <w:rPr>
          <w:rFonts w:asciiTheme="minorHAnsi" w:hAnsiTheme="minorHAnsi" w:cs="Arial"/>
          <w:bCs/>
        </w:rPr>
        <w:t>vrátane odovzdania kompletnej dokumentácie potrebnej k</w:t>
      </w:r>
      <w:r w:rsidR="00AD1EE4" w:rsidRPr="00350EA7">
        <w:rPr>
          <w:rFonts w:asciiTheme="minorHAnsi" w:hAnsiTheme="minorHAnsi" w:cs="Arial"/>
          <w:bCs/>
        </w:rPr>
        <w:t> </w:t>
      </w:r>
      <w:r w:rsidR="008F71A2" w:rsidRPr="00350EA7">
        <w:rPr>
          <w:rFonts w:asciiTheme="minorHAnsi" w:hAnsiTheme="minorHAnsi" w:cs="Arial"/>
          <w:bCs/>
        </w:rPr>
        <w:t>prevzatiu</w:t>
      </w:r>
      <w:r w:rsidR="00AD1EE4" w:rsidRPr="00350EA7">
        <w:rPr>
          <w:rFonts w:asciiTheme="minorHAnsi" w:hAnsiTheme="minorHAnsi" w:cs="Arial"/>
          <w:bCs/>
        </w:rPr>
        <w:t xml:space="preserve"> </w:t>
      </w:r>
      <w:r w:rsidR="008F71A2" w:rsidRPr="00350EA7">
        <w:rPr>
          <w:rFonts w:asciiTheme="minorHAnsi" w:hAnsiTheme="minorHAnsi" w:cs="Arial"/>
          <w:bCs/>
        </w:rPr>
        <w:t>stavby</w:t>
      </w:r>
      <w:r w:rsidR="00C007C8" w:rsidRPr="00350EA7">
        <w:rPr>
          <w:rFonts w:asciiTheme="minorHAnsi" w:hAnsiTheme="minorHAnsi" w:cs="Arial"/>
          <w:bCs/>
        </w:rPr>
        <w:t xml:space="preserve"> (ďalej spolu ako „diel</w:t>
      </w:r>
      <w:r w:rsidR="000F533E" w:rsidRPr="00350EA7">
        <w:rPr>
          <w:rFonts w:asciiTheme="minorHAnsi" w:hAnsiTheme="minorHAnsi" w:cs="Arial"/>
          <w:bCs/>
        </w:rPr>
        <w:t>o</w:t>
      </w:r>
      <w:r w:rsidR="00C007C8" w:rsidRPr="00350EA7">
        <w:rPr>
          <w:rFonts w:asciiTheme="minorHAnsi" w:hAnsiTheme="minorHAnsi" w:cs="Arial"/>
          <w:bCs/>
        </w:rPr>
        <w:t>“)</w:t>
      </w:r>
      <w:r w:rsidR="00464804" w:rsidRPr="00350EA7">
        <w:rPr>
          <w:rFonts w:asciiTheme="minorHAnsi" w:hAnsiTheme="minorHAnsi" w:cs="Arial"/>
          <w:bCs/>
        </w:rPr>
        <w:t>.</w:t>
      </w:r>
    </w:p>
    <w:p w14:paraId="678F2E47" w14:textId="36876073"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iCs/>
          <w:color w:val="000000"/>
        </w:rPr>
        <w:t>Zhotoviteľ</w:t>
      </w:r>
      <w:r w:rsidRPr="00350EA7">
        <w:rPr>
          <w:rFonts w:asciiTheme="minorHAnsi" w:hAnsiTheme="minorHAnsi" w:cs="Arial"/>
          <w:color w:val="000000"/>
        </w:rPr>
        <w:t xml:space="preserve"> vyhlasuje a podpisom tejto zmluvy potvrdzuje, že je riadne oboznámený s rozsahom a povahou </w:t>
      </w:r>
      <w:r w:rsidR="00FD51AF" w:rsidRPr="00350EA7">
        <w:rPr>
          <w:rFonts w:asciiTheme="minorHAnsi" w:hAnsiTheme="minorHAnsi" w:cs="Arial"/>
          <w:color w:val="000000"/>
        </w:rPr>
        <w:t>d</w:t>
      </w:r>
      <w:r w:rsidRPr="00350EA7">
        <w:rPr>
          <w:rFonts w:asciiTheme="minorHAnsi" w:hAnsiTheme="minorHAnsi" w:cs="Arial"/>
          <w:color w:val="000000"/>
        </w:rPr>
        <w:t xml:space="preserve">iela a že správne vyhodnotil a ocenil všetky práce trvalého či dočasného charakteru, ktoré sú nevyhnutné pre riadne splnenie jeho záväzkov podľa tejto zmluvy a že pri predložení svojej ponuky: </w:t>
      </w:r>
    </w:p>
    <w:p w14:paraId="7AEF3C52" w14:textId="236E03EB"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1.4.1</w:t>
      </w:r>
      <w:r w:rsidR="00D64A8F" w:rsidRPr="00350EA7">
        <w:rPr>
          <w:rFonts w:asciiTheme="minorHAnsi" w:hAnsiTheme="minorHAnsi" w:cs="Arial"/>
          <w:color w:val="000000"/>
        </w:rPr>
        <w:tab/>
      </w:r>
      <w:r w:rsidRPr="00350EA7">
        <w:rPr>
          <w:rFonts w:asciiTheme="minorHAnsi" w:hAnsiTheme="minorHAnsi" w:cs="Arial"/>
          <w:color w:val="000000"/>
        </w:rPr>
        <w:t xml:space="preserve">prevzal od objednávateľa podklady v rozsahu podľa bodu </w:t>
      </w:r>
      <w:smartTag w:uri="urn:schemas-microsoft-com:office:smarttags" w:element="metricconverter">
        <w:smartTagPr>
          <w:attr w:name="ProductID" w:val="1.2 a"/>
        </w:smartTagPr>
        <w:r w:rsidRPr="00350EA7">
          <w:rPr>
            <w:rFonts w:asciiTheme="minorHAnsi" w:hAnsiTheme="minorHAnsi" w:cs="Arial"/>
            <w:color w:val="000000"/>
          </w:rPr>
          <w:t>1.2 a</w:t>
        </w:r>
      </w:smartTag>
      <w:r w:rsidRPr="00350EA7">
        <w:rPr>
          <w:rFonts w:asciiTheme="minorHAnsi" w:hAnsiTheme="minorHAnsi" w:cs="Arial"/>
          <w:color w:val="000000"/>
        </w:rPr>
        <w:t xml:space="preserve"> dôkladne ich pri</w:t>
      </w:r>
      <w:r w:rsidRPr="00350EA7">
        <w:rPr>
          <w:rFonts w:asciiTheme="minorHAnsi" w:hAnsiTheme="minorHAnsi" w:cs="Arial"/>
          <w:bCs/>
          <w:color w:val="000000"/>
        </w:rPr>
        <w:t> </w:t>
      </w:r>
      <w:r w:rsidRPr="00350EA7">
        <w:rPr>
          <w:rFonts w:asciiTheme="minorHAnsi" w:hAnsiTheme="minorHAnsi" w:cs="Arial"/>
          <w:color w:val="000000"/>
        </w:rPr>
        <w:t>vynaložení odbornej starostlivosti prekontroloval s tým, že tieto podklady neobsa</w:t>
      </w:r>
      <w:r w:rsidR="00FD51AF" w:rsidRPr="00350EA7">
        <w:rPr>
          <w:rFonts w:asciiTheme="minorHAnsi" w:hAnsiTheme="minorHAnsi" w:cs="Arial"/>
          <w:color w:val="000000"/>
        </w:rPr>
        <w:t>hujú žiadne prekážky vykonania d</w:t>
      </w:r>
      <w:r w:rsidRPr="00350EA7">
        <w:rPr>
          <w:rFonts w:asciiTheme="minorHAnsi" w:hAnsiTheme="minorHAnsi" w:cs="Arial"/>
          <w:color w:val="000000"/>
        </w:rPr>
        <w:t>iela, ktoré mohol zistiť pri vynaložení odbornej starostlivosti;</w:t>
      </w:r>
    </w:p>
    <w:p w14:paraId="46EA1086" w14:textId="2569F1F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1.4.2</w:t>
      </w:r>
      <w:r w:rsidR="00D64A8F" w:rsidRPr="00350EA7">
        <w:rPr>
          <w:rFonts w:asciiTheme="minorHAnsi" w:hAnsiTheme="minorHAnsi" w:cs="Arial"/>
          <w:color w:val="000000"/>
        </w:rPr>
        <w:tab/>
      </w:r>
      <w:r w:rsidRPr="00350EA7">
        <w:rPr>
          <w:rFonts w:asciiTheme="minorHAnsi" w:hAnsiTheme="minorHAnsi" w:cs="Arial"/>
          <w:color w:val="000000"/>
        </w:rPr>
        <w:t>preveril miestne podmienky na mieste, kde sa bude nachádzať stavenisko</w:t>
      </w:r>
      <w:r w:rsidRPr="00350EA7">
        <w:rPr>
          <w:rFonts w:asciiTheme="minorHAnsi" w:hAnsiTheme="minorHAnsi" w:cs="Arial"/>
          <w:i/>
          <w:color w:val="000000"/>
        </w:rPr>
        <w:t xml:space="preserve">; </w:t>
      </w:r>
      <w:r w:rsidRPr="00350EA7">
        <w:rPr>
          <w:rFonts w:asciiTheme="minorHAnsi" w:hAnsiTheme="minorHAnsi" w:cs="Arial"/>
          <w:color w:val="000000"/>
        </w:rPr>
        <w:t>zahrnul všetky technické a dodacie podmienky</w:t>
      </w:r>
      <w:r w:rsidR="0084606D" w:rsidRPr="00350EA7">
        <w:rPr>
          <w:rFonts w:asciiTheme="minorHAnsi" w:hAnsiTheme="minorHAnsi" w:cs="Arial"/>
          <w:color w:val="000000"/>
        </w:rPr>
        <w:t xml:space="preserve"> nevyhnutné pre splnenie svojho záväzku podľa tejto zmluvy a zadávacej dokumentácie</w:t>
      </w:r>
      <w:r w:rsidRPr="00350EA7">
        <w:rPr>
          <w:rFonts w:asciiTheme="minorHAnsi" w:hAnsiTheme="minorHAnsi" w:cs="Arial"/>
          <w:color w:val="000000"/>
        </w:rPr>
        <w:t xml:space="preserve"> do kalkulácie ceny za dielo;</w:t>
      </w:r>
    </w:p>
    <w:p w14:paraId="1C88AC8A" w14:textId="5995BFE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1.4.3</w:t>
      </w:r>
      <w:r w:rsidR="00D64A8F" w:rsidRPr="00350EA7">
        <w:rPr>
          <w:rFonts w:asciiTheme="minorHAnsi" w:hAnsiTheme="minorHAnsi" w:cs="Arial"/>
          <w:color w:val="000000"/>
        </w:rPr>
        <w:tab/>
      </w:r>
      <w:r w:rsidRPr="00350EA7">
        <w:rPr>
          <w:rFonts w:asciiTheme="minorHAnsi" w:hAnsiTheme="minorHAnsi" w:cs="Arial"/>
          <w:color w:val="000000"/>
        </w:rPr>
        <w:t>neexistujú akékoľvek iné požiadavky zhotoviteľa okrem tých, ktoré sú uvedené v tejto zmluve a ktoré zhotoviteľ uplatnil v procese vysvetľovania súťažných podkladov v rámci verejného obstarávania</w:t>
      </w:r>
      <w:r w:rsidR="00A22B94" w:rsidRPr="00350EA7">
        <w:rPr>
          <w:rFonts w:asciiTheme="minorHAnsi" w:hAnsiTheme="minorHAnsi" w:cs="Arial"/>
          <w:color w:val="000000"/>
        </w:rPr>
        <w:t>; a teda v rámci verejného obstarávania zhotoviteľ uplatnil všetky svoje požiadavky, prípadné vysvetlenia na objednávateľa týkajúce sa tejto zmluvy a/alebo zadávacej dokumentácie a/alebo iných skutočností, ktoré môžu mať vplyv na plnenie jeho záväzku podľa tejto zmluvy.</w:t>
      </w:r>
    </w:p>
    <w:p w14:paraId="424FE507"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color w:val="000000"/>
        </w:rPr>
      </w:pPr>
      <w:r w:rsidRPr="00350EA7">
        <w:rPr>
          <w:rFonts w:asciiTheme="minorHAnsi" w:hAnsiTheme="minorHAnsi" w:cs="Arial"/>
          <w:color w:val="000000"/>
        </w:rPr>
        <w:t>Zhotoviteľ sa zaväzuje vykonať dielo vo vlastnom mene a na vlastnú zodpovednosť.</w:t>
      </w:r>
    </w:p>
    <w:p w14:paraId="0E120E8B"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color w:val="000000"/>
        </w:rPr>
        <w:t>Zhotoviteľ sa zaväzuje znášať akékoľvek ďalšie prekážky a zmeny, ktoré neboli zhotoviteľom uplatnené podľa bodov 1.4.1, 1.4.2 a 1.4.3 na vlastné nebezpečenstvo a vlastné náklady bez akéhokoľvek dopadu na cenu za dielo podľa tejto zmluvy.</w:t>
      </w:r>
    </w:p>
    <w:p w14:paraId="65C4AB88" w14:textId="7DEBA06C" w:rsidR="006B3943" w:rsidRPr="00350EA7" w:rsidRDefault="00B0505A"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350EA7">
        <w:rPr>
          <w:rFonts w:asciiTheme="minorHAnsi" w:hAnsiTheme="minorHAnsi" w:cs="Arial"/>
        </w:rPr>
        <w:lastRenderedPageBreak/>
        <w:t>Zmluvné strany sa výslovne dohodli, že z</w:t>
      </w:r>
      <w:r w:rsidR="006B3943" w:rsidRPr="00350EA7">
        <w:rPr>
          <w:rFonts w:asciiTheme="minorHAnsi" w:hAnsiTheme="minorHAnsi" w:cs="Arial"/>
        </w:rPr>
        <w:t xml:space="preserve">hotoviteľ </w:t>
      </w:r>
      <w:r w:rsidR="00071052" w:rsidRPr="00350EA7">
        <w:rPr>
          <w:rFonts w:asciiTheme="minorHAnsi" w:hAnsiTheme="minorHAnsi" w:cs="Arial"/>
        </w:rPr>
        <w:t>ne</w:t>
      </w:r>
      <w:r w:rsidR="006B3943" w:rsidRPr="00350EA7">
        <w:rPr>
          <w:rFonts w:asciiTheme="minorHAnsi" w:hAnsiTheme="minorHAnsi" w:cs="Arial"/>
        </w:rPr>
        <w:t>môže zabezpečiť realizáciu časti diela alebo vybraných prác prostredníctvom tretích osôb</w:t>
      </w:r>
      <w:r w:rsidR="00267426" w:rsidRPr="00350EA7">
        <w:rPr>
          <w:rFonts w:asciiTheme="minorHAnsi" w:hAnsiTheme="minorHAnsi" w:cs="Arial"/>
        </w:rPr>
        <w:t xml:space="preserve">, </w:t>
      </w:r>
      <w:proofErr w:type="spellStart"/>
      <w:r w:rsidR="00267426" w:rsidRPr="00350EA7">
        <w:rPr>
          <w:rFonts w:asciiTheme="minorHAnsi" w:hAnsiTheme="minorHAnsi" w:cs="Arial"/>
        </w:rPr>
        <w:t>t.j</w:t>
      </w:r>
      <w:proofErr w:type="spellEnd"/>
      <w:r w:rsidR="00267426" w:rsidRPr="00350EA7">
        <w:rPr>
          <w:rFonts w:asciiTheme="minorHAnsi" w:hAnsiTheme="minorHAnsi" w:cs="Arial"/>
        </w:rPr>
        <w:t>. subdodávateľov</w:t>
      </w:r>
      <w:r w:rsidR="006B3943" w:rsidRPr="00350EA7">
        <w:rPr>
          <w:rFonts w:asciiTheme="minorHAnsi" w:hAnsiTheme="minorHAnsi" w:cs="Arial"/>
        </w:rPr>
        <w:t xml:space="preserve">. </w:t>
      </w:r>
    </w:p>
    <w:p w14:paraId="7CCACAFA" w14:textId="2DC4D833" w:rsidR="00545EA9" w:rsidRPr="00350EA7" w:rsidRDefault="00606C1C"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 xml:space="preserve">Zhotoviteľ sa </w:t>
      </w:r>
      <w:r w:rsidR="00DF559B" w:rsidRPr="00350EA7">
        <w:t xml:space="preserve">pri realizácii diela </w:t>
      </w:r>
      <w:r w:rsidRPr="00350EA7">
        <w:t>zaväzuje spolupracovať s objednávateľom a všetkými dotknutými</w:t>
      </w:r>
      <w:r w:rsidR="007E4B9E" w:rsidRPr="00350EA7">
        <w:t xml:space="preserve"> orgánmi,</w:t>
      </w:r>
      <w:r w:rsidRPr="00350EA7">
        <w:t xml:space="preserve"> inštitúciami a organizáciami. Zhotoviteľ sa zaväzuje, že zabezpečí všetky právoplatné rozhodnutia, súhlasy, stanoviská, vyjadrenia, podmienky a pripomienky dotknutých orgánov a organizácii z konania o zmene stavby pred dokončením ako aj ich reálne zapracovanie do projektovej dokumentácie a zároveň uvedené doloží v dokladovej časti kompletnej projektovej dokumentácie pre realizáciu stavby. Zhotoviteľ podpisom tejto zmluvy záväzne prehlasuje, že splnenie tohto záväzku zhotoviteľa je súčasťou celkovej ceny za dielo podľa článku VI bod </w:t>
      </w:r>
      <w:r w:rsidR="004110E7" w:rsidRPr="00350EA7">
        <w:t>6.3.</w:t>
      </w:r>
      <w:r w:rsidRPr="00350EA7">
        <w:t xml:space="preserve"> tejto zmluvy.</w:t>
      </w:r>
    </w:p>
    <w:p w14:paraId="224D0559" w14:textId="44EBB858" w:rsidR="00A13495" w:rsidRPr="00350EA7" w:rsidRDefault="006B3943" w:rsidP="006B3943">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350EA7">
        <w:t>S prihliadnutím na to, že</w:t>
      </w:r>
      <w:r w:rsidR="00D44555" w:rsidRPr="00350EA7">
        <w:t xml:space="preserve"> </w:t>
      </w:r>
      <w:r w:rsidR="000E7F76" w:rsidRPr="00350EA7">
        <w:t>objednávateľ</w:t>
      </w:r>
      <w:r w:rsidR="00D44555" w:rsidRPr="00350EA7">
        <w:t xml:space="preserve"> má záujem</w:t>
      </w:r>
      <w:r w:rsidRPr="00350EA7">
        <w:t xml:space="preserve"> cen</w:t>
      </w:r>
      <w:r w:rsidR="00D44555" w:rsidRPr="00350EA7">
        <w:t>u</w:t>
      </w:r>
      <w:r w:rsidRPr="00350EA7">
        <w:t xml:space="preserve"> diela spolufinancova</w:t>
      </w:r>
      <w:r w:rsidR="00D44555" w:rsidRPr="00350EA7">
        <w:t>ť</w:t>
      </w:r>
      <w:r w:rsidRPr="00350EA7">
        <w:t xml:space="preserve">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w:t>
      </w:r>
      <w:r w:rsidR="005375A3" w:rsidRPr="00350EA7">
        <w:t>, pokuta, prípadne iná sankcia</w:t>
      </w:r>
      <w:r w:rsidRPr="00350EA7">
        <w:t xml:space="preserve"> príslušného riadiaceho orgánu pre porušenie podmienok</w:t>
      </w:r>
      <w:r w:rsidRPr="00350EA7">
        <w:rPr>
          <w:bCs/>
          <w:iCs/>
        </w:rPr>
        <w:t xml:space="preserve"> </w:t>
      </w:r>
      <w:r w:rsidR="005641B9" w:rsidRPr="00350EA7">
        <w:t>zmluvného vzťahu týkajúceho sa poskytnutia finančných</w:t>
      </w:r>
      <w:r w:rsidR="000C5ACE" w:rsidRPr="00350EA7">
        <w:rPr>
          <w:bCs/>
          <w:iCs/>
        </w:rPr>
        <w:t xml:space="preserve"> prostriedkov </w:t>
      </w:r>
      <w:r w:rsidR="00790E5D" w:rsidRPr="00350EA7">
        <w:rPr>
          <w:bCs/>
          <w:iCs/>
        </w:rPr>
        <w:t xml:space="preserve">s </w:t>
      </w:r>
      <w:r w:rsidR="00597BB3" w:rsidRPr="00350EA7">
        <w:rPr>
          <w:bCs/>
          <w:iCs/>
        </w:rPr>
        <w:t xml:space="preserve">príslušným riadiacim orgánom </w:t>
      </w:r>
      <w:r w:rsidRPr="00350EA7">
        <w:rPr>
          <w:bCs/>
          <w:iCs/>
        </w:rPr>
        <w:t>objednávateľom, ktorej príčina nastala na strane zhotoviteľa nedodržaním podmienok a ustanovení tejto zmluvy,</w:t>
      </w:r>
      <w:r w:rsidR="008B5878" w:rsidRPr="00350EA7">
        <w:rPr>
          <w:rFonts w:asciiTheme="minorHAnsi" w:eastAsia="Calibri" w:hAnsiTheme="minorHAnsi" w:cstheme="minorHAnsi"/>
        </w:rPr>
        <w:t xml:space="preserve"> a to v jej plnej výške, uložená objednávateľovi zo strany </w:t>
      </w:r>
      <w:r w:rsidR="008B5878" w:rsidRPr="00350EA7">
        <w:t>príslušného riadiaceho orgánu, Úradu</w:t>
      </w:r>
      <w:r w:rsidR="008B5878" w:rsidRPr="00350EA7">
        <w:rPr>
          <w:rFonts w:asciiTheme="minorHAnsi" w:eastAsia="Calibri" w:hAnsiTheme="minorHAnsi" w:cstheme="minorHAnsi"/>
        </w:rPr>
        <w:t xml:space="preserve"> pre verejné obstarávanie, Protimonopolného úradu SR, Najvyššieho kontrolného úradu, Úradu vládneho auditu, </w:t>
      </w:r>
      <w:r w:rsidR="00212BC0" w:rsidRPr="00350EA7">
        <w:t xml:space="preserve">Európskej komisie a Európskeho dvora audítorov </w:t>
      </w:r>
      <w:r w:rsidR="008B5878" w:rsidRPr="00350EA7">
        <w:rPr>
          <w:rFonts w:asciiTheme="minorHAnsi" w:eastAsia="Calibri" w:hAnsiTheme="minorHAnsi" w:cstheme="minorHAnsi"/>
        </w:rPr>
        <w:t xml:space="preserve">alebo iného orgánu vykonávajúceho dohľad, dozor alebo kontrolnú činnosť v akejkoľvek súvislosti s uzatvorením tejto zmluvy </w:t>
      </w:r>
      <w:r w:rsidR="001F6234" w:rsidRPr="00350EA7">
        <w:rPr>
          <w:rFonts w:asciiTheme="minorHAnsi" w:eastAsia="Calibri" w:hAnsiTheme="minorHAnsi" w:cstheme="minorHAnsi"/>
        </w:rPr>
        <w:t>a/</w:t>
      </w:r>
      <w:r w:rsidR="008B5878" w:rsidRPr="00350EA7">
        <w:rPr>
          <w:rFonts w:asciiTheme="minorHAnsi" w:eastAsia="Calibri" w:hAnsiTheme="minorHAnsi" w:cstheme="minorHAnsi"/>
        </w:rPr>
        <w:t>alebo jej dodatku, ak dôvodom uzavretia dodatku bola akákoľvek príčina na strane zhotoviteľa. Zhotoviteľ sa zaväzuje objednávateľovi uhradiť zmluvný záväzok podľa tohto ustanovenia do 15 dní od preukázania právoplatnosti rozhodnutia vydaného príslušným orgánom podľa predchádzajúc</w:t>
      </w:r>
      <w:r w:rsidR="007B08D0" w:rsidRPr="00350EA7">
        <w:rPr>
          <w:rFonts w:asciiTheme="minorHAnsi" w:eastAsia="Calibri" w:hAnsiTheme="minorHAnsi" w:cstheme="minorHAnsi"/>
        </w:rPr>
        <w:t>ich</w:t>
      </w:r>
      <w:r w:rsidR="008B5878" w:rsidRPr="00350EA7">
        <w:rPr>
          <w:rFonts w:asciiTheme="minorHAnsi" w:eastAsia="Calibri" w:hAnsiTheme="minorHAnsi" w:cstheme="minorHAnsi"/>
        </w:rPr>
        <w:t xml:space="preserve"> v</w:t>
      </w:r>
      <w:r w:rsidR="007B08D0" w:rsidRPr="00350EA7">
        <w:rPr>
          <w:rFonts w:asciiTheme="minorHAnsi" w:eastAsia="Calibri" w:hAnsiTheme="minorHAnsi" w:cstheme="minorHAnsi"/>
        </w:rPr>
        <w:t>i</w:t>
      </w:r>
      <w:r w:rsidR="008B5878" w:rsidRPr="00350EA7">
        <w:rPr>
          <w:rFonts w:asciiTheme="minorHAnsi" w:eastAsia="Calibri" w:hAnsiTheme="minorHAnsi" w:cstheme="minorHAnsi"/>
        </w:rPr>
        <w:t>e</w:t>
      </w:r>
      <w:r w:rsidR="007B08D0" w:rsidRPr="00350EA7">
        <w:rPr>
          <w:rFonts w:asciiTheme="minorHAnsi" w:eastAsia="Calibri" w:hAnsiTheme="minorHAnsi" w:cstheme="minorHAnsi"/>
        </w:rPr>
        <w:t>t</w:t>
      </w:r>
      <w:r w:rsidR="008B5878" w:rsidRPr="00350EA7">
        <w:rPr>
          <w:rFonts w:asciiTheme="minorHAnsi" w:eastAsia="Calibri" w:hAnsiTheme="minorHAnsi" w:cstheme="minorHAnsi"/>
        </w:rPr>
        <w:t>, prípadne do 15 dní od preukázania uloženia sankcie alebo korekcie iným spôsobom.</w:t>
      </w:r>
      <w:r w:rsidRPr="00350EA7">
        <w:rPr>
          <w:bCs/>
          <w:iCs/>
        </w:rPr>
        <w:t xml:space="preserve"> Zmluvné strany sa dohodli, </w:t>
      </w:r>
      <w:r w:rsidRPr="00350EA7">
        <w:t>že splatnú pohľadávku - právo na náhradu škody</w:t>
      </w:r>
      <w:r w:rsidR="008B5878" w:rsidRPr="00350EA7">
        <w:t xml:space="preserve"> vyššie v tomto bode opísanej</w:t>
      </w:r>
      <w:r w:rsidRPr="00350EA7">
        <w:t>, je objednávateľ oprávnený započítať s akoukoľvek (</w:t>
      </w:r>
      <w:proofErr w:type="spellStart"/>
      <w:r w:rsidRPr="00350EA7">
        <w:t>t.j</w:t>
      </w:r>
      <w:proofErr w:type="spellEnd"/>
      <w:r w:rsidRPr="00350EA7">
        <w:t>. aj nesplatnou) peňažnou pohľadávkou zhotoviteľa voči objednávateľovi.</w:t>
      </w:r>
      <w:r w:rsidR="00337581" w:rsidRPr="00350EA7">
        <w:t xml:space="preserve"> </w:t>
      </w:r>
    </w:p>
    <w:p w14:paraId="041153ED" w14:textId="77777777" w:rsidR="00B45E44" w:rsidRPr="00350EA7" w:rsidRDefault="00B45E44" w:rsidP="0091719C">
      <w:pPr>
        <w:tabs>
          <w:tab w:val="left" w:pos="709"/>
        </w:tabs>
        <w:autoSpaceDE w:val="0"/>
        <w:autoSpaceDN w:val="0"/>
        <w:adjustRightInd w:val="0"/>
        <w:spacing w:after="0" w:line="240" w:lineRule="auto"/>
        <w:contextualSpacing/>
        <w:jc w:val="both"/>
        <w:rPr>
          <w:rFonts w:asciiTheme="minorHAnsi" w:hAnsiTheme="minorHAnsi" w:cs="Arial"/>
        </w:rPr>
      </w:pPr>
    </w:p>
    <w:p w14:paraId="203BAF6E" w14:textId="43F9C736" w:rsidR="006B3943" w:rsidRPr="00350EA7" w:rsidRDefault="006B3943" w:rsidP="006B3943">
      <w:pPr>
        <w:tabs>
          <w:tab w:val="left" w:pos="709"/>
        </w:tabs>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w:t>
      </w:r>
    </w:p>
    <w:p w14:paraId="3E615F14" w14:textId="553422E4" w:rsidR="006B3943" w:rsidRPr="00350EA7" w:rsidRDefault="006B3943" w:rsidP="00036153">
      <w:pPr>
        <w:tabs>
          <w:tab w:val="left" w:pos="709"/>
        </w:tabs>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Miesto a čas plnenia</w:t>
      </w:r>
    </w:p>
    <w:p w14:paraId="49360D03" w14:textId="77777777" w:rsidR="00A43040" w:rsidRPr="00350EA7" w:rsidRDefault="006B3943" w:rsidP="006B3943">
      <w:pPr>
        <w:tabs>
          <w:tab w:val="left" w:pos="709"/>
        </w:tabs>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2.1.</w:t>
      </w:r>
      <w:r w:rsidRPr="00350EA7">
        <w:rPr>
          <w:rFonts w:asciiTheme="minorHAnsi" w:hAnsiTheme="minorHAnsi" w:cs="Arial"/>
          <w:b/>
          <w:bCs/>
          <w:color w:val="000000"/>
        </w:rPr>
        <w:tab/>
      </w:r>
      <w:r w:rsidRPr="00350EA7">
        <w:rPr>
          <w:rFonts w:asciiTheme="minorHAnsi" w:hAnsiTheme="minorHAnsi" w:cs="Arial"/>
          <w:color w:val="000000"/>
        </w:rPr>
        <w:t xml:space="preserve">Miestom </w:t>
      </w:r>
      <w:r w:rsidRPr="00350EA7">
        <w:rPr>
          <w:rFonts w:asciiTheme="minorHAnsi" w:hAnsiTheme="minorHAnsi" w:cs="Arial"/>
        </w:rPr>
        <w:t>plnenia je</w:t>
      </w:r>
      <w:r w:rsidR="003D714B" w:rsidRPr="00350EA7">
        <w:rPr>
          <w:rFonts w:asciiTheme="minorHAnsi" w:hAnsiTheme="minorHAnsi" w:cs="Arial"/>
        </w:rPr>
        <w:t xml:space="preserve"> okres Rožňava, katastrálne územia Rožňava, Brzotín, Slavec</w:t>
      </w:r>
      <w:r w:rsidR="00066661" w:rsidRPr="00350EA7">
        <w:rPr>
          <w:rFonts w:asciiTheme="minorHAnsi" w:hAnsiTheme="minorHAnsi" w:cs="Arial"/>
        </w:rPr>
        <w:t>, a</w:t>
      </w:r>
      <w:r w:rsidR="00E53B3B" w:rsidRPr="00350EA7">
        <w:rPr>
          <w:rFonts w:asciiTheme="minorHAnsi" w:hAnsiTheme="minorHAnsi" w:cs="Arial"/>
        </w:rPr>
        <w:t> </w:t>
      </w:r>
      <w:r w:rsidR="00066661" w:rsidRPr="00350EA7">
        <w:rPr>
          <w:rFonts w:asciiTheme="minorHAnsi" w:hAnsiTheme="minorHAnsi" w:cs="Arial"/>
        </w:rPr>
        <w:t>t</w:t>
      </w:r>
      <w:r w:rsidR="00DA6CDE" w:rsidRPr="00350EA7">
        <w:rPr>
          <w:rFonts w:asciiTheme="minorHAnsi" w:hAnsiTheme="minorHAnsi" w:cs="Arial"/>
        </w:rPr>
        <w:t>o</w:t>
      </w:r>
      <w:r w:rsidR="00E53B3B" w:rsidRPr="00350EA7">
        <w:rPr>
          <w:rFonts w:asciiTheme="minorHAnsi" w:hAnsiTheme="minorHAnsi" w:cs="Arial"/>
        </w:rPr>
        <w:t>:</w:t>
      </w:r>
    </w:p>
    <w:p w14:paraId="3138BA32" w14:textId="785A2B35" w:rsidR="00E75C95" w:rsidRPr="00350EA7" w:rsidRDefault="00066661" w:rsidP="0091719C">
      <w:pPr>
        <w:pStyle w:val="Odsekzoznamu"/>
        <w:numPr>
          <w:ilvl w:val="0"/>
          <w:numId w:val="51"/>
        </w:numPr>
        <w:tabs>
          <w:tab w:val="left" w:pos="709"/>
        </w:tabs>
        <w:autoSpaceDE w:val="0"/>
        <w:autoSpaceDN w:val="0"/>
        <w:adjustRightInd w:val="0"/>
        <w:spacing w:after="0" w:line="240" w:lineRule="auto"/>
        <w:jc w:val="both"/>
        <w:rPr>
          <w:rFonts w:asciiTheme="minorHAnsi" w:hAnsiTheme="minorHAnsi" w:cs="Arial"/>
        </w:rPr>
      </w:pPr>
      <w:r w:rsidRPr="00350EA7">
        <w:rPr>
          <w:rFonts w:asciiTheme="minorHAnsi" w:hAnsiTheme="minorHAnsi" w:cs="Arial"/>
        </w:rPr>
        <w:t>pozemky vo vl</w:t>
      </w:r>
      <w:r w:rsidR="00DA6CDE" w:rsidRPr="00350EA7">
        <w:rPr>
          <w:rFonts w:asciiTheme="minorHAnsi" w:hAnsiTheme="minorHAnsi" w:cs="Arial"/>
        </w:rPr>
        <w:t>a</w:t>
      </w:r>
      <w:r w:rsidRPr="00350EA7">
        <w:rPr>
          <w:rFonts w:asciiTheme="minorHAnsi" w:hAnsiTheme="minorHAnsi" w:cs="Arial"/>
        </w:rPr>
        <w:t xml:space="preserve">stníctve </w:t>
      </w:r>
      <w:r w:rsidR="00DA6CDE" w:rsidRPr="00350EA7">
        <w:rPr>
          <w:rFonts w:asciiTheme="minorHAnsi" w:hAnsiTheme="minorHAnsi" w:cs="Arial"/>
        </w:rPr>
        <w:t xml:space="preserve">SVP </w:t>
      </w:r>
      <w:proofErr w:type="spellStart"/>
      <w:r w:rsidR="00DA6CDE" w:rsidRPr="00350EA7">
        <w:rPr>
          <w:rFonts w:asciiTheme="minorHAnsi" w:hAnsiTheme="minorHAnsi" w:cs="Arial"/>
        </w:rPr>
        <w:t>š.p</w:t>
      </w:r>
      <w:proofErr w:type="spellEnd"/>
      <w:r w:rsidR="00DA6CDE" w:rsidRPr="00350EA7">
        <w:rPr>
          <w:rFonts w:asciiTheme="minorHAnsi" w:hAnsiTheme="minorHAnsi" w:cs="Arial"/>
        </w:rPr>
        <w:t xml:space="preserve">.: </w:t>
      </w:r>
      <w:r w:rsidR="00BB70A8" w:rsidRPr="00350EA7">
        <w:rPr>
          <w:rFonts w:asciiTheme="minorHAnsi" w:hAnsiTheme="minorHAnsi" w:cs="Arial"/>
        </w:rPr>
        <w:t>1.</w:t>
      </w:r>
      <w:r w:rsidR="00F67FAB" w:rsidRPr="00350EA7">
        <w:rPr>
          <w:rFonts w:asciiTheme="minorHAnsi" w:hAnsiTheme="minorHAnsi" w:cs="Arial"/>
        </w:rPr>
        <w:t xml:space="preserve"> </w:t>
      </w:r>
      <w:r w:rsidR="00BB70A8" w:rsidRPr="00350EA7">
        <w:rPr>
          <w:rFonts w:asciiTheme="minorHAnsi" w:hAnsiTheme="minorHAnsi" w:cs="Arial"/>
        </w:rPr>
        <w:t xml:space="preserve">úsek – ĽSOH Slaná r.km 49.312 </w:t>
      </w:r>
      <w:r w:rsidR="007D3872" w:rsidRPr="00350EA7">
        <w:rPr>
          <w:rFonts w:asciiTheme="minorHAnsi" w:hAnsiTheme="minorHAnsi" w:cs="Arial"/>
        </w:rPr>
        <w:t>–</w:t>
      </w:r>
      <w:r w:rsidR="00BB70A8" w:rsidRPr="00350EA7">
        <w:rPr>
          <w:rFonts w:asciiTheme="minorHAnsi" w:hAnsiTheme="minorHAnsi" w:cs="Arial"/>
        </w:rPr>
        <w:t xml:space="preserve"> </w:t>
      </w:r>
      <w:r w:rsidR="007D3872" w:rsidRPr="00350EA7">
        <w:rPr>
          <w:rFonts w:asciiTheme="minorHAnsi" w:hAnsiTheme="minorHAnsi" w:cs="Arial"/>
        </w:rPr>
        <w:t>51.932</w:t>
      </w:r>
      <w:r w:rsidR="00084C71" w:rsidRPr="00350EA7">
        <w:rPr>
          <w:rFonts w:asciiTheme="minorHAnsi" w:hAnsiTheme="minorHAnsi" w:cs="Arial"/>
        </w:rPr>
        <w:t>, 4.</w:t>
      </w:r>
      <w:r w:rsidR="00F67FAB" w:rsidRPr="00350EA7">
        <w:rPr>
          <w:rFonts w:asciiTheme="minorHAnsi" w:hAnsiTheme="minorHAnsi" w:cs="Arial"/>
        </w:rPr>
        <w:t xml:space="preserve"> </w:t>
      </w:r>
      <w:r w:rsidR="00084C71" w:rsidRPr="00350EA7">
        <w:rPr>
          <w:rFonts w:asciiTheme="minorHAnsi" w:hAnsiTheme="minorHAnsi" w:cs="Arial"/>
        </w:rPr>
        <w:t>úsek – PSOH Slaná r.km 46.180 – 48.080</w:t>
      </w:r>
      <w:r w:rsidR="00BB33C9" w:rsidRPr="00350EA7">
        <w:rPr>
          <w:rFonts w:asciiTheme="minorHAnsi" w:hAnsiTheme="minorHAnsi" w:cs="Arial"/>
        </w:rPr>
        <w:t>, 7.</w:t>
      </w:r>
      <w:r w:rsidR="00F67FAB" w:rsidRPr="00350EA7">
        <w:rPr>
          <w:rFonts w:asciiTheme="minorHAnsi" w:hAnsiTheme="minorHAnsi" w:cs="Arial"/>
        </w:rPr>
        <w:t xml:space="preserve"> </w:t>
      </w:r>
      <w:r w:rsidR="00BB33C9" w:rsidRPr="00350EA7">
        <w:rPr>
          <w:rFonts w:asciiTheme="minorHAnsi" w:hAnsiTheme="minorHAnsi" w:cs="Arial"/>
        </w:rPr>
        <w:t>úsek – PSOH Slaná r.km 41.391 – 43.331</w:t>
      </w:r>
      <w:r w:rsidR="008A1BE6" w:rsidRPr="00350EA7">
        <w:rPr>
          <w:rFonts w:asciiTheme="minorHAnsi" w:hAnsiTheme="minorHAnsi" w:cs="Arial"/>
        </w:rPr>
        <w:t>,</w:t>
      </w:r>
    </w:p>
    <w:p w14:paraId="4E995F42" w14:textId="181024A7" w:rsidR="003D714B" w:rsidRPr="00350EA7" w:rsidRDefault="00A97102">
      <w:pPr>
        <w:pStyle w:val="Odsekzoznamu"/>
        <w:numPr>
          <w:ilvl w:val="0"/>
          <w:numId w:val="51"/>
        </w:numPr>
        <w:tabs>
          <w:tab w:val="left" w:pos="709"/>
        </w:tabs>
        <w:autoSpaceDE w:val="0"/>
        <w:autoSpaceDN w:val="0"/>
        <w:adjustRightInd w:val="0"/>
        <w:spacing w:after="0" w:line="240" w:lineRule="auto"/>
        <w:jc w:val="both"/>
        <w:rPr>
          <w:rFonts w:asciiTheme="minorHAnsi" w:hAnsiTheme="minorHAnsi" w:cs="Arial"/>
          <w:b/>
          <w:bCs/>
        </w:rPr>
      </w:pPr>
      <w:r w:rsidRPr="00350EA7">
        <w:rPr>
          <w:rFonts w:asciiTheme="minorHAnsi" w:hAnsiTheme="minorHAnsi" w:cs="Arial"/>
        </w:rPr>
        <w:t>ob</w:t>
      </w:r>
      <w:r w:rsidR="00200990" w:rsidRPr="00350EA7">
        <w:rPr>
          <w:rFonts w:asciiTheme="minorHAnsi" w:hAnsiTheme="minorHAnsi" w:cs="Arial"/>
        </w:rPr>
        <w:t>s</w:t>
      </w:r>
      <w:r w:rsidRPr="00350EA7">
        <w:rPr>
          <w:rFonts w:asciiTheme="minorHAnsi" w:hAnsiTheme="minorHAnsi" w:cs="Arial"/>
        </w:rPr>
        <w:t>lužné komunikácie: 3.</w:t>
      </w:r>
      <w:r w:rsidR="00F67FAB" w:rsidRPr="00350EA7">
        <w:rPr>
          <w:rFonts w:asciiTheme="minorHAnsi" w:hAnsiTheme="minorHAnsi" w:cs="Arial"/>
        </w:rPr>
        <w:t xml:space="preserve"> </w:t>
      </w:r>
      <w:r w:rsidRPr="00350EA7">
        <w:rPr>
          <w:rFonts w:asciiTheme="minorHAnsi" w:hAnsiTheme="minorHAnsi" w:cs="Arial"/>
        </w:rPr>
        <w:t xml:space="preserve">úsek – Obslužná komunikácia </w:t>
      </w:r>
      <w:r w:rsidR="00592DCF" w:rsidRPr="00350EA7">
        <w:rPr>
          <w:rFonts w:asciiTheme="minorHAnsi" w:hAnsiTheme="minorHAnsi" w:cs="Arial"/>
        </w:rPr>
        <w:t xml:space="preserve">(Brzotín – PSOH Slaná), </w:t>
      </w:r>
      <w:r w:rsidR="00B60386" w:rsidRPr="00350EA7">
        <w:rPr>
          <w:rFonts w:asciiTheme="minorHAnsi" w:hAnsiTheme="minorHAnsi" w:cs="Arial"/>
        </w:rPr>
        <w:t>5.</w:t>
      </w:r>
      <w:r w:rsidR="00F67FAB" w:rsidRPr="00350EA7">
        <w:rPr>
          <w:rFonts w:asciiTheme="minorHAnsi" w:hAnsiTheme="minorHAnsi" w:cs="Arial"/>
        </w:rPr>
        <w:t xml:space="preserve"> </w:t>
      </w:r>
      <w:r w:rsidR="00B60386" w:rsidRPr="00350EA7">
        <w:rPr>
          <w:rFonts w:asciiTheme="minorHAnsi" w:hAnsiTheme="minorHAnsi" w:cs="Arial"/>
        </w:rPr>
        <w:t>úsek – Obslužná komunikácia Brzotín – Slavec</w:t>
      </w:r>
      <w:r w:rsidR="00EB2684" w:rsidRPr="00350EA7">
        <w:rPr>
          <w:rFonts w:asciiTheme="minorHAnsi" w:hAnsiTheme="minorHAnsi" w:cs="Arial"/>
        </w:rPr>
        <w:t xml:space="preserve"> (</w:t>
      </w:r>
      <w:r w:rsidR="00B60386" w:rsidRPr="00350EA7">
        <w:rPr>
          <w:rFonts w:asciiTheme="minorHAnsi" w:hAnsiTheme="minorHAnsi" w:cs="Arial"/>
        </w:rPr>
        <w:t>1.</w:t>
      </w:r>
      <w:r w:rsidR="00D3064F" w:rsidRPr="00350EA7">
        <w:rPr>
          <w:rFonts w:asciiTheme="minorHAnsi" w:hAnsiTheme="minorHAnsi" w:cs="Arial"/>
        </w:rPr>
        <w:t xml:space="preserve"> časť</w:t>
      </w:r>
      <w:r w:rsidR="00EF39DE" w:rsidRPr="00350EA7">
        <w:rPr>
          <w:rFonts w:asciiTheme="minorHAnsi" w:hAnsiTheme="minorHAnsi" w:cs="Arial"/>
        </w:rPr>
        <w:t>)</w:t>
      </w:r>
      <w:r w:rsidR="00D3064F" w:rsidRPr="00350EA7">
        <w:rPr>
          <w:rFonts w:asciiTheme="minorHAnsi" w:hAnsiTheme="minorHAnsi" w:cs="Arial"/>
        </w:rPr>
        <w:t>, 6. úsek – Obslužná komunikácia Brzo</w:t>
      </w:r>
      <w:r w:rsidR="00F67FAB" w:rsidRPr="00350EA7">
        <w:rPr>
          <w:rFonts w:asciiTheme="minorHAnsi" w:hAnsiTheme="minorHAnsi" w:cs="Arial"/>
        </w:rPr>
        <w:t>tín – Slavec</w:t>
      </w:r>
      <w:r w:rsidR="00EF39DE" w:rsidRPr="00350EA7">
        <w:rPr>
          <w:rFonts w:asciiTheme="minorHAnsi" w:hAnsiTheme="minorHAnsi" w:cs="Arial"/>
        </w:rPr>
        <w:t xml:space="preserve"> (</w:t>
      </w:r>
      <w:r w:rsidR="00F67FAB" w:rsidRPr="00350EA7">
        <w:rPr>
          <w:rFonts w:asciiTheme="minorHAnsi" w:hAnsiTheme="minorHAnsi" w:cs="Arial"/>
        </w:rPr>
        <w:t>2. časť</w:t>
      </w:r>
      <w:r w:rsidR="00EF39DE" w:rsidRPr="00350EA7">
        <w:rPr>
          <w:rFonts w:asciiTheme="minorHAnsi" w:hAnsiTheme="minorHAnsi" w:cs="Arial"/>
        </w:rPr>
        <w:t>)</w:t>
      </w:r>
      <w:r w:rsidR="00736D25" w:rsidRPr="00350EA7">
        <w:rPr>
          <w:rFonts w:asciiTheme="minorHAnsi" w:hAnsiTheme="minorHAnsi" w:cs="Arial"/>
        </w:rPr>
        <w:t>,</w:t>
      </w:r>
      <w:r w:rsidR="00515B2B" w:rsidRPr="00350EA7" w:rsidDel="00515B2B">
        <w:rPr>
          <w:rFonts w:asciiTheme="minorHAnsi" w:hAnsiTheme="minorHAnsi" w:cs="Arial"/>
          <w:b/>
          <w:bCs/>
        </w:rPr>
        <w:t xml:space="preserve"> </w:t>
      </w:r>
    </w:p>
    <w:p w14:paraId="1704C60F" w14:textId="07FA6251" w:rsidR="00736D25" w:rsidRPr="00350EA7" w:rsidRDefault="00575C19" w:rsidP="0091719C">
      <w:pPr>
        <w:pStyle w:val="Odsekzoznamu"/>
        <w:numPr>
          <w:ilvl w:val="0"/>
          <w:numId w:val="51"/>
        </w:numPr>
        <w:tabs>
          <w:tab w:val="left" w:pos="709"/>
        </w:tabs>
        <w:autoSpaceDE w:val="0"/>
        <w:autoSpaceDN w:val="0"/>
        <w:adjustRightInd w:val="0"/>
        <w:spacing w:after="0" w:line="240" w:lineRule="auto"/>
        <w:jc w:val="both"/>
        <w:rPr>
          <w:rFonts w:asciiTheme="minorHAnsi" w:hAnsiTheme="minorHAnsi" w:cs="Arial"/>
        </w:rPr>
      </w:pPr>
      <w:r w:rsidRPr="00350EA7">
        <w:rPr>
          <w:rFonts w:asciiTheme="minorHAnsi" w:hAnsiTheme="minorHAnsi" w:cs="Arial"/>
        </w:rPr>
        <w:t>miestna komunikácia</w:t>
      </w:r>
      <w:r w:rsidR="004E674A" w:rsidRPr="00350EA7">
        <w:rPr>
          <w:rFonts w:asciiTheme="minorHAnsi" w:hAnsiTheme="minorHAnsi" w:cs="Arial"/>
        </w:rPr>
        <w:t>: 2. úsek – existujúca komunikácia v </w:t>
      </w:r>
      <w:proofErr w:type="spellStart"/>
      <w:r w:rsidR="004E674A" w:rsidRPr="00350EA7">
        <w:rPr>
          <w:rFonts w:asciiTheme="minorHAnsi" w:hAnsiTheme="minorHAnsi" w:cs="Arial"/>
        </w:rPr>
        <w:t>intráviláne</w:t>
      </w:r>
      <w:proofErr w:type="spellEnd"/>
      <w:r w:rsidR="004E674A" w:rsidRPr="00350EA7">
        <w:rPr>
          <w:rFonts w:asciiTheme="minorHAnsi" w:hAnsiTheme="minorHAnsi" w:cs="Arial"/>
        </w:rPr>
        <w:t xml:space="preserve"> obce Brzotín</w:t>
      </w:r>
      <w:r w:rsidR="00FA0614" w:rsidRPr="00350EA7">
        <w:rPr>
          <w:rFonts w:asciiTheme="minorHAnsi" w:hAnsiTheme="minorHAnsi" w:cs="Arial"/>
        </w:rPr>
        <w:t xml:space="preserve"> v dĺžke </w:t>
      </w:r>
      <w:r w:rsidR="003E6AD0" w:rsidRPr="00350EA7">
        <w:rPr>
          <w:rFonts w:asciiTheme="minorHAnsi" w:hAnsiTheme="minorHAnsi" w:cs="Arial"/>
        </w:rPr>
        <w:t>1733 m</w:t>
      </w:r>
      <w:r w:rsidR="00CD62E3" w:rsidRPr="00350EA7">
        <w:rPr>
          <w:rFonts w:asciiTheme="minorHAnsi" w:hAnsiTheme="minorHAnsi" w:cs="Arial"/>
        </w:rPr>
        <w:t>.</w:t>
      </w:r>
    </w:p>
    <w:p w14:paraId="07129B55" w14:textId="2659658B" w:rsidR="006B3943" w:rsidRPr="00350EA7" w:rsidRDefault="006B3943" w:rsidP="006B3943">
      <w:pPr>
        <w:tabs>
          <w:tab w:val="left" w:pos="709"/>
        </w:tabs>
        <w:autoSpaceDE w:val="0"/>
        <w:autoSpaceDN w:val="0"/>
        <w:adjustRightInd w:val="0"/>
        <w:spacing w:after="0" w:line="240" w:lineRule="auto"/>
        <w:jc w:val="both"/>
      </w:pPr>
      <w:r w:rsidRPr="00350EA7">
        <w:rPr>
          <w:rFonts w:asciiTheme="minorHAnsi" w:hAnsiTheme="minorHAnsi" w:cs="Arial"/>
          <w:b/>
          <w:bCs/>
        </w:rPr>
        <w:t>2.2.</w:t>
      </w:r>
      <w:r w:rsidRPr="00350EA7">
        <w:rPr>
          <w:rFonts w:asciiTheme="minorHAnsi" w:hAnsiTheme="minorHAnsi" w:cs="Arial"/>
          <w:b/>
          <w:bCs/>
        </w:rPr>
        <w:tab/>
      </w:r>
      <w:r w:rsidRPr="00350EA7">
        <w:rPr>
          <w:rFonts w:asciiTheme="minorHAnsi" w:hAnsiTheme="minorHAnsi" w:cs="Arial"/>
        </w:rPr>
        <w:t xml:space="preserve">Zhotoviteľ sa zaväzuje zhotoviť (vykonať a ukončiť) dielo podľa tejto zmluvy </w:t>
      </w:r>
      <w:r w:rsidR="00743637" w:rsidRPr="00350EA7">
        <w:rPr>
          <w:rFonts w:asciiTheme="minorHAnsi" w:hAnsiTheme="minorHAnsi" w:cs="Arial"/>
        </w:rPr>
        <w:t>v</w:t>
      </w:r>
      <w:r w:rsidR="009635AE" w:rsidRPr="00350EA7">
        <w:rPr>
          <w:rFonts w:asciiTheme="minorHAnsi" w:hAnsiTheme="minorHAnsi" w:cs="Arial"/>
        </w:rPr>
        <w:t> </w:t>
      </w:r>
      <w:r w:rsidR="00743637" w:rsidRPr="00350EA7">
        <w:rPr>
          <w:rFonts w:asciiTheme="minorHAnsi" w:hAnsiTheme="minorHAnsi" w:cs="Arial"/>
        </w:rPr>
        <w:t>uve</w:t>
      </w:r>
      <w:r w:rsidR="009635AE" w:rsidRPr="00350EA7">
        <w:rPr>
          <w:rFonts w:asciiTheme="minorHAnsi" w:hAnsiTheme="minorHAnsi" w:cs="Arial"/>
        </w:rPr>
        <w:t>dených termínoch</w:t>
      </w:r>
      <w:r w:rsidRPr="00350EA7">
        <w:t>:</w:t>
      </w:r>
    </w:p>
    <w:p w14:paraId="27EEE426" w14:textId="6A21C8A6" w:rsidR="006B3943" w:rsidRPr="00350EA7" w:rsidRDefault="00AD36EB" w:rsidP="002016F7">
      <w:pPr>
        <w:autoSpaceDE w:val="0"/>
        <w:autoSpaceDN w:val="0"/>
        <w:adjustRightInd w:val="0"/>
        <w:spacing w:after="0" w:line="240" w:lineRule="auto"/>
        <w:ind w:left="567"/>
        <w:jc w:val="both"/>
      </w:pPr>
      <w:r w:rsidRPr="00350EA7">
        <w:tab/>
      </w:r>
      <w:r w:rsidR="006B3943" w:rsidRPr="00350EA7">
        <w:t>2.2.1</w:t>
      </w:r>
      <w:r w:rsidR="006B3943" w:rsidRPr="00350EA7">
        <w:tab/>
      </w:r>
      <w:r w:rsidR="00C07162" w:rsidRPr="00350EA7">
        <w:t>Realizácia stavby a odovzdanie kompletnej dokumentácie k prevzatiu stavby</w:t>
      </w:r>
      <w:r w:rsidR="0004159A" w:rsidRPr="00350EA7">
        <w:t xml:space="preserve"> </w:t>
      </w:r>
      <w:r w:rsidR="006B3943" w:rsidRPr="00350EA7">
        <w:rPr>
          <w:rFonts w:asciiTheme="minorHAnsi" w:hAnsiTheme="minorHAnsi" w:cstheme="minorHAnsi"/>
        </w:rPr>
        <w:t xml:space="preserve">do </w:t>
      </w:r>
      <w:r w:rsidR="006B5501" w:rsidRPr="00350EA7">
        <w:rPr>
          <w:rFonts w:asciiTheme="minorHAnsi" w:hAnsiTheme="minorHAnsi" w:cstheme="minorHAnsi"/>
          <w:b/>
          <w:bCs/>
        </w:rPr>
        <w:t>90</w:t>
      </w:r>
      <w:r w:rsidR="000767D5" w:rsidRPr="00350EA7">
        <w:rPr>
          <w:rFonts w:asciiTheme="minorHAnsi" w:hAnsiTheme="minorHAnsi" w:cstheme="minorHAnsi"/>
          <w:b/>
          <w:bCs/>
        </w:rPr>
        <w:t> </w:t>
      </w:r>
      <w:r w:rsidR="001023ED" w:rsidRPr="00350EA7">
        <w:rPr>
          <w:rFonts w:asciiTheme="minorHAnsi" w:hAnsiTheme="minorHAnsi" w:cstheme="minorHAnsi"/>
          <w:b/>
          <w:bCs/>
        </w:rPr>
        <w:t>kalendárny</w:t>
      </w:r>
      <w:r w:rsidR="00C07162" w:rsidRPr="00350EA7">
        <w:rPr>
          <w:rFonts w:asciiTheme="minorHAnsi" w:hAnsiTheme="minorHAnsi" w:cstheme="minorHAnsi"/>
          <w:b/>
          <w:bCs/>
        </w:rPr>
        <w:t>ch</w:t>
      </w:r>
      <w:r w:rsidR="006B3943" w:rsidRPr="00350EA7">
        <w:rPr>
          <w:rFonts w:asciiTheme="minorHAnsi" w:hAnsiTheme="minorHAnsi" w:cstheme="minorHAnsi"/>
          <w:b/>
          <w:bCs/>
        </w:rPr>
        <w:t xml:space="preserve"> dní</w:t>
      </w:r>
      <w:r w:rsidR="006B3943" w:rsidRPr="00350EA7">
        <w:rPr>
          <w:rFonts w:asciiTheme="minorHAnsi" w:hAnsiTheme="minorHAnsi" w:cstheme="minorHAnsi"/>
        </w:rPr>
        <w:t xml:space="preserve"> odo dňa </w:t>
      </w:r>
      <w:r w:rsidR="0001530C" w:rsidRPr="00350EA7">
        <w:rPr>
          <w:rFonts w:asciiTheme="minorHAnsi" w:hAnsiTheme="minorHAnsi" w:cstheme="minorHAnsi"/>
        </w:rPr>
        <w:t>protokolárneho odovzdania</w:t>
      </w:r>
      <w:r w:rsidR="00FD51AF" w:rsidRPr="00350EA7">
        <w:rPr>
          <w:rFonts w:asciiTheme="minorHAnsi" w:hAnsiTheme="minorHAnsi" w:cstheme="minorHAnsi"/>
        </w:rPr>
        <w:t xml:space="preserve"> staveniska</w:t>
      </w:r>
      <w:r w:rsidR="007B1C3B" w:rsidRPr="00350EA7">
        <w:rPr>
          <w:rFonts w:asciiTheme="minorHAnsi" w:hAnsiTheme="minorHAnsi" w:cstheme="minorHAnsi"/>
        </w:rPr>
        <w:t xml:space="preserve"> v súlade s článkom IV tejto zmluvy</w:t>
      </w:r>
      <w:r w:rsidR="005F38E5" w:rsidRPr="00350EA7">
        <w:rPr>
          <w:rFonts w:asciiTheme="minorHAnsi" w:hAnsiTheme="minorHAnsi" w:cstheme="minorHAnsi"/>
        </w:rPr>
        <w:t xml:space="preserve"> </w:t>
      </w:r>
      <w:r w:rsidR="005F38E5" w:rsidRPr="00350EA7">
        <w:rPr>
          <w:rFonts w:asciiTheme="minorHAnsi" w:hAnsiTheme="minorHAnsi" w:cs="Arial"/>
        </w:rPr>
        <w:t>– ďalej ako diel</w:t>
      </w:r>
      <w:r w:rsidR="00C43988" w:rsidRPr="00350EA7">
        <w:rPr>
          <w:rFonts w:asciiTheme="minorHAnsi" w:hAnsiTheme="minorHAnsi" w:cs="Arial"/>
        </w:rPr>
        <w:t>o</w:t>
      </w:r>
      <w:r w:rsidR="00256752" w:rsidRPr="00350EA7">
        <w:rPr>
          <w:rFonts w:asciiTheme="minorHAnsi" w:hAnsiTheme="minorHAnsi" w:cs="Arial"/>
        </w:rPr>
        <w:t>.</w:t>
      </w:r>
      <w:r w:rsidRPr="00350EA7">
        <w:tab/>
      </w:r>
    </w:p>
    <w:p w14:paraId="240C1A5D" w14:textId="760583FF" w:rsidR="006B3943" w:rsidRPr="00350EA7" w:rsidRDefault="006B3943" w:rsidP="006B3943">
      <w:pPr>
        <w:tabs>
          <w:tab w:val="left" w:pos="709"/>
        </w:tabs>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rPr>
        <w:t xml:space="preserve">Podrobný harmonogram vecného a časového postupu prác </w:t>
      </w:r>
      <w:r w:rsidR="00D85D54" w:rsidRPr="00350EA7">
        <w:t>(ďalej aj „postupové termíny“)</w:t>
      </w:r>
      <w:r w:rsidR="00540820" w:rsidRPr="00350EA7">
        <w:t xml:space="preserve"> </w:t>
      </w:r>
      <w:r w:rsidRPr="00350EA7">
        <w:rPr>
          <w:rFonts w:asciiTheme="minorHAnsi" w:hAnsiTheme="minorHAnsi" w:cs="Arial"/>
        </w:rPr>
        <w:t>je uvedený v </w:t>
      </w:r>
      <w:r w:rsidRPr="00350EA7">
        <w:rPr>
          <w:rFonts w:asciiTheme="minorHAnsi" w:hAnsiTheme="minorHAnsi" w:cs="Arial"/>
          <w:i/>
        </w:rPr>
        <w:t xml:space="preserve">Pláne </w:t>
      </w:r>
      <w:r w:rsidR="00284F0F" w:rsidRPr="00350EA7">
        <w:rPr>
          <w:rFonts w:asciiTheme="minorHAnsi" w:hAnsiTheme="minorHAnsi" w:cs="Arial"/>
          <w:i/>
        </w:rPr>
        <w:t>organizácie</w:t>
      </w:r>
      <w:r w:rsidRPr="00350EA7">
        <w:rPr>
          <w:rFonts w:asciiTheme="minorHAnsi" w:hAnsiTheme="minorHAnsi" w:cs="Arial"/>
          <w:i/>
        </w:rPr>
        <w:t xml:space="preserve"> výstavby </w:t>
      </w:r>
      <w:r w:rsidRPr="00350EA7">
        <w:rPr>
          <w:rFonts w:asciiTheme="minorHAnsi" w:hAnsiTheme="minorHAnsi" w:cs="Arial"/>
        </w:rPr>
        <w:t>ako prílohe č. 1 tejto zmluvy.</w:t>
      </w:r>
    </w:p>
    <w:p w14:paraId="7F5C34CD" w14:textId="008BA418"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2.3.</w:t>
      </w:r>
      <w:r w:rsidRPr="00350EA7">
        <w:rPr>
          <w:rFonts w:asciiTheme="minorHAnsi" w:hAnsiTheme="minorHAnsi" w:cs="Arial"/>
          <w:b/>
          <w:bCs/>
          <w:color w:val="000000"/>
        </w:rPr>
        <w:tab/>
      </w:r>
      <w:r w:rsidRPr="00350EA7">
        <w:rPr>
          <w:rFonts w:asciiTheme="minorHAnsi" w:hAnsiTheme="minorHAnsi" w:cs="Arial"/>
          <w:color w:val="000000"/>
        </w:rPr>
        <w:t>Dielo sa považuje za riadne ukončené dňom podpísania „Pr</w:t>
      </w:r>
      <w:r w:rsidR="00FD51AF" w:rsidRPr="00350EA7">
        <w:rPr>
          <w:rFonts w:asciiTheme="minorHAnsi" w:hAnsiTheme="minorHAnsi" w:cs="Arial"/>
          <w:color w:val="000000"/>
        </w:rPr>
        <w:t xml:space="preserve">otokolu o odovzdaní a prevzatí </w:t>
      </w:r>
      <w:r w:rsidR="00BB5D88" w:rsidRPr="00350EA7">
        <w:rPr>
          <w:rFonts w:asciiTheme="minorHAnsi" w:hAnsiTheme="minorHAnsi" w:cs="Arial"/>
          <w:color w:val="000000"/>
        </w:rPr>
        <w:t>diela ako celku</w:t>
      </w:r>
      <w:r w:rsidRPr="00350EA7">
        <w:rPr>
          <w:rFonts w:asciiTheme="minorHAnsi" w:hAnsiTheme="minorHAnsi" w:cs="Arial"/>
          <w:color w:val="000000"/>
        </w:rPr>
        <w:t xml:space="preserve">“ po splnení podmienok podľa článku IX </w:t>
      </w:r>
      <w:r w:rsidR="0053623A" w:rsidRPr="00350EA7">
        <w:rPr>
          <w:rFonts w:asciiTheme="minorHAnsi" w:hAnsiTheme="minorHAnsi" w:cs="Arial"/>
          <w:color w:val="000000"/>
        </w:rPr>
        <w:t>z</w:t>
      </w:r>
      <w:r w:rsidRPr="00350EA7">
        <w:rPr>
          <w:rFonts w:asciiTheme="minorHAnsi" w:hAnsiTheme="minorHAnsi" w:cs="Arial"/>
          <w:color w:val="000000"/>
        </w:rPr>
        <w:t>mluvy. Riadnym zhotovením a ukončením diela sa rozumie taký stav diela, v ktorom má dielo všetky vlastnosti vyplývajúce zo zmluvy a zadávacej dokumentácie podľa bodu 1.2 zmluvy</w:t>
      </w:r>
      <w:r w:rsidR="00B201C1" w:rsidRPr="00350EA7">
        <w:t xml:space="preserve"> a bodu 1.3 zmluvy</w:t>
      </w:r>
      <w:r w:rsidRPr="00350EA7">
        <w:rPr>
          <w:rFonts w:asciiTheme="minorHAnsi" w:hAnsiTheme="minorHAnsi" w:cs="Arial"/>
          <w:color w:val="000000"/>
        </w:rPr>
        <w:t xml:space="preserve">. </w:t>
      </w:r>
    </w:p>
    <w:p w14:paraId="056D6452" w14:textId="77777777" w:rsidR="008A66DD"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2.4.</w:t>
      </w:r>
      <w:r w:rsidRPr="00350EA7">
        <w:rPr>
          <w:rFonts w:asciiTheme="minorHAnsi" w:hAnsiTheme="minorHAnsi" w:cs="Arial"/>
          <w:b/>
          <w:bCs/>
          <w:color w:val="000000"/>
        </w:rPr>
        <w:tab/>
      </w:r>
      <w:r w:rsidRPr="00350EA7">
        <w:rPr>
          <w:rFonts w:asciiTheme="minorHAnsi" w:hAnsiTheme="minorHAnsi" w:cs="Arial"/>
          <w:color w:val="000000"/>
        </w:rPr>
        <w:t xml:space="preserve">Ak </w:t>
      </w:r>
      <w:r w:rsidR="00D40B4C" w:rsidRPr="00350EA7">
        <w:rPr>
          <w:rFonts w:asciiTheme="minorHAnsi" w:hAnsiTheme="minorHAnsi" w:cs="Arial"/>
          <w:color w:val="000000"/>
        </w:rPr>
        <w:t>z</w:t>
      </w:r>
      <w:r w:rsidRPr="00350EA7">
        <w:rPr>
          <w:rFonts w:asciiTheme="minorHAnsi" w:hAnsiTheme="minorHAnsi" w:cs="Arial"/>
          <w:color w:val="000000"/>
        </w:rPr>
        <w:t>hotoviteľ pripraví dielo na odovzdanie pred dohodnutým termínom, zaväzuje sa objednávateľ toto dielo prevziať aj v skoršom ponúknutom termíne.</w:t>
      </w:r>
    </w:p>
    <w:p w14:paraId="50AE529D" w14:textId="77777777" w:rsidR="008A66DD" w:rsidRPr="00350EA7" w:rsidRDefault="008A66DD"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2.5.</w:t>
      </w:r>
      <w:r w:rsidRPr="00350EA7">
        <w:rPr>
          <w:rFonts w:asciiTheme="minorHAnsi" w:hAnsiTheme="minorHAnsi" w:cs="Arial"/>
          <w:b/>
          <w:bCs/>
          <w:color w:val="000000"/>
        </w:rPr>
        <w:tab/>
      </w:r>
      <w:r w:rsidRPr="00350EA7">
        <w:rPr>
          <w:rFonts w:asciiTheme="minorHAnsi" w:hAnsiTheme="minorHAnsi" w:cs="Arial"/>
          <w:color w:val="000000"/>
        </w:rPr>
        <w:t>V prípade omeškania objednávateľa s odovzdaním staveniska predlžuje sa termín ukončenia a odovzdania diela o rovnaký počet dní, ako trvalo omeškanie objednávateľa podľa tohto bodu zmluvy.</w:t>
      </w:r>
    </w:p>
    <w:p w14:paraId="5A51C325" w14:textId="4AA42D0C" w:rsidR="006B3943"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2.6.</w:t>
      </w:r>
      <w:r w:rsidRPr="00350EA7">
        <w:rPr>
          <w:rFonts w:asciiTheme="minorHAnsi" w:hAnsiTheme="minorHAnsi" w:cs="Arial"/>
          <w:b/>
          <w:bCs/>
          <w:color w:val="000000"/>
        </w:rPr>
        <w:tab/>
      </w:r>
      <w:r w:rsidRPr="00350EA7">
        <w:rPr>
          <w:rFonts w:asciiTheme="minorHAnsi" w:hAnsiTheme="minorHAnsi" w:cs="Arial"/>
          <w:color w:val="000000"/>
        </w:rPr>
        <w:t xml:space="preserve">Termín ukončenia a odovzdania diela a/alebo postupové termíny uvedené v bode 2.2 tohto článku zmluvy sa predlžujú o čas trvania </w:t>
      </w:r>
      <w:r w:rsidRPr="00350EA7">
        <w:rPr>
          <w:rFonts w:asciiTheme="minorHAnsi" w:hAnsiTheme="minorHAnsi" w:cs="Arial"/>
        </w:rPr>
        <w:t>nasledovných prekážok</w:t>
      </w:r>
      <w:r w:rsidRPr="00350EA7">
        <w:rPr>
          <w:rFonts w:asciiTheme="minorHAnsi" w:hAnsiTheme="minorHAnsi" w:cs="Arial"/>
          <w:color w:val="000000"/>
        </w:rPr>
        <w:t>:</w:t>
      </w:r>
    </w:p>
    <w:p w14:paraId="0DB837A3" w14:textId="0C5D197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 xml:space="preserve">2.6.1 </w:t>
      </w:r>
      <w:r w:rsidR="000C1F8C" w:rsidRPr="00350EA7">
        <w:rPr>
          <w:rFonts w:asciiTheme="minorHAnsi" w:hAnsiTheme="minorHAnsi" w:cs="Arial"/>
          <w:color w:val="000000"/>
        </w:rPr>
        <w:tab/>
      </w:r>
      <w:r w:rsidRPr="00350EA7">
        <w:rPr>
          <w:rFonts w:asciiTheme="minorHAnsi" w:hAnsiTheme="minorHAnsi" w:cs="Arial"/>
          <w:color w:val="000000"/>
        </w:rPr>
        <w:t>prerušenie zhotovovania diela podľa bodu 3.1</w:t>
      </w:r>
      <w:r w:rsidR="004A0490" w:rsidRPr="00350EA7">
        <w:rPr>
          <w:rFonts w:asciiTheme="minorHAnsi" w:hAnsiTheme="minorHAnsi" w:cs="Arial"/>
          <w:color w:val="000000"/>
        </w:rPr>
        <w:t xml:space="preserve"> a</w:t>
      </w:r>
      <w:r w:rsidR="0016103E" w:rsidRPr="00350EA7">
        <w:rPr>
          <w:rFonts w:asciiTheme="minorHAnsi" w:hAnsiTheme="minorHAnsi" w:cs="Arial"/>
          <w:color w:val="000000"/>
        </w:rPr>
        <w:t> 3.</w:t>
      </w:r>
      <w:r w:rsidR="00BB5728" w:rsidRPr="00350EA7">
        <w:rPr>
          <w:rFonts w:asciiTheme="minorHAnsi" w:hAnsiTheme="minorHAnsi" w:cs="Arial"/>
          <w:color w:val="000000"/>
        </w:rPr>
        <w:t>2</w:t>
      </w:r>
      <w:r w:rsidRPr="00350EA7">
        <w:rPr>
          <w:rFonts w:asciiTheme="minorHAnsi" w:hAnsiTheme="minorHAnsi" w:cs="Arial"/>
          <w:color w:val="000000"/>
        </w:rPr>
        <w:t xml:space="preserve"> tejto zmluvy,</w:t>
      </w:r>
    </w:p>
    <w:p w14:paraId="6F3B2FD8" w14:textId="43F21D9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2.6.2</w:t>
      </w:r>
      <w:r w:rsidR="000C1F8C" w:rsidRPr="00350EA7">
        <w:rPr>
          <w:rFonts w:asciiTheme="minorHAnsi" w:hAnsiTheme="minorHAnsi" w:cs="Arial"/>
          <w:color w:val="000000"/>
        </w:rPr>
        <w:tab/>
      </w:r>
      <w:r w:rsidRPr="00350EA7">
        <w:rPr>
          <w:rFonts w:asciiTheme="minorHAnsi" w:hAnsiTheme="minorHAnsi" w:cs="Arial"/>
          <w:color w:val="000000"/>
        </w:rPr>
        <w:t>preukázateľné a dôkazmi doložené omeškanie objednávateľa s plnením povinností podľa tejto zmluvy, ktoré bráni zhotoviteľovi v zhotovovaní diela,</w:t>
      </w:r>
    </w:p>
    <w:p w14:paraId="4CA7642F" w14:textId="3CEAD544"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2.6.3</w:t>
      </w:r>
      <w:r w:rsidR="00BE5C6A" w:rsidRPr="00350EA7">
        <w:rPr>
          <w:rFonts w:asciiTheme="minorHAnsi" w:hAnsiTheme="minorHAnsi" w:cs="Arial"/>
          <w:color w:val="000000"/>
        </w:rPr>
        <w:tab/>
      </w:r>
      <w:r w:rsidRPr="00350EA7">
        <w:rPr>
          <w:rFonts w:asciiTheme="minorHAnsi" w:hAnsiTheme="minorHAnsi" w:cs="Arial"/>
          <w:color w:val="000000"/>
        </w:rPr>
        <w:t xml:space="preserve">existencia </w:t>
      </w:r>
      <w:r w:rsidRPr="00350EA7">
        <w:rPr>
          <w:rFonts w:asciiTheme="minorHAnsi" w:hAnsiTheme="minorHAnsi" w:cs="Arial"/>
        </w:rPr>
        <w:t>rozhodnutia orgánu verejnej moci záväzného pre objednávateľa, ktoré bráni zhotoviteľovi pokračovať v zhotovovaní diela</w:t>
      </w:r>
      <w:r w:rsidRPr="00350EA7">
        <w:rPr>
          <w:rFonts w:asciiTheme="minorHAnsi" w:hAnsiTheme="minorHAnsi" w:cs="Arial"/>
          <w:i/>
        </w:rPr>
        <w:t>;</w:t>
      </w:r>
      <w:r w:rsidRPr="00350EA7">
        <w:rPr>
          <w:rFonts w:asciiTheme="minorHAnsi" w:hAnsiTheme="minorHAnsi" w:cs="Arial"/>
        </w:rPr>
        <w:t xml:space="preserve"> objednávateľ</w:t>
      </w:r>
      <w:r w:rsidRPr="00350EA7">
        <w:rPr>
          <w:rFonts w:asciiTheme="minorHAnsi" w:hAnsiTheme="minorHAnsi" w:cs="Arial"/>
          <w:i/>
        </w:rPr>
        <w:t xml:space="preserve"> </w:t>
      </w:r>
      <w:r w:rsidRPr="00350EA7">
        <w:rPr>
          <w:rFonts w:asciiTheme="minorHAnsi" w:hAnsiTheme="minorHAnsi" w:cs="Arial"/>
        </w:rPr>
        <w:t>sa zaväzuje bez zbytočného odkladu informovať zhotoviteľa o</w:t>
      </w:r>
      <w:r w:rsidRPr="00350EA7">
        <w:rPr>
          <w:rFonts w:asciiTheme="minorHAnsi" w:hAnsiTheme="minorHAnsi" w:cs="Arial"/>
          <w:i/>
        </w:rPr>
        <w:t> </w:t>
      </w:r>
      <w:r w:rsidRPr="00350EA7">
        <w:rPr>
          <w:rFonts w:asciiTheme="minorHAnsi" w:hAnsiTheme="minorHAnsi" w:cs="Arial"/>
        </w:rPr>
        <w:t>existencii a výroku rozhodnutia orgánu verejnej moci, ktoré by mohlo brániť zhotoviteľovi v zhotovovaní diela.</w:t>
      </w:r>
    </w:p>
    <w:p w14:paraId="4CBB3C82" w14:textId="05FC1341"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2.7.</w:t>
      </w:r>
      <w:r w:rsidRPr="00350EA7">
        <w:rPr>
          <w:rFonts w:asciiTheme="minorHAnsi" w:hAnsiTheme="minorHAnsi" w:cs="Arial"/>
          <w:b/>
          <w:bCs/>
          <w:color w:val="000000"/>
        </w:rPr>
        <w:tab/>
      </w:r>
      <w:r w:rsidRPr="00350EA7">
        <w:rPr>
          <w:rFonts w:asciiTheme="minorHAnsi" w:hAnsiTheme="minorHAnsi" w:cs="Arial"/>
        </w:rPr>
        <w:t>V prípade, ak omeškanie zhotoviteľa s plnením svojho záväzku spočívajúcom v zhotovovaní diela v termínoch podľa bodu 2.2 tejto zmluvy presiahne 15 dní, objednávateľ je oprávnený odstúpiť od tejto zmluvy ako celku</w:t>
      </w:r>
      <w:r w:rsidR="007B08D0" w:rsidRPr="00350EA7">
        <w:rPr>
          <w:rFonts w:asciiTheme="minorHAnsi" w:hAnsiTheme="minorHAnsi" w:cs="Arial"/>
        </w:rPr>
        <w:t xml:space="preserve"> bez nároku zhotoviteľa na </w:t>
      </w:r>
      <w:r w:rsidR="008668ED" w:rsidRPr="00350EA7">
        <w:t>akúkoľvek odplatu podľa tejto zmluvy</w:t>
      </w:r>
      <w:r w:rsidR="007B08D0" w:rsidRPr="00350EA7">
        <w:rPr>
          <w:rFonts w:cs="Calibri"/>
        </w:rPr>
        <w:t xml:space="preserve">, </w:t>
      </w:r>
      <w:r w:rsidR="00B154F8" w:rsidRPr="00350EA7">
        <w:rPr>
          <w:rFonts w:cs="Calibri"/>
        </w:rPr>
        <w:t>ako aj</w:t>
      </w:r>
      <w:r w:rsidR="007B08D0" w:rsidRPr="00350EA7">
        <w:rPr>
          <w:rFonts w:cs="Calibri"/>
        </w:rPr>
        <w:t xml:space="preserv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7B08D0" w:rsidRPr="00350EA7">
        <w:rPr>
          <w:rFonts w:cs="Calibri"/>
        </w:rPr>
        <w:t xml:space="preserve"> vzniknutých pri realizácii predmetu plnenia podľa tejto zmluvy</w:t>
      </w:r>
      <w:r w:rsidRPr="00350EA7">
        <w:rPr>
          <w:rFonts w:asciiTheme="minorHAnsi" w:hAnsiTheme="minorHAnsi" w:cs="Arial"/>
        </w:rPr>
        <w:t>.</w:t>
      </w:r>
    </w:p>
    <w:p w14:paraId="66817944" w14:textId="77777777" w:rsidR="00D5564D" w:rsidRPr="00350EA7" w:rsidRDefault="00D5564D" w:rsidP="006B3943">
      <w:pPr>
        <w:autoSpaceDE w:val="0"/>
        <w:autoSpaceDN w:val="0"/>
        <w:adjustRightInd w:val="0"/>
        <w:spacing w:after="0" w:line="240" w:lineRule="auto"/>
        <w:jc w:val="both"/>
        <w:rPr>
          <w:rFonts w:asciiTheme="minorHAnsi" w:hAnsiTheme="minorHAnsi" w:cs="Arial"/>
          <w:b/>
          <w:bCs/>
          <w:color w:val="000000"/>
        </w:rPr>
      </w:pPr>
    </w:p>
    <w:p w14:paraId="03A2D95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III</w:t>
      </w:r>
    </w:p>
    <w:p w14:paraId="597C4D73" w14:textId="3D997473"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Prerušenie prác na </w:t>
      </w:r>
      <w:r w:rsidR="000F3D73" w:rsidRPr="00350EA7">
        <w:rPr>
          <w:rFonts w:asciiTheme="minorHAnsi" w:hAnsiTheme="minorHAnsi" w:cs="Arial"/>
          <w:b/>
          <w:bCs/>
          <w:color w:val="000000"/>
        </w:rPr>
        <w:t>d</w:t>
      </w:r>
      <w:r w:rsidRPr="00350EA7">
        <w:rPr>
          <w:rFonts w:asciiTheme="minorHAnsi" w:hAnsiTheme="minorHAnsi" w:cs="Arial"/>
          <w:b/>
          <w:bCs/>
          <w:color w:val="000000"/>
        </w:rPr>
        <w:t xml:space="preserve">iele a zmeny </w:t>
      </w:r>
      <w:r w:rsidR="000F3D73" w:rsidRPr="00350EA7">
        <w:rPr>
          <w:rFonts w:asciiTheme="minorHAnsi" w:hAnsiTheme="minorHAnsi" w:cs="Arial"/>
          <w:b/>
          <w:bCs/>
          <w:color w:val="000000"/>
        </w:rPr>
        <w:t>d</w:t>
      </w:r>
      <w:r w:rsidRPr="00350EA7">
        <w:rPr>
          <w:rFonts w:asciiTheme="minorHAnsi" w:hAnsiTheme="minorHAnsi" w:cs="Arial"/>
          <w:b/>
          <w:bCs/>
          <w:color w:val="000000"/>
        </w:rPr>
        <w:t>iela</w:t>
      </w:r>
    </w:p>
    <w:p w14:paraId="10B40926"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3.1.</w:t>
      </w:r>
      <w:r w:rsidRPr="00350EA7">
        <w:rPr>
          <w:rFonts w:asciiTheme="minorHAnsi" w:hAnsiTheme="minorHAnsi" w:cs="Arial"/>
          <w:b/>
          <w:bCs/>
          <w:color w:val="000000"/>
        </w:rPr>
        <w:tab/>
      </w:r>
      <w:r w:rsidRPr="00350EA7">
        <w:rPr>
          <w:rFonts w:asciiTheme="minorHAnsi" w:hAnsiTheme="minorHAnsi" w:cs="Arial"/>
          <w:color w:val="000000"/>
        </w:rPr>
        <w:t>V odôvodnených prípadoch je objednávateľ oprávnený dať zhotoviteľovi pokyn na</w:t>
      </w:r>
      <w:r w:rsidRPr="00350EA7">
        <w:rPr>
          <w:rFonts w:asciiTheme="minorHAnsi" w:hAnsiTheme="minorHAnsi" w:cs="Arial"/>
          <w:bCs/>
          <w:color w:val="000000"/>
        </w:rPr>
        <w:t> </w:t>
      </w:r>
      <w:r w:rsidRPr="00350EA7">
        <w:rPr>
          <w:rFonts w:asciiTheme="minorHAnsi" w:hAnsiTheme="minorHAnsi" w:cs="Arial"/>
          <w:color w:val="000000"/>
        </w:rPr>
        <w:t xml:space="preserve">prerušenie prác na diele alebo jeho časti. Zhotoviteľ sa zaväzuje bez zbytočného odkladu urobiť všetky potrebné opatrenia na prerušenie, t. j. dočasné zastavenie prác na diele alebo jeho časti, </w:t>
      </w:r>
      <w:r w:rsidR="007B08D0" w:rsidRPr="00350EA7">
        <w:rPr>
          <w:rFonts w:asciiTheme="minorHAnsi" w:hAnsiTheme="minorHAnsi" w:cs="Arial"/>
          <w:color w:val="000000"/>
        </w:rPr>
        <w:t xml:space="preserve">opatrenia </w:t>
      </w:r>
      <w:r w:rsidRPr="00350EA7">
        <w:rPr>
          <w:rFonts w:asciiTheme="minorHAnsi" w:hAnsiTheme="minorHAnsi" w:cs="Arial"/>
          <w:color w:val="000000"/>
        </w:rPr>
        <w:t>na zabezpečenie ochrany života</w:t>
      </w:r>
      <w:r w:rsidR="007B08D0" w:rsidRPr="00350EA7">
        <w:rPr>
          <w:rFonts w:asciiTheme="minorHAnsi" w:hAnsiTheme="minorHAnsi" w:cs="Arial"/>
          <w:color w:val="000000"/>
        </w:rPr>
        <w:t>,</w:t>
      </w:r>
      <w:r w:rsidRPr="00350EA7">
        <w:rPr>
          <w:rFonts w:asciiTheme="minorHAnsi" w:hAnsiTheme="minorHAnsi" w:cs="Arial"/>
          <w:color w:val="000000"/>
        </w:rPr>
        <w:t xml:space="preserve"> zdravia</w:t>
      </w:r>
      <w:r w:rsidR="007B08D0" w:rsidRPr="00350EA7">
        <w:rPr>
          <w:rFonts w:asciiTheme="minorHAnsi" w:hAnsiTheme="minorHAnsi" w:cs="Arial"/>
          <w:color w:val="000000"/>
        </w:rPr>
        <w:t xml:space="preserve"> a životného prostredia</w:t>
      </w:r>
      <w:r w:rsidRPr="00350EA7">
        <w:rPr>
          <w:rFonts w:asciiTheme="minorHAnsi" w:hAnsiTheme="minorHAnsi" w:cs="Arial"/>
          <w:color w:val="000000"/>
        </w:rPr>
        <w:t xml:space="preserve"> na stavenisku a</w:t>
      </w:r>
      <w:r w:rsidR="007B08D0" w:rsidRPr="00350EA7">
        <w:rPr>
          <w:rFonts w:asciiTheme="minorHAnsi" w:hAnsiTheme="minorHAnsi" w:cs="Arial"/>
          <w:color w:val="000000"/>
        </w:rPr>
        <w:t xml:space="preserve"> opatrenia</w:t>
      </w:r>
      <w:r w:rsidRPr="00350EA7">
        <w:rPr>
          <w:rFonts w:asciiTheme="minorHAnsi" w:hAnsiTheme="minorHAnsi" w:cs="Arial"/>
          <w:color w:val="000000"/>
        </w:rPr>
        <w:t xml:space="preserve"> na ochranu diela.</w:t>
      </w:r>
    </w:p>
    <w:p w14:paraId="65CFBE82"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3.2.</w:t>
      </w:r>
      <w:r w:rsidRPr="00350EA7">
        <w:rPr>
          <w:rFonts w:asciiTheme="minorHAnsi" w:hAnsiTheme="minorHAnsi" w:cs="Arial"/>
          <w:b/>
          <w:color w:val="000000"/>
        </w:rPr>
        <w:tab/>
      </w:r>
      <w:r w:rsidRPr="00350EA7">
        <w:rPr>
          <w:rFonts w:asciiTheme="minorHAnsi" w:hAnsiTheme="minorHAnsi" w:cs="Arial"/>
          <w:color w:val="000000"/>
        </w:rPr>
        <w:t>Ak prerušenie prác na vykonávaní diela nastalo z dôvodu:</w:t>
      </w:r>
    </w:p>
    <w:p w14:paraId="6DCC7AE8" w14:textId="1B0D885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3.2.1</w:t>
      </w:r>
      <w:r w:rsidR="00663A10" w:rsidRPr="00350EA7">
        <w:rPr>
          <w:rFonts w:asciiTheme="minorHAnsi" w:hAnsiTheme="minorHAnsi" w:cs="Arial"/>
          <w:color w:val="000000"/>
        </w:rPr>
        <w:tab/>
      </w:r>
      <w:r w:rsidRPr="00350EA7">
        <w:rPr>
          <w:rFonts w:asciiTheme="minorHAnsi" w:hAnsiTheme="minorHAnsi" w:cs="Arial"/>
          <w:color w:val="000000"/>
        </w:rPr>
        <w:t>nepredvídateľných okolností nezávislých a nezapríčinených zhotoviteľom (ako napríklad potreba archeologického výskumu),</w:t>
      </w:r>
    </w:p>
    <w:p w14:paraId="589415E2" w14:textId="7C9B002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3.2.2</w:t>
      </w:r>
      <w:r w:rsidR="00663A10" w:rsidRPr="00350EA7">
        <w:rPr>
          <w:rFonts w:asciiTheme="minorHAnsi" w:hAnsiTheme="minorHAnsi" w:cs="Arial"/>
          <w:color w:val="000000"/>
        </w:rPr>
        <w:tab/>
      </w:r>
      <w:r w:rsidRPr="00350EA7">
        <w:rPr>
          <w:rFonts w:asciiTheme="minorHAnsi" w:hAnsiTheme="minorHAnsi" w:cs="Arial"/>
          <w:color w:val="000000"/>
        </w:rPr>
        <w:t>nepredvídateľných nepriaznivých poveternostných podmienok (ako napríklad záplavy, zosuvy pôdy a podobne nezapríčinených zhotoviteľom - aplikácia tohto dôvodu sa vzťahuje výlučne na prekážky týkajúce sa nepriaznivých poveternostných podmienok, ktoré nie je vzhľadom na príslušné ročné obdobie realizácie diela a miesto realizácie diela možné predpokladať)</w:t>
      </w:r>
      <w:r w:rsidR="004A0490" w:rsidRPr="00350EA7">
        <w:rPr>
          <w:rFonts w:asciiTheme="minorHAnsi" w:hAnsiTheme="minorHAnsi" w:cs="Arial"/>
          <w:color w:val="000000"/>
        </w:rPr>
        <w:t>,</w:t>
      </w:r>
    </w:p>
    <w:p w14:paraId="5C33C75B" w14:textId="25749C9A" w:rsidR="00982EC6" w:rsidRPr="00350EA7" w:rsidRDefault="004A0490" w:rsidP="006B394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Arial"/>
          <w:color w:val="000000"/>
        </w:rPr>
        <w:t>3.2.3</w:t>
      </w:r>
      <w:r w:rsidR="00663A10" w:rsidRPr="00350EA7">
        <w:rPr>
          <w:rFonts w:asciiTheme="minorHAnsi" w:hAnsiTheme="minorHAnsi" w:cs="Arial"/>
          <w:color w:val="000000"/>
        </w:rPr>
        <w:tab/>
      </w:r>
      <w:r w:rsidRPr="00350EA7">
        <w:rPr>
          <w:rFonts w:asciiTheme="minorHAnsi" w:hAnsiTheme="minorHAnsi" w:cstheme="minorHAnsi"/>
        </w:rPr>
        <w:t>prekážky nezávisle</w:t>
      </w:r>
      <w:r w:rsidR="00506D8E" w:rsidRPr="00350EA7">
        <w:rPr>
          <w:rFonts w:asciiTheme="minorHAnsi" w:hAnsiTheme="minorHAnsi" w:cstheme="minorHAnsi"/>
        </w:rPr>
        <w:t>j</w:t>
      </w:r>
      <w:r w:rsidRPr="00350EA7">
        <w:rPr>
          <w:rFonts w:asciiTheme="minorHAnsi" w:hAnsiTheme="minorHAnsi" w:cstheme="minorHAnsi"/>
        </w:rPr>
        <w:t xml:space="preserve"> od vôle zhotoviteľa</w:t>
      </w:r>
      <w:r w:rsidR="00982EC6" w:rsidRPr="00350EA7">
        <w:rPr>
          <w:rFonts w:asciiTheme="minorHAnsi" w:hAnsiTheme="minorHAnsi" w:cstheme="minorHAnsi"/>
        </w:rPr>
        <w:t>;</w:t>
      </w:r>
    </w:p>
    <w:p w14:paraId="4DC1EEA0" w14:textId="73FEEE7D" w:rsidR="004A0490" w:rsidRPr="00350EA7" w:rsidRDefault="001E5847"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theme="minorHAnsi"/>
        </w:rPr>
        <w:t>k</w:t>
      </w:r>
      <w:r w:rsidR="004A0490" w:rsidRPr="00350EA7">
        <w:rPr>
          <w:rFonts w:asciiTheme="minorHAnsi" w:hAnsiTheme="minorHAnsi" w:cstheme="minorHAnsi"/>
        </w:rPr>
        <w:t>tor</w:t>
      </w:r>
      <w:r w:rsidR="00C570AB" w:rsidRPr="00350EA7">
        <w:rPr>
          <w:rFonts w:asciiTheme="minorHAnsi" w:hAnsiTheme="minorHAnsi" w:cstheme="minorHAnsi"/>
        </w:rPr>
        <w:t>é okolnosti/podmienky/prekážky</w:t>
      </w:r>
      <w:r w:rsidR="004A0490" w:rsidRPr="00350EA7">
        <w:rPr>
          <w:rFonts w:asciiTheme="minorHAnsi" w:hAnsiTheme="minorHAnsi" w:cstheme="minorHAnsi"/>
        </w:rPr>
        <w:t xml:space="preserve"> mu bráni</w:t>
      </w:r>
      <w:r w:rsidRPr="00350EA7">
        <w:rPr>
          <w:rFonts w:asciiTheme="minorHAnsi" w:hAnsiTheme="minorHAnsi" w:cstheme="minorHAnsi"/>
        </w:rPr>
        <w:t>a</w:t>
      </w:r>
      <w:r w:rsidR="004A0490" w:rsidRPr="00350EA7">
        <w:rPr>
          <w:rFonts w:asciiTheme="minorHAnsi" w:hAnsiTheme="minorHAnsi" w:cstheme="minorHAnsi"/>
        </w:rPr>
        <w:t xml:space="preserve"> v zhotovovaní diela, ak nemožno rozumne predpokladať, že by zhotoviteľ t</w:t>
      </w:r>
      <w:r w:rsidR="00C570AB" w:rsidRPr="00350EA7">
        <w:rPr>
          <w:rFonts w:asciiTheme="minorHAnsi" w:hAnsiTheme="minorHAnsi" w:cstheme="minorHAnsi"/>
        </w:rPr>
        <w:t>akéto okolnosti/podmienky/</w:t>
      </w:r>
      <w:r w:rsidR="004A0490" w:rsidRPr="00350EA7">
        <w:rPr>
          <w:rFonts w:asciiTheme="minorHAnsi" w:hAnsiTheme="minorHAnsi" w:cstheme="minorHAnsi"/>
        </w:rPr>
        <w:t>prekážk</w:t>
      </w:r>
      <w:r w:rsidR="00C570AB" w:rsidRPr="00350EA7">
        <w:rPr>
          <w:rFonts w:asciiTheme="minorHAnsi" w:hAnsiTheme="minorHAnsi" w:cstheme="minorHAnsi"/>
        </w:rPr>
        <w:t>y</w:t>
      </w:r>
      <w:r w:rsidR="004A0490" w:rsidRPr="00350EA7">
        <w:rPr>
          <w:rFonts w:asciiTheme="minorHAnsi" w:hAnsiTheme="minorHAnsi" w:cstheme="minorHAnsi"/>
        </w:rPr>
        <w:t xml:space="preserve"> alebo </w:t>
      </w:r>
      <w:r w:rsidR="000D07AD" w:rsidRPr="00350EA7">
        <w:rPr>
          <w:rFonts w:asciiTheme="minorHAnsi" w:hAnsiTheme="minorHAnsi" w:cstheme="minorHAnsi"/>
        </w:rPr>
        <w:t>ich</w:t>
      </w:r>
      <w:r w:rsidR="004A0490" w:rsidRPr="00350EA7">
        <w:rPr>
          <w:rFonts w:asciiTheme="minorHAnsi" w:hAnsiTheme="minorHAnsi" w:cstheme="minorHAnsi"/>
        </w:rPr>
        <w:t xml:space="preserve"> následky odvrátil alebo prekonal, </w:t>
      </w:r>
      <w:r w:rsidR="001C64FC" w:rsidRPr="00350EA7">
        <w:rPr>
          <w:rFonts w:asciiTheme="minorHAnsi" w:hAnsiTheme="minorHAnsi" w:cstheme="minorHAnsi"/>
        </w:rPr>
        <w:t xml:space="preserve">ako </w:t>
      </w:r>
      <w:r w:rsidR="004A0490" w:rsidRPr="00350EA7">
        <w:rPr>
          <w:rFonts w:asciiTheme="minorHAnsi" w:hAnsiTheme="minorHAnsi" w:cstheme="minorHAnsi"/>
        </w:rPr>
        <w:t xml:space="preserve">ani že by v čase vzniku jeho záväzku zhotoviť dielo </w:t>
      </w:r>
      <w:r w:rsidR="000D07AD" w:rsidRPr="00350EA7">
        <w:rPr>
          <w:rFonts w:asciiTheme="minorHAnsi" w:hAnsiTheme="minorHAnsi" w:cstheme="minorHAnsi"/>
        </w:rPr>
        <w:t>tieto</w:t>
      </w:r>
      <w:r w:rsidR="004A0490" w:rsidRPr="00350EA7">
        <w:rPr>
          <w:rFonts w:asciiTheme="minorHAnsi" w:hAnsiTheme="minorHAnsi" w:cstheme="minorHAnsi"/>
        </w:rPr>
        <w:t xml:space="preserve"> mohol predvídať</w:t>
      </w:r>
      <w:r w:rsidR="00416DA5" w:rsidRPr="00350EA7">
        <w:rPr>
          <w:rFonts w:asciiTheme="minorHAnsi" w:hAnsiTheme="minorHAnsi" w:cstheme="minorHAnsi"/>
        </w:rPr>
        <w:t>.</w:t>
      </w:r>
    </w:p>
    <w:p w14:paraId="279DC331" w14:textId="7CDFACE3" w:rsidR="003F443C" w:rsidRPr="00350EA7" w:rsidRDefault="00E42314"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V takýchto prípadoch zhotoviteľ nie je v omeškaní so zhotovením diela alebo jeho časti, to všetko ak zhotoviteľ o vzniku alebo hrozbe vzniku takýchto okolností/podmienok/prekáž</w:t>
      </w:r>
      <w:r w:rsidR="001C64FC" w:rsidRPr="00350EA7">
        <w:rPr>
          <w:rFonts w:asciiTheme="minorHAnsi" w:hAnsiTheme="minorHAnsi" w:cs="Arial"/>
          <w:color w:val="000000"/>
        </w:rPr>
        <w:t>o</w:t>
      </w:r>
      <w:r w:rsidRPr="00350EA7">
        <w:rPr>
          <w:rFonts w:asciiTheme="minorHAnsi" w:hAnsiTheme="minorHAnsi" w:cs="Arial"/>
          <w:color w:val="000000"/>
        </w:rPr>
        <w:t>k bezodkladne písomne informoval objednávateľa a objednávateľ tieto okolnosti/podmienky/prekážky a ich vplyv na termín vykonania diela</w:t>
      </w:r>
      <w:r w:rsidR="00972CA0" w:rsidRPr="00350EA7">
        <w:rPr>
          <w:rFonts w:asciiTheme="minorHAnsi" w:hAnsiTheme="minorHAnsi" w:cs="Arial"/>
          <w:color w:val="000000"/>
        </w:rPr>
        <w:t xml:space="preserve"> ako celku</w:t>
      </w:r>
      <w:r w:rsidRPr="00350EA7">
        <w:rPr>
          <w:rFonts w:asciiTheme="minorHAnsi" w:hAnsiTheme="minorHAnsi" w:cs="Arial"/>
          <w:color w:val="000000"/>
        </w:rPr>
        <w:t xml:space="preserve"> alebo jeho časti uznal. </w:t>
      </w:r>
    </w:p>
    <w:p w14:paraId="441865D4" w14:textId="7FD19DC0" w:rsidR="006B3943" w:rsidRPr="00350EA7" w:rsidRDefault="00E4231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Zhotoviteľ je po vzniku takejto okolnosti/podmienky/prekážky povinný:</w:t>
      </w:r>
    </w:p>
    <w:p w14:paraId="770750FA" w14:textId="0DF78C89"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bez zbytočného odkladu informovať objednávateľa o</w:t>
      </w:r>
      <w:r w:rsidR="0019767D" w:rsidRPr="00350EA7">
        <w:rPr>
          <w:rFonts w:asciiTheme="minorHAnsi" w:hAnsiTheme="minorHAnsi" w:cs="Arial"/>
        </w:rPr>
        <w:t xml:space="preserve"> ich </w:t>
      </w:r>
      <w:r w:rsidRPr="00350EA7">
        <w:rPr>
          <w:rFonts w:asciiTheme="minorHAnsi" w:hAnsiTheme="minorHAnsi" w:cs="Arial"/>
        </w:rPr>
        <w:t>vzniku a</w:t>
      </w:r>
    </w:p>
    <w:p w14:paraId="6EBA744A" w14:textId="73525531"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 xml:space="preserve">ak existujú dôvody, pre ktoré by malo vzhľadom na vznik a dobu trvania </w:t>
      </w:r>
      <w:r w:rsidR="00471386" w:rsidRPr="00350EA7">
        <w:rPr>
          <w:rFonts w:asciiTheme="minorHAnsi" w:hAnsiTheme="minorHAnsi" w:cs="Arial"/>
        </w:rPr>
        <w:t>okolnosti/podmienky/prekážky</w:t>
      </w:r>
      <w:r w:rsidRPr="00350EA7">
        <w:rPr>
          <w:rFonts w:asciiTheme="minorHAnsi" w:hAnsiTheme="minorHAnsi" w:cs="Arial"/>
        </w:rPr>
        <w:t xml:space="preserve"> dôjsť k predĺženiu času dohodnutého na </w:t>
      </w:r>
      <w:r w:rsidR="00C35ACB" w:rsidRPr="00350EA7">
        <w:rPr>
          <w:rFonts w:asciiTheme="minorHAnsi" w:hAnsiTheme="minorHAnsi" w:cs="Arial"/>
        </w:rPr>
        <w:t xml:space="preserve">odovzdanie diela </w:t>
      </w:r>
      <w:r w:rsidR="00972CA0" w:rsidRPr="00350EA7">
        <w:rPr>
          <w:rFonts w:asciiTheme="minorHAnsi" w:hAnsiTheme="minorHAnsi" w:cs="Arial"/>
        </w:rPr>
        <w:t xml:space="preserve">ako celku </w:t>
      </w:r>
      <w:r w:rsidR="00C35ACB" w:rsidRPr="00350EA7">
        <w:rPr>
          <w:rFonts w:asciiTheme="minorHAnsi" w:hAnsiTheme="minorHAnsi" w:cs="Arial"/>
        </w:rPr>
        <w:t>alebo jeho časti</w:t>
      </w:r>
      <w:r w:rsidRPr="00350EA7">
        <w:rPr>
          <w:rFonts w:asciiTheme="minorHAnsi" w:hAnsiTheme="minorHAnsi" w:cs="Arial"/>
        </w:rPr>
        <w:t>, najneskôr však do troch (3) pracovných dní</w:t>
      </w:r>
      <w:r w:rsidR="00C35ACB" w:rsidRPr="00350EA7">
        <w:rPr>
          <w:rFonts w:asciiTheme="minorHAnsi" w:hAnsiTheme="minorHAnsi" w:cs="Arial"/>
        </w:rPr>
        <w:t xml:space="preserve"> odo dňa ich vzniku</w:t>
      </w:r>
      <w:r w:rsidRPr="00350EA7">
        <w:rPr>
          <w:rFonts w:asciiTheme="minorHAnsi" w:hAnsiTheme="minorHAnsi" w:cs="Arial"/>
        </w:rPr>
        <w:t xml:space="preserve">, písomne požiadať objednávateľa o predĺženie času dohodnutého na </w:t>
      </w:r>
      <w:r w:rsidR="00C35ACB" w:rsidRPr="00350EA7">
        <w:rPr>
          <w:rFonts w:asciiTheme="minorHAnsi" w:hAnsiTheme="minorHAnsi" w:cs="Arial"/>
        </w:rPr>
        <w:t>odovzdanie</w:t>
      </w:r>
      <w:r w:rsidRPr="00350EA7">
        <w:rPr>
          <w:rFonts w:asciiTheme="minorHAnsi" w:hAnsiTheme="minorHAnsi" w:cs="Arial"/>
        </w:rPr>
        <w:t xml:space="preserve"> diela</w:t>
      </w:r>
      <w:r w:rsidR="00972CA0" w:rsidRPr="00350EA7">
        <w:rPr>
          <w:rFonts w:asciiTheme="minorHAnsi" w:hAnsiTheme="minorHAnsi" w:cs="Arial"/>
        </w:rPr>
        <w:t xml:space="preserve"> ako celku</w:t>
      </w:r>
      <w:r w:rsidR="00C35ACB" w:rsidRPr="00350EA7">
        <w:rPr>
          <w:rFonts w:asciiTheme="minorHAnsi" w:hAnsiTheme="minorHAnsi" w:cs="Arial"/>
        </w:rPr>
        <w:t xml:space="preserve"> alebo jeho časti</w:t>
      </w:r>
      <w:r w:rsidRPr="00350EA7">
        <w:rPr>
          <w:rFonts w:asciiTheme="minorHAnsi" w:hAnsiTheme="minorHAnsi" w:cs="Arial"/>
        </w:rPr>
        <w:t>, pričom zároveň musí objednávateľovi</w:t>
      </w:r>
      <w:r w:rsidRPr="00350EA7">
        <w:rPr>
          <w:rFonts w:asciiTheme="minorHAnsi" w:hAnsiTheme="minorHAnsi" w:cs="Arial"/>
          <w:i/>
        </w:rPr>
        <w:t xml:space="preserve"> </w:t>
      </w:r>
      <w:r w:rsidRPr="00350EA7">
        <w:rPr>
          <w:rFonts w:asciiTheme="minorHAnsi" w:hAnsiTheme="minorHAnsi" w:cs="Arial"/>
        </w:rPr>
        <w:t>(i) podrobne</w:t>
      </w:r>
      <w:r w:rsidRPr="00350EA7">
        <w:rPr>
          <w:rFonts w:asciiTheme="minorHAnsi" w:hAnsiTheme="minorHAnsi" w:cs="Arial"/>
          <w:i/>
        </w:rPr>
        <w:t xml:space="preserve"> </w:t>
      </w:r>
      <w:r w:rsidRPr="00350EA7">
        <w:rPr>
          <w:rFonts w:asciiTheme="minorHAnsi" w:hAnsiTheme="minorHAnsi" w:cs="Arial"/>
        </w:rPr>
        <w:t>oznámiť aj uvedené dôvody, pre ktoré by malo k takejto úprave dôjsť, a (ii) vyhotoviť a predložiť návrh na úpravu harmonogramu vecného a časového postupu prác</w:t>
      </w:r>
      <w:r w:rsidR="00750E29" w:rsidRPr="00350EA7">
        <w:rPr>
          <w:rFonts w:asciiTheme="minorHAnsi" w:hAnsiTheme="minorHAnsi" w:cs="Arial"/>
        </w:rPr>
        <w:t xml:space="preserve"> a</w:t>
      </w:r>
      <w:r w:rsidR="00892C55" w:rsidRPr="00350EA7">
        <w:t xml:space="preserve"> </w:t>
      </w:r>
      <w:r w:rsidR="00892C55" w:rsidRPr="00350EA7">
        <w:rPr>
          <w:rFonts w:asciiTheme="minorHAnsi" w:hAnsiTheme="minorHAnsi" w:cs="Arial"/>
        </w:rPr>
        <w:t>termínu odovzdania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 ktorý bude zohľadňovať predĺženie času dohodnutého na ukončenie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w:t>
      </w:r>
    </w:p>
    <w:p w14:paraId="020C2343" w14:textId="79A82CE7" w:rsidR="006B3943" w:rsidRPr="00350EA7" w:rsidRDefault="006B3943" w:rsidP="006B3943">
      <w:pPr>
        <w:spacing w:after="0" w:line="240" w:lineRule="auto"/>
        <w:ind w:left="567"/>
        <w:jc w:val="both"/>
        <w:rPr>
          <w:rFonts w:asciiTheme="minorHAnsi" w:hAnsiTheme="minorHAnsi" w:cs="Arial"/>
        </w:rPr>
      </w:pPr>
      <w:r w:rsidRPr="00350EA7">
        <w:rPr>
          <w:rFonts w:asciiTheme="minorHAnsi" w:hAnsiTheme="minorHAnsi" w:cs="Arial"/>
        </w:rPr>
        <w:t xml:space="preserve">inak sa na vznik </w:t>
      </w:r>
      <w:r w:rsidR="00B537FE" w:rsidRPr="00350EA7">
        <w:rPr>
          <w:color w:val="000000"/>
        </w:rPr>
        <w:t>okolnosti/podmienky/prekážky</w:t>
      </w:r>
      <w:r w:rsidRPr="00350EA7">
        <w:rPr>
          <w:rFonts w:asciiTheme="minorHAnsi" w:hAnsiTheme="minorHAnsi" w:cs="Arial"/>
        </w:rPr>
        <w:t xml:space="preserve"> neprihliada, </w:t>
      </w:r>
      <w:r w:rsidR="00D97BF2" w:rsidRPr="00350EA7">
        <w:rPr>
          <w:rFonts w:asciiTheme="minorHAnsi" w:hAnsiTheme="minorHAnsi" w:cs="Arial"/>
        </w:rPr>
        <w:t xml:space="preserve">a teda termín odovzdania diela </w:t>
      </w:r>
      <w:r w:rsidR="00424584" w:rsidRPr="00350EA7">
        <w:rPr>
          <w:rFonts w:asciiTheme="minorHAnsi" w:hAnsiTheme="minorHAnsi" w:cs="Arial"/>
        </w:rPr>
        <w:t xml:space="preserve">ako celku </w:t>
      </w:r>
      <w:r w:rsidR="00D97BF2" w:rsidRPr="00350EA7">
        <w:rPr>
          <w:rFonts w:asciiTheme="minorHAnsi" w:hAnsiTheme="minorHAnsi" w:cs="Arial"/>
        </w:rPr>
        <w:t xml:space="preserve">alebo jeho časti zostáva nezmenený a zhotoviteľ je povinný ho dodržať. V prípade, ak objednávateľ vyhovie požiadavke zhotoviteľa na predĺženie termínu odovzdania diela </w:t>
      </w:r>
      <w:r w:rsidR="00972CA0" w:rsidRPr="00350EA7">
        <w:rPr>
          <w:rFonts w:asciiTheme="minorHAnsi" w:hAnsiTheme="minorHAnsi" w:cs="Arial"/>
        </w:rPr>
        <w:t xml:space="preserve">ako celku </w:t>
      </w:r>
      <w:r w:rsidR="00D97BF2" w:rsidRPr="00350EA7">
        <w:rPr>
          <w:rFonts w:asciiTheme="minorHAnsi" w:hAnsiTheme="minorHAnsi" w:cs="Arial"/>
        </w:rPr>
        <w:t xml:space="preserve">alebo jeho časti,  </w:t>
      </w:r>
      <w:r w:rsidR="00D97BF2" w:rsidRPr="00350EA7">
        <w:rPr>
          <w:rFonts w:asciiTheme="minorHAnsi" w:hAnsiTheme="minorHAnsi" w:cs="Arial"/>
        </w:rPr>
        <w:lastRenderedPageBreak/>
        <w:t>tak táto zmena sa považuje za zmenu zmluvy, ktorú sú zmluvné strany povinné uzavrieť vo forme dodatku k tejto zmluve.</w:t>
      </w:r>
    </w:p>
    <w:p w14:paraId="7B0922E5" w14:textId="22B05495" w:rsidR="00AE44A6" w:rsidRPr="00350EA7" w:rsidRDefault="00AE44A6" w:rsidP="00AE44A6">
      <w:pPr>
        <w:spacing w:after="0" w:line="240" w:lineRule="auto"/>
        <w:ind w:left="567"/>
        <w:jc w:val="both"/>
        <w:rPr>
          <w:rFonts w:asciiTheme="minorHAnsi" w:hAnsiTheme="minorHAnsi" w:cs="Arial"/>
        </w:rPr>
      </w:pPr>
      <w:r w:rsidRPr="00350EA7">
        <w:rPr>
          <w:rFonts w:asciiTheme="minorHAnsi" w:hAnsiTheme="minorHAnsi" w:cs="Arial"/>
        </w:rPr>
        <w:t>3.2.4</w:t>
      </w:r>
      <w:r w:rsidRPr="00350EA7">
        <w:rPr>
          <w:rFonts w:asciiTheme="minorHAnsi" w:hAnsiTheme="minorHAnsi" w:cs="Arial"/>
        </w:rPr>
        <w:tab/>
        <w:t xml:space="preserve">Ak prerušenie prác nastalo z dôvodov uvedených v bode 3.2 </w:t>
      </w:r>
      <w:r w:rsidRPr="00350EA7">
        <w:rPr>
          <w:rFonts w:asciiTheme="minorHAnsi" w:hAnsiTheme="minorHAnsi" w:cs="Arial"/>
          <w:color w:val="000000"/>
        </w:rPr>
        <w:t>tejto zmluvy</w:t>
      </w:r>
      <w:r w:rsidRPr="00350EA7">
        <w:rPr>
          <w:rFonts w:asciiTheme="minorHAnsi" w:hAnsiTheme="minorHAnsi" w:cs="Arial"/>
        </w:rPr>
        <w:t xml:space="preserve">, zhotoviteľ sa rovnako ako v bode 3.1 </w:t>
      </w:r>
      <w:r w:rsidRPr="00350EA7">
        <w:rPr>
          <w:rFonts w:asciiTheme="minorHAnsi" w:hAnsiTheme="minorHAnsi" w:cs="Arial"/>
          <w:color w:val="000000"/>
        </w:rPr>
        <w:t>tejto zmluvy</w:t>
      </w:r>
      <w:r w:rsidRPr="00350EA7">
        <w:rPr>
          <w:rFonts w:asciiTheme="minorHAnsi" w:hAnsiTheme="minorHAnsi" w:cs="Arial"/>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26B175D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3.3.</w:t>
      </w:r>
      <w:r w:rsidRPr="00350EA7">
        <w:rPr>
          <w:rFonts w:asciiTheme="minorHAnsi" w:hAnsiTheme="minorHAnsi" w:cs="Arial"/>
          <w:b/>
          <w:color w:val="000000"/>
        </w:rPr>
        <w:tab/>
      </w:r>
      <w:r w:rsidRPr="00350EA7">
        <w:rPr>
          <w:rFonts w:asciiTheme="minorHAnsi" w:hAnsiTheme="minorHAnsi" w:cs="Arial"/>
          <w:color w:val="000000"/>
        </w:rPr>
        <w:t xml:space="preserve">Zmluvné strany sa dohodli, že zhotoviteľ nie je oprávnený jednostranne prerušiť realizáciu diela bez súhlasu objednávateľa alebo prípadne pokynu podľa bodu 3.1 tejto zmluvy, pokiaľ ďalej nie je uvedené inak. </w:t>
      </w:r>
    </w:p>
    <w:p w14:paraId="375189DC" w14:textId="77777777" w:rsidR="00396150" w:rsidRPr="00350EA7" w:rsidRDefault="00396150" w:rsidP="006B3943">
      <w:pPr>
        <w:spacing w:after="0" w:line="240" w:lineRule="auto"/>
        <w:rPr>
          <w:rFonts w:asciiTheme="minorHAnsi" w:hAnsiTheme="minorHAnsi" w:cs="Arial"/>
          <w:color w:val="000000"/>
        </w:rPr>
      </w:pPr>
    </w:p>
    <w:p w14:paraId="00C9A6D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IV</w:t>
      </w:r>
    </w:p>
    <w:p w14:paraId="6455F963" w14:textId="3AD76C2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Stavenisko</w:t>
      </w:r>
    </w:p>
    <w:p w14:paraId="514D319E" w14:textId="4B7DE37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4.1.</w:t>
      </w:r>
      <w:r w:rsidRPr="00350EA7">
        <w:rPr>
          <w:rFonts w:asciiTheme="minorHAnsi" w:hAnsiTheme="minorHAnsi" w:cs="Arial"/>
          <w:b/>
          <w:bCs/>
          <w:color w:val="000000"/>
        </w:rPr>
        <w:tab/>
      </w:r>
      <w:r w:rsidRPr="00350EA7">
        <w:rPr>
          <w:rFonts w:asciiTheme="minorHAnsi" w:hAnsiTheme="minorHAnsi" w:cs="Arial"/>
          <w:color w:val="000000"/>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w:t>
      </w:r>
      <w:r w:rsidR="00092F4C" w:rsidRPr="00350EA7">
        <w:rPr>
          <w:rFonts w:asciiTheme="minorHAnsi" w:hAnsiTheme="minorHAnsi" w:cs="Arial"/>
          <w:color w:val="000000"/>
        </w:rPr>
        <w:t> </w:t>
      </w:r>
      <w:r w:rsidRPr="00350EA7">
        <w:rPr>
          <w:rFonts w:asciiTheme="minorHAnsi" w:hAnsiTheme="minorHAnsi" w:cs="Arial"/>
          <w:color w:val="000000"/>
        </w:rPr>
        <w:t>iných zariadení potrebných na vykonanie diela.</w:t>
      </w:r>
      <w:r w:rsidR="00B442CB" w:rsidRPr="00350EA7">
        <w:rPr>
          <w:rFonts w:asciiTheme="minorHAnsi" w:hAnsiTheme="minorHAnsi" w:cs="Arial"/>
          <w:color w:val="000000"/>
        </w:rPr>
        <w:t xml:space="preserve"> 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19754E65" w14:textId="4407F3E1" w:rsidR="006B3943" w:rsidRPr="00350EA7" w:rsidRDefault="006B3943" w:rsidP="00C80972">
      <w:pPr>
        <w:spacing w:after="0" w:line="240" w:lineRule="auto"/>
        <w:jc w:val="both"/>
        <w:rPr>
          <w:rFonts w:asciiTheme="minorHAnsi" w:hAnsiTheme="minorHAnsi" w:cs="Arial"/>
        </w:rPr>
      </w:pPr>
      <w:r w:rsidRPr="00350EA7">
        <w:rPr>
          <w:rFonts w:asciiTheme="minorHAnsi" w:hAnsiTheme="minorHAnsi" w:cs="Arial"/>
          <w:b/>
          <w:bCs/>
          <w:color w:val="000000"/>
        </w:rPr>
        <w:t>4.2.</w:t>
      </w:r>
      <w:r w:rsidRPr="00350EA7">
        <w:rPr>
          <w:rFonts w:asciiTheme="minorHAnsi" w:hAnsiTheme="minorHAnsi" w:cs="Arial"/>
          <w:b/>
          <w:bCs/>
          <w:color w:val="000000"/>
        </w:rPr>
        <w:tab/>
      </w:r>
      <w:r w:rsidRPr="00350EA7">
        <w:rPr>
          <w:rFonts w:asciiTheme="minorHAnsi" w:hAnsiTheme="minorHAnsi" w:cs="Arial"/>
          <w:color w:val="000000"/>
        </w:rPr>
        <w:t xml:space="preserve">Zhotoviteľ sa zaväzuje prevziať stavenisko </w:t>
      </w:r>
      <w:r w:rsidRPr="00350EA7">
        <w:rPr>
          <w:rFonts w:asciiTheme="minorHAnsi" w:hAnsiTheme="minorHAnsi" w:cs="Arial"/>
          <w:b/>
          <w:bCs/>
          <w:color w:val="000000"/>
        </w:rPr>
        <w:t>do piatich (</w:t>
      </w:r>
      <w:r w:rsidRPr="00350EA7">
        <w:rPr>
          <w:rFonts w:asciiTheme="minorHAnsi" w:hAnsiTheme="minorHAnsi" w:cs="Arial"/>
          <w:b/>
          <w:bCs/>
        </w:rPr>
        <w:t xml:space="preserve">5) </w:t>
      </w:r>
      <w:r w:rsidR="001C1D53" w:rsidRPr="00350EA7">
        <w:rPr>
          <w:rFonts w:asciiTheme="minorHAnsi" w:hAnsiTheme="minorHAnsi" w:cs="Arial"/>
          <w:b/>
          <w:bCs/>
        </w:rPr>
        <w:t xml:space="preserve">kalendárnych </w:t>
      </w:r>
      <w:r w:rsidRPr="00350EA7">
        <w:rPr>
          <w:rFonts w:asciiTheme="minorHAnsi" w:hAnsiTheme="minorHAnsi" w:cs="Arial"/>
          <w:b/>
          <w:bCs/>
          <w:color w:val="000000"/>
        </w:rPr>
        <w:t>dní</w:t>
      </w:r>
      <w:r w:rsidRPr="00350EA7">
        <w:rPr>
          <w:rFonts w:asciiTheme="minorHAnsi" w:hAnsiTheme="minorHAnsi" w:cs="Arial"/>
          <w:color w:val="000000"/>
        </w:rPr>
        <w:t xml:space="preserve"> od vyzvania </w:t>
      </w:r>
      <w:r w:rsidR="001C1D53" w:rsidRPr="00350EA7">
        <w:rPr>
          <w:rFonts w:asciiTheme="minorHAnsi" w:hAnsiTheme="minorHAnsi" w:cs="Arial"/>
          <w:color w:val="000000"/>
        </w:rPr>
        <w:t>o</w:t>
      </w:r>
      <w:r w:rsidRPr="00350EA7">
        <w:rPr>
          <w:rFonts w:asciiTheme="minorHAnsi" w:hAnsiTheme="minorHAnsi" w:cs="Arial"/>
          <w:color w:val="000000"/>
        </w:rPr>
        <w:t xml:space="preserve">bjednávateľom. </w:t>
      </w:r>
      <w:r w:rsidRPr="00350EA7">
        <w:rPr>
          <w:rFonts w:asciiTheme="minorHAnsi" w:hAnsiTheme="minorHAnsi" w:cs="Arial"/>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350EA7">
        <w:rPr>
          <w:rFonts w:asciiTheme="minorHAnsi" w:hAnsiTheme="minorHAnsi" w:cs="Arial"/>
          <w:iCs/>
        </w:rPr>
        <w:t xml:space="preserve">. V prípade, ak objednávateľ do dňa odovzdania staveniska neodovzdá zhotoviteľovi všetky potrebné rozhodnutia </w:t>
      </w:r>
      <w:r w:rsidRPr="00350EA7">
        <w:rPr>
          <w:rFonts w:asciiTheme="minorHAnsi" w:hAnsiTheme="minorHAnsi" w:cs="Arial"/>
        </w:rPr>
        <w:t>(a prípadne iné akty) orgánov verejnej moci potrebné pre zhotovenie diela</w:t>
      </w:r>
      <w:r w:rsidRPr="00350EA7">
        <w:rPr>
          <w:rFonts w:asciiTheme="minorHAnsi" w:hAnsiTheme="minorHAnsi" w:cs="Arial"/>
          <w:i/>
        </w:rPr>
        <w:t>,</w:t>
      </w:r>
      <w:r w:rsidRPr="00350EA7">
        <w:rPr>
          <w:rFonts w:asciiTheme="minorHAnsi" w:hAnsiTheme="minorHAnsi" w:cs="Arial"/>
        </w:rPr>
        <w:t xml:space="preserve"> zaväzuje sa mu ich odovzdať bez zbytočného odkladu po ich získaní.</w:t>
      </w:r>
    </w:p>
    <w:p w14:paraId="444D43E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Zhotoviteľ je následne povinný na stavenisku zabezpečiť, v rozsahu a v stave potrebnom a</w:t>
      </w:r>
      <w:r w:rsidRPr="00350EA7">
        <w:rPr>
          <w:rFonts w:asciiTheme="minorHAnsi" w:hAnsiTheme="minorHAnsi" w:cs="Arial"/>
          <w:bCs/>
          <w:color w:val="000000"/>
        </w:rPr>
        <w:t> </w:t>
      </w:r>
      <w:r w:rsidRPr="00350EA7">
        <w:rPr>
          <w:rFonts w:asciiTheme="minorHAnsi" w:hAnsiTheme="minorHAnsi" w:cs="Arial"/>
          <w:color w:val="000000"/>
        </w:rPr>
        <w:t>vhodnom pre vykonávanie diela v termínoch predvídaných časovým harmonogramom podľa prílohy č. 1 tejto zmluvy, pre začatie prác na konkrétnej časti diela, okrem vybavenia a zariadenia staveniska (zariadenia, nástroje, náradie, stavebný materiál a iné príslušenstvo potrebné na zhotovenia diela), najmä:</w:t>
      </w:r>
    </w:p>
    <w:p w14:paraId="6333764B" w14:textId="2928290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4.2.1.</w:t>
      </w:r>
      <w:r w:rsidR="0097740D" w:rsidRPr="00350EA7">
        <w:rPr>
          <w:rFonts w:asciiTheme="minorHAnsi" w:hAnsiTheme="minorHAnsi" w:cs="Arial"/>
          <w:color w:val="000000"/>
        </w:rPr>
        <w:tab/>
      </w:r>
      <w:r w:rsidRPr="00350EA7">
        <w:rPr>
          <w:rFonts w:asciiTheme="minorHAnsi" w:hAnsiTheme="minorHAnsi" w:cs="Arial"/>
          <w:color w:val="000000"/>
        </w:rPr>
        <w:t>aby na stavenisko nemali prístup nepovolané osoby, pričom za nepovolané osoby sa budú považovať všetky osoby s výnimkou zamestnancov niektorej zo zmluvných strán alebo osôb poverených niektorou zo zmluvných strán výkonom činností v súvislosti so zhotovovaním diela, prípadne s výnimkou iných osôb, ktoré na vstup na stavenisko oprávňuje všeobecne záväzný právny predpis,</w:t>
      </w:r>
    </w:p>
    <w:p w14:paraId="484E18FA" w14:textId="02B0982A"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4.2.2.</w:t>
      </w:r>
      <w:r w:rsidR="0097740D" w:rsidRPr="00350EA7">
        <w:rPr>
          <w:rFonts w:asciiTheme="minorHAnsi" w:hAnsiTheme="minorHAnsi" w:cs="Arial"/>
          <w:color w:val="000000"/>
        </w:rPr>
        <w:tab/>
      </w:r>
      <w:r w:rsidRPr="00350EA7">
        <w:rPr>
          <w:rFonts w:asciiTheme="minorHAnsi" w:hAnsiTheme="minorHAnsi" w:cs="Arial"/>
          <w:color w:val="000000"/>
        </w:rPr>
        <w:t>aby tretími osobami nedošlo k obmedzeniu činnosti zhotoviteľa, ani k poškodzovaniu neodovzdanej časti diela z ich strany, pričom zhotoviteľ zodpovedá za všetky škody, ktoré týmto vzniknú.</w:t>
      </w:r>
    </w:p>
    <w:p w14:paraId="772100B7" w14:textId="4C7281F5"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rPr>
        <w:t>Odo dňa odovzdania staveniska zhotoviteľovi podľa tohto článku zmluvy až do odovzdania diela ako celku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350EA7">
        <w:rPr>
          <w:rFonts w:asciiTheme="minorHAnsi" w:hAnsiTheme="minorHAnsi" w:cs="Arial"/>
          <w:bCs/>
          <w:color w:val="000000"/>
        </w:rPr>
        <w:t> </w:t>
      </w:r>
      <w:r w:rsidRPr="00350EA7">
        <w:rPr>
          <w:rFonts w:asciiTheme="minorHAnsi" w:hAnsiTheme="minorHAnsi" w:cs="Arial"/>
        </w:rPr>
        <w:t>stavenisku pred vznikom akejkoľvek škody; objednávateľ nezodpovedá za škodu na</w:t>
      </w:r>
      <w:r w:rsidRPr="00350EA7">
        <w:rPr>
          <w:rFonts w:asciiTheme="minorHAnsi" w:hAnsiTheme="minorHAnsi" w:cs="Arial"/>
          <w:bCs/>
          <w:color w:val="000000"/>
        </w:rPr>
        <w:t> </w:t>
      </w:r>
      <w:r w:rsidRPr="00350EA7">
        <w:rPr>
          <w:rFonts w:asciiTheme="minorHAnsi" w:hAnsiTheme="minorHAnsi" w:cs="Arial"/>
        </w:rPr>
        <w:t xml:space="preserve">veciach vnesených alebo uložených na stavenisku, vrátane vecí, ktoré boli pri vykonávaní diela už zabudované alebo spracované. Uvedené obdobne platí aj v prípade likvidácie zariadenia staveniska po </w:t>
      </w:r>
      <w:r w:rsidR="005B2524" w:rsidRPr="00350EA7">
        <w:rPr>
          <w:rFonts w:asciiTheme="minorHAnsi" w:hAnsiTheme="minorHAnsi" w:cs="Arial"/>
        </w:rPr>
        <w:t>prevzatí</w:t>
      </w:r>
      <w:r w:rsidRPr="00350EA7">
        <w:rPr>
          <w:rFonts w:asciiTheme="minorHAnsi" w:hAnsiTheme="minorHAnsi" w:cs="Arial"/>
        </w:rPr>
        <w:t xml:space="preserve"> diela ako celku objednávateľo</w:t>
      </w:r>
      <w:r w:rsidR="005B2524" w:rsidRPr="00350EA7">
        <w:rPr>
          <w:rFonts w:asciiTheme="minorHAnsi" w:hAnsiTheme="minorHAnsi" w:cs="Arial"/>
        </w:rPr>
        <w:t>m</w:t>
      </w:r>
      <w:r w:rsidRPr="00350EA7">
        <w:rPr>
          <w:rFonts w:asciiTheme="minorHAnsi" w:hAnsiTheme="minorHAnsi" w:cs="Arial"/>
        </w:rPr>
        <w:t xml:space="preserve">, a to až do úplného ukončenia prác zhotoviteľa vo vzťahu k dotknutej časti diela (vrátane vykonanej časti diela a materiálov a technológií nachádzajúcich sa na tejto časti staveniska). Zhotoviteľ zabezpečí počas zhotovovania diela smerové </w:t>
      </w:r>
      <w:r w:rsidRPr="00350EA7">
        <w:rPr>
          <w:rFonts w:asciiTheme="minorHAnsi" w:hAnsiTheme="minorHAnsi" w:cs="Arial"/>
        </w:rPr>
        <w:lastRenderedPageBreak/>
        <w:t xml:space="preserve">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350EA7">
        <w:rPr>
          <w:rFonts w:asciiTheme="minorHAnsi" w:hAnsiTheme="minorHAnsi" w:cs="Arial"/>
          <w:color w:val="000000"/>
        </w:rPr>
        <w:t xml:space="preserve">povolenie na zabratie (zaujatie) verejného priestranstva, zvláštne užívanie verejných komunikácií a verejnej zelene, zameranie stavby po jej realizácii a dokumentáciu skutočného vyhotovenia stavby, pričom sa má za to, že náklady s tým súvisiace sú zahrnuté v cene diela. </w:t>
      </w:r>
      <w:r w:rsidRPr="00350EA7">
        <w:rPr>
          <w:rFonts w:asciiTheme="minorHAnsi" w:hAnsiTheme="minorHAnsi" w:cs="Arial"/>
        </w:rPr>
        <w:t>Zhotoviteľ zodpovedá za presnosť vytyčovania a zamerania svojich prác a za</w:t>
      </w:r>
      <w:r w:rsidRPr="00350EA7">
        <w:rPr>
          <w:rFonts w:asciiTheme="minorHAnsi" w:hAnsiTheme="minorHAnsi" w:cs="Arial"/>
          <w:bCs/>
          <w:color w:val="000000"/>
        </w:rPr>
        <w:t> </w:t>
      </w:r>
      <w:r w:rsidRPr="00350EA7">
        <w:rPr>
          <w:rFonts w:asciiTheme="minorHAnsi" w:hAnsiTheme="minorHAnsi" w:cs="Arial"/>
        </w:rPr>
        <w:t>nápravu chýb, zavinených nepresným vytýčením, zrealizovaných na jeho vlastné náklady.</w:t>
      </w:r>
    </w:p>
    <w:p w14:paraId="48255AC6" w14:textId="46D08A51"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4.3.</w:t>
      </w:r>
      <w:r w:rsidRPr="00350EA7">
        <w:rPr>
          <w:rFonts w:asciiTheme="minorHAnsi" w:hAnsiTheme="minorHAnsi" w:cs="Arial"/>
          <w:b/>
          <w:bCs/>
          <w:color w:val="000000"/>
        </w:rPr>
        <w:tab/>
      </w:r>
      <w:r w:rsidRPr="00350EA7">
        <w:rPr>
          <w:rFonts w:asciiTheme="minorHAnsi" w:hAnsiTheme="minorHAnsi" w:cs="Arial"/>
          <w:color w:val="000000"/>
        </w:rPr>
        <w:t xml:space="preserve">Prevádzkové, hygienické, prípadne aj výrobné zariadenie staveniska si zabezpečuje zhotoviteľ. Náklady na prevádzkovanie, údržbu a vypratanie zariadenia staveniska sú súčasťou </w:t>
      </w:r>
      <w:r w:rsidRPr="00350EA7">
        <w:rPr>
          <w:rFonts w:asciiTheme="minorHAnsi" w:hAnsiTheme="minorHAnsi" w:cstheme="minorHAnsi"/>
          <w:color w:val="000000"/>
        </w:rPr>
        <w:t>zmluvnej ceny</w:t>
      </w:r>
      <w:r w:rsidR="00556F9B" w:rsidRPr="00350EA7">
        <w:rPr>
          <w:rFonts w:asciiTheme="minorHAnsi" w:hAnsiTheme="minorHAnsi" w:cstheme="minorHAnsi"/>
          <w:color w:val="000000"/>
        </w:rPr>
        <w:t xml:space="preserve"> diela</w:t>
      </w:r>
      <w:r w:rsidRPr="00350EA7">
        <w:rPr>
          <w:rFonts w:asciiTheme="minorHAnsi" w:hAnsiTheme="minorHAnsi" w:cstheme="minorHAnsi"/>
          <w:color w:val="000000"/>
        </w:rPr>
        <w:t>.</w:t>
      </w:r>
    </w:p>
    <w:p w14:paraId="5C184627" w14:textId="25C248FC"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4.4.</w:t>
      </w:r>
      <w:r w:rsidRPr="00350EA7">
        <w:rPr>
          <w:rFonts w:asciiTheme="minorHAnsi" w:hAnsiTheme="minorHAnsi" w:cstheme="minorHAnsi"/>
          <w:b/>
          <w:bCs/>
          <w:color w:val="000000"/>
        </w:rPr>
        <w:tab/>
      </w:r>
      <w:r w:rsidRPr="00350EA7">
        <w:rPr>
          <w:rFonts w:asciiTheme="minorHAnsi" w:hAnsiTheme="minorHAnsi" w:cstheme="minorHAnsi"/>
          <w:color w:val="000000"/>
        </w:rPr>
        <w:t>Zhotoviteľ zabezpečí na svoje náklady v prípade potreby stráženie staveniska. Na</w:t>
      </w:r>
      <w:r w:rsidRPr="00350EA7">
        <w:rPr>
          <w:rFonts w:asciiTheme="minorHAnsi" w:hAnsiTheme="minorHAnsi" w:cstheme="minorHAnsi"/>
          <w:bCs/>
          <w:color w:val="000000"/>
        </w:rPr>
        <w:t> </w:t>
      </w:r>
      <w:r w:rsidRPr="00350EA7">
        <w:rPr>
          <w:rFonts w:asciiTheme="minorHAnsi" w:hAnsiTheme="minorHAnsi" w:cstheme="minorHAnsi"/>
          <w:color w:val="000000"/>
        </w:rPr>
        <w:t xml:space="preserve">stavenisko môžu vstupovať aj poverení zamestnanci objednávateľa a </w:t>
      </w:r>
      <w:r w:rsidR="00C92638" w:rsidRPr="00350EA7">
        <w:rPr>
          <w:rFonts w:asciiTheme="minorHAnsi" w:hAnsiTheme="minorHAnsi" w:cstheme="minorHAnsi"/>
          <w:color w:val="000000"/>
        </w:rPr>
        <w:t>kontrolné/dozorné orgány a orgány dohľadu</w:t>
      </w:r>
      <w:r w:rsidRPr="00350EA7">
        <w:rPr>
          <w:rFonts w:asciiTheme="minorHAnsi" w:hAnsiTheme="minorHAnsi" w:cstheme="minorHAnsi"/>
          <w:color w:val="000000"/>
        </w:rPr>
        <w:t>.</w:t>
      </w:r>
    </w:p>
    <w:p w14:paraId="2A483969"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4.5.</w:t>
      </w:r>
      <w:r w:rsidRPr="00350EA7">
        <w:rPr>
          <w:rFonts w:asciiTheme="minorHAnsi" w:hAnsiTheme="minorHAnsi" w:cstheme="minorHAnsi"/>
          <w:b/>
          <w:bCs/>
          <w:color w:val="000000"/>
        </w:rPr>
        <w:tab/>
      </w:r>
      <w:r w:rsidRPr="00350EA7">
        <w:rPr>
          <w:rFonts w:asciiTheme="minorHAnsi" w:hAnsiTheme="minorHAnsi" w:cstheme="minorHAnsi"/>
          <w:color w:val="000000"/>
        </w:rPr>
        <w:t>Nebezpečenstvo vzniku škody na stavenisku alebo jeho časti znáša zhotoviteľ.</w:t>
      </w:r>
    </w:p>
    <w:p w14:paraId="2FCF328F"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4.6.</w:t>
      </w:r>
      <w:r w:rsidRPr="00350EA7">
        <w:rPr>
          <w:rFonts w:asciiTheme="minorHAnsi" w:hAnsiTheme="minorHAnsi" w:cstheme="minorHAnsi"/>
          <w:color w:val="000000"/>
        </w:rPr>
        <w:tab/>
        <w:t>Zhotoviteľ je na stavenisku, v súvislosti s vykonaním diela, povinný najmä:</w:t>
      </w:r>
    </w:p>
    <w:p w14:paraId="3AD36161" w14:textId="458BCE3E" w:rsidR="006B3943" w:rsidRPr="00350EA7" w:rsidRDefault="006B3943" w:rsidP="0086501D">
      <w:pPr>
        <w:spacing w:after="0" w:line="240" w:lineRule="auto"/>
        <w:ind w:left="567"/>
        <w:contextualSpacing/>
        <w:jc w:val="both"/>
        <w:rPr>
          <w:rFonts w:asciiTheme="minorHAnsi" w:hAnsiTheme="minorHAnsi" w:cs="Arial"/>
        </w:rPr>
      </w:pPr>
      <w:r w:rsidRPr="00350EA7">
        <w:rPr>
          <w:rFonts w:asciiTheme="minorHAnsi" w:hAnsiTheme="minorHAnsi" w:cs="Arial"/>
        </w:rPr>
        <w:t>4.6.1.</w:t>
      </w:r>
      <w:r w:rsidR="006044A7" w:rsidRPr="00350EA7">
        <w:rPr>
          <w:rFonts w:asciiTheme="minorHAnsi" w:hAnsiTheme="minorHAnsi" w:cs="Arial"/>
        </w:rPr>
        <w:tab/>
      </w:r>
      <w:r w:rsidRPr="00350EA7">
        <w:rPr>
          <w:rFonts w:asciiTheme="minorHAnsi" w:hAnsiTheme="minorHAnsi" w:cs="Arial"/>
        </w:rPr>
        <w:t>udržiavať poriadok a čistotu, bez omeškania odstraňovať odpady a nečistoty vzniknuté pri vykonávaní diela</w:t>
      </w:r>
      <w:r w:rsidRPr="00350EA7">
        <w:rPr>
          <w:rFonts w:asciiTheme="minorHAnsi" w:hAnsiTheme="minorHAnsi" w:cs="Arial"/>
          <w:i/>
        </w:rPr>
        <w:t xml:space="preserve"> </w:t>
      </w:r>
      <w:r w:rsidRPr="00350EA7">
        <w:rPr>
          <w:rFonts w:asciiTheme="minorHAnsi" w:hAnsiTheme="minorHAnsi" w:cs="Arial"/>
        </w:rPr>
        <w:t>(vrátane odpadu tvoreného obalovými materiálmi z použitých stavebných výrobkov)</w:t>
      </w:r>
      <w:r w:rsidRPr="00350EA7">
        <w:rPr>
          <w:rFonts w:asciiTheme="minorHAnsi" w:hAnsiTheme="minorHAnsi" w:cs="Arial"/>
          <w:i/>
        </w:rPr>
        <w:t>,</w:t>
      </w:r>
      <w:r w:rsidRPr="00350EA7">
        <w:rPr>
          <w:rFonts w:asciiTheme="minorHAnsi" w:hAnsiTheme="minorHAnsi" w:cs="Arial"/>
        </w:rPr>
        <w:t xml:space="preserve"> a to v súlade s príslušnými právnymi predpismi</w:t>
      </w:r>
      <w:r w:rsidR="00F15311" w:rsidRPr="00350EA7">
        <w:rPr>
          <w:rFonts w:asciiTheme="minorHAnsi" w:hAnsiTheme="minorHAnsi" w:cs="Arial"/>
        </w:rPr>
        <w:t>,</w:t>
      </w:r>
      <w:r w:rsidR="00F15311" w:rsidRPr="00350EA7">
        <w:t xml:space="preserve"> </w:t>
      </w:r>
      <w:r w:rsidR="00F15311" w:rsidRPr="00350EA7">
        <w:rPr>
          <w:rFonts w:asciiTheme="minorHAnsi" w:hAnsiTheme="minorHAnsi" w:cs="Arial"/>
        </w:rPr>
        <w:t xml:space="preserve">najmä v súlade so zákonom č. 79/2015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o odpadoch a o zmene a doplnení niektorých zákonov v znení neskorších predpisov (ďalej len „zákon o odpadoch“), vyhláškou č. 371/2015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MŽP SR o vykonaní niektorých ustanovení zákona o odpadoch, a vyhláškou č. 365/2015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MŽP SR, ktorou sa ustanovuje Katalóg odpadov</w:t>
      </w:r>
      <w:r w:rsidRPr="00350EA7">
        <w:rPr>
          <w:rFonts w:asciiTheme="minorHAnsi" w:hAnsiTheme="minorHAnsi" w:cs="Arial"/>
        </w:rPr>
        <w:t>; uvedená povinnosť zahŕňa aj povinnosť zhotoviteľa zabezpečiť vykonávanie hygienických potrieb na stavenisku jeho pracovníkmi a inými osobami, ktoré sú so zhotoviteľom v právnom vzťahu, len v hygienických zariadeniach na to určených;</w:t>
      </w:r>
      <w:r w:rsidR="003D4D57" w:rsidRPr="00350EA7">
        <w:rPr>
          <w:rFonts w:asciiTheme="minorHAnsi" w:hAnsiTheme="minorHAnsi" w:cs="Arial"/>
        </w:rPr>
        <w:t xml:space="preserve"> zhotoviteľ sa považuje za pôvodcu odpadu a</w:t>
      </w:r>
      <w:r w:rsidR="00092F4C" w:rsidRPr="00350EA7">
        <w:rPr>
          <w:rFonts w:asciiTheme="minorHAnsi" w:hAnsiTheme="minorHAnsi" w:cs="Arial"/>
        </w:rPr>
        <w:t> </w:t>
      </w:r>
      <w:r w:rsidR="003D4D57" w:rsidRPr="00350EA7">
        <w:rPr>
          <w:rFonts w:asciiTheme="minorHAnsi" w:hAnsiTheme="minorHAnsi" w:cs="Arial"/>
        </w:rPr>
        <w:t>držiteľa odpadu, je povinný plniť povinnosti držiteľa odpadu pre odpady vznikajúce pri realizácii stavby a 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w:t>
      </w:r>
    </w:p>
    <w:p w14:paraId="5A4BA060" w14:textId="2A60C53E"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4.6.2</w:t>
      </w:r>
      <w:r w:rsidR="006044A7" w:rsidRPr="00350EA7">
        <w:rPr>
          <w:rFonts w:asciiTheme="minorHAnsi" w:hAnsiTheme="minorHAnsi" w:cs="Arial"/>
        </w:rPr>
        <w:tab/>
      </w:r>
      <w:r w:rsidRPr="00350EA7">
        <w:rPr>
          <w:rFonts w:asciiTheme="minorHAnsi" w:hAnsiTheme="minorHAnsi" w:cs="Arial"/>
        </w:rPr>
        <w:t>zabezpečovať na stavenisku, resp. na mieste na to určenom objednávateľom</w:t>
      </w:r>
      <w:r w:rsidR="00F529B4" w:rsidRPr="00350EA7">
        <w:rPr>
          <w:rFonts w:asciiTheme="minorHAnsi" w:hAnsiTheme="minorHAnsi" w:cs="Arial"/>
        </w:rPr>
        <w:t>,</w:t>
      </w:r>
      <w:r w:rsidRPr="00350EA7">
        <w:rPr>
          <w:rFonts w:asciiTheme="minorHAnsi" w:hAnsiTheme="minorHAnsi" w:cs="Arial"/>
        </w:rPr>
        <w:t xml:space="preserve"> vhodným spôsobom skladovanie odpadu, ktorý vznikne v súvislosti s jeho činnosťou podľa tejto zmluvy, a tiež priebežne zabezpečovať zo staveniska odvoz a likvidáciu tohto odpadu;</w:t>
      </w:r>
      <w:r w:rsidR="0051183A" w:rsidRPr="00350EA7">
        <w:t xml:space="preserve"> ak pri plnení tejto zmluvy vznikne odpad, zhotoviteľ je povinný plniť povinnosti držiteľa odpadu pre odpady vznikajúce pri plnení tejto zmluvy, pričom za plnenie týchto povinností zodpovedá v plnom rozsahu a výlučne zhotoviteľ, pokiaľ v tejto zmluve nie je uvedené inak;</w:t>
      </w:r>
    </w:p>
    <w:p w14:paraId="2254706C" w14:textId="6E03614A"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4.6.3</w:t>
      </w:r>
      <w:r w:rsidR="006044A7" w:rsidRPr="00350EA7">
        <w:rPr>
          <w:rFonts w:asciiTheme="minorHAnsi" w:hAnsiTheme="minorHAnsi" w:cs="Arial"/>
        </w:rPr>
        <w:tab/>
      </w:r>
      <w:r w:rsidRPr="00350EA7">
        <w:rPr>
          <w:rFonts w:asciiTheme="minorHAnsi" w:hAnsiTheme="minorHAnsi" w:cs="Arial"/>
        </w:rPr>
        <w:t>bezodkladne odstraňovať všetky znečistenia a poškodenia komunikácií a</w:t>
      </w:r>
      <w:r w:rsidRPr="00350EA7">
        <w:rPr>
          <w:rFonts w:asciiTheme="minorHAnsi" w:hAnsiTheme="minorHAnsi" w:cs="Arial"/>
          <w:bCs/>
          <w:color w:val="000000"/>
        </w:rPr>
        <w:t> </w:t>
      </w:r>
      <w:r w:rsidRPr="00350EA7">
        <w:rPr>
          <w:rFonts w:asciiTheme="minorHAnsi" w:hAnsiTheme="minorHAnsi" w:cs="Arial"/>
        </w:rPr>
        <w:t>priestranstiev, ku ktorým dôjde činnosťou v súvislosti s plnením zhotoviteľa podľa tejto zmluvy, ako to vyplýva z príslušných právnych predpisov;</w:t>
      </w:r>
    </w:p>
    <w:p w14:paraId="1C69A824" w14:textId="06191CB1"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4.6.4</w:t>
      </w:r>
      <w:r w:rsidR="006044A7" w:rsidRPr="00350EA7">
        <w:rPr>
          <w:rFonts w:asciiTheme="minorHAnsi" w:hAnsiTheme="minorHAnsi" w:cs="Arial"/>
        </w:rPr>
        <w:tab/>
      </w:r>
      <w:r w:rsidRPr="00350EA7">
        <w:rPr>
          <w:rFonts w:asciiTheme="minorHAnsi" w:hAnsiTheme="minorHAnsi" w:cs="Arial"/>
        </w:rPr>
        <w:t>zabezpečiť označenie staveniska podľa príslušných právnych predpisov informačnou tabuľou (panelom) umiestnenou na dobre viditeľnom mieste pri</w:t>
      </w:r>
      <w:r w:rsidRPr="00350EA7">
        <w:rPr>
          <w:rFonts w:asciiTheme="minorHAnsi" w:hAnsiTheme="minorHAnsi" w:cs="Arial"/>
          <w:bCs/>
          <w:color w:val="000000"/>
        </w:rPr>
        <w:t> </w:t>
      </w:r>
      <w:r w:rsidRPr="00350EA7">
        <w:rPr>
          <w:rFonts w:asciiTheme="minorHAnsi" w:hAnsiTheme="minorHAnsi" w:cs="Arial"/>
        </w:rPr>
        <w:t>vstupe na stavenisko;</w:t>
      </w:r>
    </w:p>
    <w:p w14:paraId="1C643CCE" w14:textId="4DF1A9C0"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4.6.5</w:t>
      </w:r>
      <w:r w:rsidR="006044A7" w:rsidRPr="00350EA7">
        <w:rPr>
          <w:rFonts w:asciiTheme="minorHAnsi" w:hAnsiTheme="minorHAnsi" w:cs="Arial"/>
          <w:color w:val="000000"/>
        </w:rPr>
        <w:tab/>
      </w:r>
      <w:r w:rsidRPr="00350EA7">
        <w:rPr>
          <w:rFonts w:asciiTheme="minorHAnsi" w:hAnsiTheme="minorHAnsi" w:cs="Arial"/>
          <w:color w:val="000000"/>
        </w:rPr>
        <w:t>zabezpečiť bezpečnosť a ochranu zdravia všetkých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poučenie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o bezpečnosti a</w:t>
      </w:r>
      <w:r w:rsidR="00092F4C" w:rsidRPr="00350EA7">
        <w:rPr>
          <w:rFonts w:asciiTheme="minorHAnsi" w:hAnsiTheme="minorHAnsi" w:cs="Arial"/>
          <w:color w:val="000000"/>
        </w:rPr>
        <w:t> </w:t>
      </w:r>
      <w:r w:rsidRPr="00350EA7">
        <w:rPr>
          <w:rFonts w:asciiTheme="minorHAnsi" w:hAnsiTheme="minorHAnsi" w:cs="Arial"/>
          <w:color w:val="000000"/>
        </w:rPr>
        <w:t>ochrane zdravia a protipožiarnej ochrane staveniska a diela,</w:t>
      </w:r>
    </w:p>
    <w:p w14:paraId="4C7D6880" w14:textId="5643E5FB"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4.6.6</w:t>
      </w:r>
      <w:r w:rsidR="006044A7" w:rsidRPr="00350EA7">
        <w:rPr>
          <w:rFonts w:asciiTheme="minorHAnsi" w:hAnsiTheme="minorHAnsi" w:cs="Arial"/>
          <w:color w:val="000000"/>
        </w:rPr>
        <w:tab/>
      </w:r>
      <w:r w:rsidRPr="00350EA7">
        <w:rPr>
          <w:rFonts w:asciiTheme="minorHAnsi" w:hAnsiTheme="minorHAnsi" w:cs="Arial"/>
          <w:color w:val="000000"/>
        </w:rPr>
        <w:t>zabezpečiť predchádzanie škodám na majetku tretích osôb.</w:t>
      </w:r>
    </w:p>
    <w:p w14:paraId="021EE326" w14:textId="520DDE0E"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4.7.</w:t>
      </w:r>
      <w:r w:rsidRPr="00350EA7">
        <w:rPr>
          <w:rFonts w:asciiTheme="minorHAnsi" w:hAnsiTheme="minorHAnsi" w:cs="Arial"/>
          <w:b/>
          <w:bCs/>
          <w:color w:val="000000"/>
        </w:rPr>
        <w:tab/>
      </w:r>
      <w:r w:rsidR="0015386F" w:rsidRPr="00350EA7">
        <w:rPr>
          <w:bCs/>
          <w:color w:val="000000"/>
        </w:rPr>
        <w:t xml:space="preserve">Pokiaľ sa zmluvné strany nedohodnú inak, </w:t>
      </w:r>
      <w:r w:rsidR="0015386F" w:rsidRPr="00350EA7">
        <w:rPr>
          <w:color w:val="000000"/>
        </w:rPr>
        <w:t>zhotoviteľ si je povinný zabezpečiť možnosť pripojenia na existujúce rozvody energií za účelom dodávky všetkých energií, ktoré sú nevyhnutné na zhotovenie stavby (najmä voda, elektrina) prostredníctvom samostatných zariadení na meranie odberu energií, a to na vlastné náklady.  Náklady so zabratím verejného priestranstva sú zahrnuté v cene diela</w:t>
      </w:r>
      <w:r w:rsidRPr="00350EA7">
        <w:rPr>
          <w:rFonts w:asciiTheme="minorHAnsi" w:hAnsiTheme="minorHAnsi" w:cs="Arial"/>
          <w:color w:val="000000"/>
        </w:rPr>
        <w:t xml:space="preserve">. </w:t>
      </w:r>
    </w:p>
    <w:p w14:paraId="75FCEAD0" w14:textId="34C1EAA6"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4.8.</w:t>
      </w:r>
      <w:r w:rsidRPr="00350EA7">
        <w:rPr>
          <w:rFonts w:asciiTheme="minorHAnsi" w:hAnsiTheme="minorHAnsi" w:cs="Arial"/>
          <w:b/>
          <w:bCs/>
          <w:color w:val="000000"/>
        </w:rPr>
        <w:tab/>
      </w:r>
      <w:r w:rsidRPr="00350EA7">
        <w:rPr>
          <w:rFonts w:asciiTheme="minorHAnsi" w:hAnsiTheme="minorHAnsi" w:cs="Arial"/>
          <w:color w:val="000000"/>
        </w:rPr>
        <w:t>Zhotoviteľ je povinný udržiavať stavenisko tak, aby v prípade potreby vykonania niektorých prác tretími osobami na náklady zhotoviteľa, mohli títo na ňom začať práce podľa časového harmonogramu v zmysle prílohy č. 1 tejto zmluvy a/alebo v prácach riadne pokračovať.</w:t>
      </w:r>
    </w:p>
    <w:p w14:paraId="02C92EBF" w14:textId="14E9660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lastRenderedPageBreak/>
        <w:t>4.9.</w:t>
      </w:r>
      <w:r w:rsidRPr="00350EA7">
        <w:rPr>
          <w:rFonts w:asciiTheme="minorHAnsi" w:hAnsiTheme="minorHAnsi" w:cs="Arial"/>
          <w:color w:val="000000"/>
        </w:rPr>
        <w:tab/>
      </w:r>
      <w:r w:rsidR="005F6E62" w:rsidRPr="00350EA7">
        <w:t>Zhotoviteľ sa zaväzuje zabezpečiť všetky prvky, výrobky</w:t>
      </w:r>
      <w:r w:rsidR="00312067" w:rsidRPr="00350EA7">
        <w:t>,</w:t>
      </w:r>
      <w:r w:rsidR="005F6E62" w:rsidRPr="00350EA7">
        <w:t xml:space="preserve"> zariadenia a konštrukcie nevyhnutné pre realizáciu stavby, dopraviť ich na stavenisko, zabezpečiť ich skladovanie a manipuláciu s nimi. Cena prvkov, výrobkov, zariadení a</w:t>
      </w:r>
      <w:r w:rsidR="00D379E9" w:rsidRPr="00350EA7">
        <w:t> </w:t>
      </w:r>
      <w:r w:rsidR="005F6E62" w:rsidRPr="00350EA7">
        <w:t>konštrukcií</w:t>
      </w:r>
      <w:r w:rsidR="00D379E9" w:rsidRPr="00350EA7">
        <w:t>,</w:t>
      </w:r>
      <w:r w:rsidR="005F6E62" w:rsidRPr="00350EA7">
        <w:t xml:space="preserve"> ako aj náklady na</w:t>
      </w:r>
      <w:r w:rsidR="00D379E9" w:rsidRPr="00350EA7">
        <w:t xml:space="preserve"> ich</w:t>
      </w:r>
      <w:r w:rsidR="005F6E62" w:rsidRPr="00350EA7">
        <w:t xml:space="preserve"> dopravenie  na stavenisko </w:t>
      </w:r>
      <w:r w:rsidR="00D379E9" w:rsidRPr="00350EA7">
        <w:t>a</w:t>
      </w:r>
      <w:r w:rsidR="005F6E62" w:rsidRPr="00350EA7">
        <w:t xml:space="preserve"> ich uskladnenie na stavenisku alebo prípadne na inom mieste sú zahrnuté v cene za dielo podľa článku VI bod </w:t>
      </w:r>
      <w:r w:rsidR="009C24E3" w:rsidRPr="00350EA7">
        <w:t>6.</w:t>
      </w:r>
      <w:r w:rsidR="001C6E74" w:rsidRPr="00350EA7">
        <w:t>3</w:t>
      </w:r>
      <w:r w:rsidR="005F6E62" w:rsidRPr="00350EA7">
        <w:t xml:space="preserve"> tejto zmluvy.</w:t>
      </w:r>
    </w:p>
    <w:p w14:paraId="79B11D42" w14:textId="725E9D61" w:rsidR="007B3F2F" w:rsidRPr="00350EA7" w:rsidRDefault="006B3943" w:rsidP="00E40B8A">
      <w:pPr>
        <w:spacing w:after="0" w:line="240" w:lineRule="auto"/>
        <w:jc w:val="both"/>
        <w:rPr>
          <w:rFonts w:asciiTheme="minorHAnsi" w:hAnsiTheme="minorHAnsi" w:cs="Arial"/>
          <w:color w:val="000000"/>
        </w:rPr>
      </w:pPr>
      <w:r w:rsidRPr="00350EA7">
        <w:rPr>
          <w:rFonts w:asciiTheme="minorHAnsi" w:hAnsiTheme="minorHAnsi" w:cs="Arial"/>
          <w:b/>
          <w:bCs/>
          <w:color w:val="000000"/>
        </w:rPr>
        <w:t>4.10.</w:t>
      </w:r>
      <w:r w:rsidRPr="00350EA7">
        <w:rPr>
          <w:rFonts w:asciiTheme="minorHAnsi" w:hAnsiTheme="minorHAnsi" w:cs="Arial"/>
          <w:b/>
          <w:bCs/>
          <w:color w:val="000000"/>
        </w:rPr>
        <w:tab/>
      </w:r>
      <w:r w:rsidR="00CA1A87" w:rsidRPr="00350EA7">
        <w:rPr>
          <w:rFonts w:asciiTheme="minorHAnsi" w:hAnsiTheme="minorHAnsi" w:cs="Arial"/>
          <w:color w:val="000000"/>
        </w:rPr>
        <w:t xml:space="preserve">Zhotoviteľ vyprace stavenisko vrátane svojich strojov, nástrojov, zariadení a materiálov a uvedie ho do náležitého stavu najneskôr </w:t>
      </w:r>
      <w:r w:rsidR="005D4E5C" w:rsidRPr="00350EA7">
        <w:rPr>
          <w:rFonts w:asciiTheme="minorHAnsi" w:hAnsiTheme="minorHAnsi" w:cs="Arial"/>
          <w:color w:val="000000"/>
        </w:rPr>
        <w:t>p</w:t>
      </w:r>
      <w:r w:rsidR="006A73B2" w:rsidRPr="00350EA7">
        <w:rPr>
          <w:rFonts w:asciiTheme="minorHAnsi" w:hAnsiTheme="minorHAnsi" w:cs="Arial"/>
          <w:color w:val="000000"/>
        </w:rPr>
        <w:t>äť</w:t>
      </w:r>
      <w:r w:rsidR="00071221" w:rsidRPr="00350EA7">
        <w:rPr>
          <w:rFonts w:asciiTheme="minorHAnsi" w:hAnsiTheme="minorHAnsi" w:cs="Arial"/>
          <w:color w:val="000000"/>
        </w:rPr>
        <w:t xml:space="preserve"> (</w:t>
      </w:r>
      <w:r w:rsidR="006A73B2" w:rsidRPr="00350EA7">
        <w:rPr>
          <w:rFonts w:asciiTheme="minorHAnsi" w:hAnsiTheme="minorHAnsi" w:cs="Arial"/>
          <w:color w:val="000000"/>
        </w:rPr>
        <w:t>5</w:t>
      </w:r>
      <w:r w:rsidR="00071221" w:rsidRPr="00350EA7">
        <w:rPr>
          <w:rFonts w:asciiTheme="minorHAnsi" w:hAnsiTheme="minorHAnsi" w:cs="Arial"/>
          <w:color w:val="000000"/>
        </w:rPr>
        <w:t>)</w:t>
      </w:r>
      <w:r w:rsidR="00CA1A87" w:rsidRPr="00350EA7">
        <w:rPr>
          <w:rFonts w:asciiTheme="minorHAnsi" w:hAnsiTheme="minorHAnsi" w:cs="Arial"/>
          <w:color w:val="000000"/>
        </w:rPr>
        <w:t xml:space="preserve"> d</w:t>
      </w:r>
      <w:r w:rsidR="006A73B2" w:rsidRPr="00350EA7">
        <w:rPr>
          <w:rFonts w:asciiTheme="minorHAnsi" w:hAnsiTheme="minorHAnsi" w:cs="Arial"/>
          <w:color w:val="000000"/>
        </w:rPr>
        <w:t>ní</w:t>
      </w:r>
      <w:r w:rsidR="00CA1A87" w:rsidRPr="00350EA7">
        <w:rPr>
          <w:rFonts w:asciiTheme="minorHAnsi" w:hAnsiTheme="minorHAnsi" w:cs="Arial"/>
          <w:color w:val="000000"/>
        </w:rPr>
        <w:t xml:space="preserve"> pred</w:t>
      </w:r>
      <w:r w:rsidR="005D5BB9" w:rsidRPr="00350EA7">
        <w:rPr>
          <w:rFonts w:asciiTheme="minorHAnsi" w:hAnsiTheme="minorHAnsi" w:cs="Arial"/>
          <w:color w:val="000000"/>
        </w:rPr>
        <w:t xml:space="preserve"> odovzdaním</w:t>
      </w:r>
      <w:r w:rsidR="002F272F" w:rsidRPr="00350EA7">
        <w:rPr>
          <w:rFonts w:asciiTheme="minorHAnsi" w:hAnsiTheme="minorHAnsi" w:cs="Arial"/>
          <w:color w:val="000000"/>
        </w:rPr>
        <w:t xml:space="preserve"> </w:t>
      </w:r>
      <w:r w:rsidR="005D5BB9" w:rsidRPr="00350EA7">
        <w:rPr>
          <w:rFonts w:asciiTheme="minorHAnsi" w:hAnsiTheme="minorHAnsi" w:cs="Arial"/>
          <w:color w:val="000000"/>
        </w:rPr>
        <w:t>diela zhotoviteľom a jeho prevzatím objednávateľom.</w:t>
      </w:r>
      <w:r w:rsidR="00CA1A87" w:rsidRPr="00350EA7">
        <w:rPr>
          <w:rFonts w:asciiTheme="minorHAnsi" w:hAnsiTheme="minorHAnsi" w:cs="Arial"/>
          <w:color w:val="000000"/>
        </w:rPr>
        <w:t xml:space="preserve"> Po uplynutí lehoty uvedenej v predchádzajúcej vete môže zhotoviteľ ponechať na stavenisku len stroje, zariadenia a materiál, potrebné na odstránenie vád diela, a to po dobu určenú v </w:t>
      </w:r>
      <w:r w:rsidR="000C71CB" w:rsidRPr="00350EA7">
        <w:rPr>
          <w:rFonts w:asciiTheme="minorHAnsi" w:hAnsiTheme="minorHAnsi" w:cs="Arial"/>
          <w:color w:val="000000"/>
        </w:rPr>
        <w:t>Protokole o odovzdaní a prevzatí diela</w:t>
      </w:r>
      <w:r w:rsidR="00CA1A87" w:rsidRPr="00350EA7">
        <w:rPr>
          <w:rFonts w:asciiTheme="minorHAnsi" w:hAnsiTheme="minorHAnsi" w:cs="Arial"/>
          <w:color w:val="000000"/>
        </w:rPr>
        <w:t>. O vyprataní staveniska spíšu zmluvné strany (osobitný) protokol.</w:t>
      </w:r>
    </w:p>
    <w:p w14:paraId="3B9AE374" w14:textId="77777777" w:rsidR="002F272F" w:rsidRPr="00350EA7" w:rsidRDefault="002F272F" w:rsidP="006B3943">
      <w:pPr>
        <w:autoSpaceDE w:val="0"/>
        <w:autoSpaceDN w:val="0"/>
        <w:adjustRightInd w:val="0"/>
        <w:spacing w:after="0" w:line="240" w:lineRule="auto"/>
        <w:jc w:val="center"/>
        <w:rPr>
          <w:rFonts w:asciiTheme="minorHAnsi" w:hAnsiTheme="minorHAnsi" w:cs="Arial"/>
          <w:b/>
          <w:bCs/>
          <w:color w:val="000000"/>
        </w:rPr>
      </w:pPr>
    </w:p>
    <w:p w14:paraId="23ED4E22" w14:textId="59B62449"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w:t>
      </w:r>
    </w:p>
    <w:p w14:paraId="30628008" w14:textId="20E778E9" w:rsidR="006B3943" w:rsidRPr="00350EA7" w:rsidRDefault="006B3943" w:rsidP="00755E76">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Stavebný denník</w:t>
      </w:r>
    </w:p>
    <w:p w14:paraId="4DD67FB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5.1.</w:t>
      </w:r>
      <w:r w:rsidRPr="00350EA7">
        <w:rPr>
          <w:rFonts w:asciiTheme="minorHAnsi" w:hAnsiTheme="minorHAnsi" w:cs="Arial"/>
          <w:b/>
          <w:bCs/>
          <w:color w:val="000000"/>
        </w:rPr>
        <w:tab/>
      </w:r>
      <w:r w:rsidRPr="00350EA7">
        <w:rPr>
          <w:rFonts w:asciiTheme="minorHAnsi" w:hAnsiTheme="minorHAnsi" w:cs="Arial"/>
          <w:color w:val="000000"/>
        </w:rPr>
        <w:t>Zhotoviteľ sa zaväzuje viesť stavebný denník na stavenisku v zmysle platných právnych predpisov, resp. podľa pokynov objednávateľa odo dňa začatia prác na diele až do dňa zhotovenia a odovzdania diela.</w:t>
      </w:r>
    </w:p>
    <w:p w14:paraId="38EE2390"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5.2. </w:t>
      </w:r>
      <w:r w:rsidRPr="00350EA7">
        <w:rPr>
          <w:rFonts w:asciiTheme="minorHAnsi" w:hAnsiTheme="minorHAnsi" w:cs="Arial"/>
          <w:b/>
          <w:bCs/>
          <w:color w:val="000000"/>
        </w:rPr>
        <w:tab/>
      </w:r>
      <w:r w:rsidRPr="00350EA7">
        <w:rPr>
          <w:rFonts w:asciiTheme="minorHAnsi" w:hAnsiTheme="minorHAnsi" w:cs="Arial"/>
          <w:color w:val="000000"/>
        </w:rPr>
        <w:t xml:space="preserve">Účelom vedenia stavebného denníka je možnosť kontroly priebehu zhotovovania diela zo strany objednávateľa. Stavebný denník bude na stavenisku nepretržite k dispozícii tak, aby bolo možné doňho </w:t>
      </w:r>
      <w:r w:rsidRPr="00350EA7">
        <w:rPr>
          <w:rFonts w:asciiTheme="minorHAnsi" w:hAnsiTheme="minorHAnsi" w:cs="Arial"/>
          <w:lang w:eastAsia="cs-CZ"/>
        </w:rPr>
        <w:t>zaznamenávať všetky podstatné udalosti, ktoré sa stali na stavenisku a tak, aby bolo možné jednoznačne identifikovať, ktorej časti diela sa zápis týka a aký rozsah prác bol v daný deň vykonaný</w:t>
      </w:r>
      <w:r w:rsidRPr="00350EA7">
        <w:rPr>
          <w:rFonts w:asciiTheme="minorHAnsi" w:hAnsiTheme="minorHAnsi" w:cs="Arial"/>
          <w:color w:val="000000"/>
        </w:rPr>
        <w:t xml:space="preserve"> a aby objednávateľ mohol priebežne kontrolovať uskutočňovanie diela.</w:t>
      </w:r>
    </w:p>
    <w:p w14:paraId="22D718DE"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5.3.</w:t>
      </w:r>
      <w:r w:rsidRPr="00350EA7">
        <w:rPr>
          <w:rFonts w:asciiTheme="minorHAnsi" w:hAnsiTheme="minorHAnsi" w:cs="Arial"/>
          <w:b/>
          <w:bCs/>
          <w:color w:val="000000"/>
        </w:rPr>
        <w:tab/>
      </w:r>
      <w:r w:rsidRPr="00350EA7">
        <w:rPr>
          <w:rFonts w:asciiTheme="minorHAnsi" w:hAnsiTheme="minorHAnsi" w:cs="Arial"/>
          <w:color w:val="000000"/>
        </w:rPr>
        <w:t xml:space="preserve">Zápisy do stavebného denníka vykonávajú za zhotoviteľa osoby poverené zhotoviteľom </w:t>
      </w:r>
      <w:r w:rsidRPr="00350EA7">
        <w:rPr>
          <w:rFonts w:asciiTheme="minorHAnsi" w:hAnsiTheme="minorHAnsi" w:cs="Arial"/>
          <w:szCs w:val="20"/>
          <w:lang w:eastAsia="cs-CZ"/>
        </w:rPr>
        <w:t>(stavbyvedúci alebo jeho zástupca)</w:t>
      </w:r>
      <w:r w:rsidRPr="00350EA7">
        <w:rPr>
          <w:rFonts w:asciiTheme="minorHAnsi" w:hAnsiTheme="minorHAnsi" w:cs="Arial"/>
          <w:color w:val="000000"/>
        </w:rPr>
        <w:t>. Objednávateľ je oprávnený sledovať obsah denníka a</w:t>
      </w:r>
      <w:r w:rsidRPr="00350EA7">
        <w:rPr>
          <w:rFonts w:asciiTheme="minorHAnsi" w:hAnsiTheme="minorHAnsi" w:cs="Arial"/>
          <w:bCs/>
          <w:color w:val="000000"/>
        </w:rPr>
        <w:t> </w:t>
      </w:r>
      <w:r w:rsidRPr="00350EA7">
        <w:rPr>
          <w:rFonts w:asciiTheme="minorHAnsi" w:hAnsiTheme="minorHAnsi" w:cs="Arial"/>
          <w:color w:val="000000"/>
        </w:rPr>
        <w:t xml:space="preserve">zápisom pripájať svoje stanovisko (súhlas, námietky a pod.) za predpokladu, že stanovisko je vzhľadom na charakter zápisu potrebné. K </w:t>
      </w:r>
      <w:r w:rsidRPr="00350EA7">
        <w:rPr>
          <w:rFonts w:asciiTheme="minorHAnsi" w:hAnsiTheme="minorHAnsi" w:cs="Arial"/>
        </w:rPr>
        <w:t>záznamom zhotoviteľa sa objednávateľ v</w:t>
      </w:r>
      <w:r w:rsidRPr="00350EA7">
        <w:rPr>
          <w:rFonts w:asciiTheme="minorHAnsi" w:hAnsiTheme="minorHAnsi" w:cs="Arial"/>
          <w:bCs/>
        </w:rPr>
        <w:t> </w:t>
      </w:r>
      <w:r w:rsidRPr="00350EA7">
        <w:rPr>
          <w:rFonts w:asciiTheme="minorHAnsi" w:hAnsiTheme="minorHAnsi" w:cs="Arial"/>
        </w:rPr>
        <w:t>prípade potreby písomne záväzne vyjadrí v lehote troch pracovných dní odo dňa vykonania zápisu. Túto povinnosť má aj zhotoviteľ v prípade zápisov v stavebnom denníku vykonaných poverenými osobami objednávateľa</w:t>
      </w:r>
      <w:r w:rsidR="00F529B4" w:rsidRPr="00350EA7">
        <w:rPr>
          <w:rFonts w:asciiTheme="minorHAnsi" w:hAnsiTheme="minorHAnsi" w:cs="Arial"/>
        </w:rPr>
        <w:t>,</w:t>
      </w:r>
      <w:r w:rsidRPr="00350EA7">
        <w:rPr>
          <w:rFonts w:asciiTheme="minorHAnsi" w:hAnsiTheme="minorHAnsi" w:cs="Arial"/>
        </w:rPr>
        <w:t xml:space="preserve"> a to v rovnakej lehote. </w:t>
      </w:r>
    </w:p>
    <w:p w14:paraId="30E1B00D"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5.4.</w:t>
      </w:r>
      <w:r w:rsidRPr="00350EA7">
        <w:rPr>
          <w:rFonts w:asciiTheme="minorHAnsi" w:hAnsiTheme="minorHAnsi" w:cs="Arial"/>
          <w:b/>
          <w:bCs/>
        </w:rPr>
        <w:tab/>
      </w:r>
      <w:r w:rsidRPr="00350EA7">
        <w:rPr>
          <w:rFonts w:asciiTheme="minorHAnsi" w:hAnsiTheme="minorHAnsi" w:cs="Arial"/>
        </w:rPr>
        <w:t>V priebehu pracovného času musí byť denník na stavenisku trvale prístupný. Vedenie denníka sa končí odovzdaním a prevzatím diela. Pri prípadnom prerušení prác z dôvodu, že zhotoviteľ nemôže pokračovať v prácach pre okolnosti, ktorých príčiny nie sú na jeho strane, zhotoviteľ v stavebnom denníku zdokumentuje stav rozpracovanosti diela. Zhotoviteľ preukáže objednávateľovi čiastkové plnenie zápisom v stavebnom denníku</w:t>
      </w:r>
      <w:r w:rsidR="00F529B4" w:rsidRPr="00350EA7">
        <w:rPr>
          <w:rFonts w:asciiTheme="minorHAnsi" w:hAnsiTheme="minorHAnsi" w:cs="Arial"/>
        </w:rPr>
        <w:t>, ktorý zápis bol podpísaný na to oprávnenou osobou objednávateľa</w:t>
      </w:r>
      <w:r w:rsidRPr="00350EA7">
        <w:rPr>
          <w:rFonts w:asciiTheme="minorHAnsi" w:hAnsiTheme="minorHAnsi" w:cs="Arial"/>
        </w:rPr>
        <w:t>.</w:t>
      </w:r>
    </w:p>
    <w:p w14:paraId="5D2BAD6D" w14:textId="4C011BF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5.5.</w:t>
      </w:r>
      <w:r w:rsidRPr="00350EA7">
        <w:rPr>
          <w:rFonts w:asciiTheme="minorHAnsi" w:hAnsiTheme="minorHAnsi" w:cs="Arial"/>
          <w:b/>
          <w:bCs/>
        </w:rPr>
        <w:tab/>
      </w:r>
      <w:r w:rsidRPr="00350EA7">
        <w:rPr>
          <w:rFonts w:asciiTheme="minorHAnsi" w:hAnsiTheme="minorHAnsi" w:cs="Arial"/>
        </w:rPr>
        <w:t>Zhotoviteľ sa zaväzuje najmenej päť</w:t>
      </w:r>
      <w:r w:rsidR="006855E4" w:rsidRPr="00350EA7">
        <w:rPr>
          <w:rFonts w:asciiTheme="minorHAnsi" w:hAnsiTheme="minorHAnsi" w:cs="Arial"/>
        </w:rPr>
        <w:t xml:space="preserve"> (5)</w:t>
      </w:r>
      <w:r w:rsidRPr="00350EA7">
        <w:rPr>
          <w:rFonts w:asciiTheme="minorHAnsi" w:hAnsiTheme="minorHAnsi" w:cs="Arial"/>
        </w:rPr>
        <w:t xml:space="preserve"> pracovných dní pred odovzdaním diela podľa tejto zmluvy vyzvať objednávateľa na jeho prevzatie zápisom do stavebného denníka a o tejto skutočnosti zaslať objednávateľovi správu bez zbytočného odkladu. </w:t>
      </w:r>
    </w:p>
    <w:p w14:paraId="6FA90C1B"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43425C06"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w:t>
      </w:r>
    </w:p>
    <w:p w14:paraId="69001F97" w14:textId="1CF85ED1" w:rsidR="006B3943" w:rsidRPr="00350EA7" w:rsidRDefault="006B3943" w:rsidP="006855E4">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Cena </w:t>
      </w:r>
      <w:r w:rsidR="001D503C" w:rsidRPr="00350EA7">
        <w:rPr>
          <w:rFonts w:asciiTheme="minorHAnsi" w:hAnsiTheme="minorHAnsi" w:cs="Arial"/>
          <w:b/>
          <w:bCs/>
          <w:color w:val="000000"/>
        </w:rPr>
        <w:t>d</w:t>
      </w:r>
      <w:r w:rsidRPr="00350EA7">
        <w:rPr>
          <w:rFonts w:asciiTheme="minorHAnsi" w:hAnsiTheme="minorHAnsi" w:cs="Arial"/>
          <w:b/>
          <w:bCs/>
          <w:color w:val="000000"/>
        </w:rPr>
        <w:t>iela</w:t>
      </w:r>
    </w:p>
    <w:p w14:paraId="44C8E51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6.1.</w:t>
      </w:r>
      <w:r w:rsidRPr="00350EA7">
        <w:rPr>
          <w:rFonts w:asciiTheme="minorHAnsi" w:hAnsiTheme="minorHAnsi" w:cs="Arial"/>
          <w:b/>
          <w:bCs/>
          <w:color w:val="000000"/>
        </w:rPr>
        <w:tab/>
      </w:r>
      <w:r w:rsidRPr="00350EA7">
        <w:rPr>
          <w:rFonts w:asciiTheme="minorHAnsi" w:hAnsiTheme="minorHAnsi" w:cs="Arial"/>
          <w:color w:val="000000"/>
        </w:rPr>
        <w:t>Objednávateľ sa zaväzuje, že za riadne a včasné zhotovenie diela zaplatí zhotoviteľovi cenu za dielo. Právo zhotoviteľa na zaplatenie ceny diela vzniká na základe daňového dokladu (faktúry) vystaveného v súlade s platobnými podmienkami tejto zmluvy.</w:t>
      </w:r>
    </w:p>
    <w:p w14:paraId="6A0A234F" w14:textId="49196BE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6.2.</w:t>
      </w:r>
      <w:r w:rsidRPr="00350EA7">
        <w:rPr>
          <w:rFonts w:asciiTheme="minorHAnsi" w:hAnsiTheme="minorHAnsi" w:cs="Arial"/>
          <w:b/>
          <w:bCs/>
          <w:color w:val="000000"/>
        </w:rPr>
        <w:tab/>
      </w:r>
      <w:r w:rsidRPr="00350EA7">
        <w:rPr>
          <w:rFonts w:asciiTheme="minorHAnsi" w:hAnsiTheme="minorHAnsi" w:cs="Arial"/>
          <w:color w:val="000000"/>
        </w:rPr>
        <w:t>Cena za zhotovenie diela</w:t>
      </w:r>
      <w:r w:rsidR="00464431" w:rsidRPr="00350EA7">
        <w:rPr>
          <w:rFonts w:asciiTheme="minorHAnsi" w:hAnsiTheme="minorHAnsi" w:cs="Arial"/>
          <w:color w:val="000000"/>
        </w:rPr>
        <w:t xml:space="preserve"> v rozsahu podľa tejto zmluvy je stanovená v súlade so zákonom č. 18/1996 Z. z. o cenách v znení neskorších predpisov a vyhláškou č. 87/1996 Z. z., ktorou sa vykonáva zákon  č. 18/1996 Z. z. o cenách v znení neskorších predpisov </w:t>
      </w:r>
      <w:r w:rsidR="00A54335" w:rsidRPr="00350EA7">
        <w:rPr>
          <w:rFonts w:asciiTheme="minorHAnsi" w:hAnsiTheme="minorHAnsi" w:cs="Arial"/>
          <w:color w:val="000000"/>
        </w:rPr>
        <w:t>a</w:t>
      </w:r>
      <w:r w:rsidRPr="00350EA7">
        <w:rPr>
          <w:rFonts w:asciiTheme="minorHAnsi" w:hAnsiTheme="minorHAnsi" w:cs="Arial"/>
          <w:color w:val="000000"/>
        </w:rPr>
        <w:t xml:space="preserve"> je výsledkom ponukového konania zhotoviteľa ako úspešného uchádzača procesu </w:t>
      </w:r>
      <w:r w:rsidR="00A75F39" w:rsidRPr="00350EA7">
        <w:rPr>
          <w:rFonts w:asciiTheme="minorHAnsi" w:hAnsiTheme="minorHAnsi" w:cs="Arial"/>
          <w:color w:val="000000"/>
        </w:rPr>
        <w:t xml:space="preserve">verejného </w:t>
      </w:r>
      <w:r w:rsidRPr="00350EA7">
        <w:rPr>
          <w:rFonts w:asciiTheme="minorHAnsi" w:hAnsiTheme="minorHAnsi" w:cs="Arial"/>
          <w:color w:val="000000"/>
        </w:rPr>
        <w:t xml:space="preserve">obstarania zákazky vyhláseného objednávateľom ako verejným obstarávateľom. </w:t>
      </w:r>
      <w:r w:rsidRPr="00350EA7">
        <w:rPr>
          <w:rFonts w:asciiTheme="minorHAnsi" w:hAnsiTheme="minorHAnsi" w:cs="Arial"/>
        </w:rPr>
        <w:t xml:space="preserve">Podrobný rozpočet diela obsahujúci objem stavebných prác, výpočet a rekapituláciu ceny je uvedený v prílohe č. </w:t>
      </w:r>
      <w:r w:rsidR="00D04289" w:rsidRPr="00350EA7">
        <w:rPr>
          <w:rFonts w:asciiTheme="minorHAnsi" w:hAnsiTheme="minorHAnsi" w:cs="Arial"/>
        </w:rPr>
        <w:t>5</w:t>
      </w:r>
      <w:r w:rsidRPr="00350EA7">
        <w:rPr>
          <w:rFonts w:asciiTheme="minorHAnsi" w:hAnsiTheme="minorHAnsi" w:cs="Arial"/>
        </w:rPr>
        <w:t xml:space="preserve"> tejto zmluvy.</w:t>
      </w:r>
      <w:r w:rsidRPr="00350EA7">
        <w:rPr>
          <w:rFonts w:asciiTheme="minorHAnsi" w:hAnsiTheme="minorHAnsi" w:cs="Arial"/>
          <w:color w:val="000000"/>
        </w:rPr>
        <w:t xml:space="preserve"> Cena za zhotovenie diela je maximálna, pevná a nemenná. </w:t>
      </w:r>
    </w:p>
    <w:p w14:paraId="21F97A1F" w14:textId="79BF29E4"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6.3.</w:t>
      </w:r>
      <w:r w:rsidRPr="00350EA7">
        <w:rPr>
          <w:rFonts w:asciiTheme="minorHAnsi" w:hAnsiTheme="minorHAnsi" w:cs="Arial"/>
          <w:b/>
          <w:bCs/>
          <w:color w:val="000000"/>
        </w:rPr>
        <w:tab/>
      </w:r>
      <w:r w:rsidR="004A0490" w:rsidRPr="00350EA7">
        <w:rPr>
          <w:rFonts w:asciiTheme="minorHAnsi" w:hAnsiTheme="minorHAnsi" w:cs="Arial"/>
          <w:color w:val="000000"/>
        </w:rPr>
        <w:t>Na základe ponuky z</w:t>
      </w:r>
      <w:r w:rsidRPr="00350EA7">
        <w:rPr>
          <w:rFonts w:asciiTheme="minorHAnsi" w:hAnsiTheme="minorHAnsi" w:cs="Arial"/>
          <w:color w:val="000000"/>
        </w:rPr>
        <w:t xml:space="preserve">hotoviteľa ako úspešného uchádzača je cena </w:t>
      </w:r>
      <w:r w:rsidR="00B74ED0" w:rsidRPr="00350EA7">
        <w:rPr>
          <w:rFonts w:asciiTheme="minorHAnsi" w:hAnsiTheme="minorHAnsi" w:cs="Arial"/>
          <w:color w:val="000000"/>
        </w:rPr>
        <w:t>d</w:t>
      </w:r>
      <w:r w:rsidRPr="00350EA7">
        <w:rPr>
          <w:rFonts w:asciiTheme="minorHAnsi" w:hAnsiTheme="minorHAnsi" w:cs="Arial"/>
          <w:color w:val="000000"/>
        </w:rPr>
        <w:t>iela v súlade s výsledkom verejného obstarávania vo výške:</w:t>
      </w:r>
    </w:p>
    <w:p w14:paraId="09ECA2F2" w14:textId="36579A36" w:rsidR="00282579" w:rsidRPr="00350EA7" w:rsidRDefault="00282579" w:rsidP="00BD7BDE">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6.3.1</w:t>
      </w:r>
      <w:r w:rsidR="00BD7BDE" w:rsidRPr="00350EA7">
        <w:rPr>
          <w:rFonts w:asciiTheme="minorHAnsi" w:hAnsiTheme="minorHAnsi" w:cs="Arial"/>
        </w:rPr>
        <w:tab/>
      </w:r>
      <w:r w:rsidRPr="00350EA7">
        <w:rPr>
          <w:rFonts w:asciiTheme="minorHAnsi" w:hAnsiTheme="minorHAnsi" w:cs="Arial"/>
          <w:b/>
          <w:bCs/>
        </w:rPr>
        <w:t>Cena</w:t>
      </w:r>
      <w:r w:rsidR="001D503C" w:rsidRPr="00350EA7">
        <w:rPr>
          <w:rFonts w:asciiTheme="minorHAnsi" w:hAnsiTheme="minorHAnsi" w:cs="Arial"/>
          <w:b/>
          <w:bCs/>
        </w:rPr>
        <w:t xml:space="preserve"> diela, </w:t>
      </w:r>
      <w:proofErr w:type="spellStart"/>
      <w:r w:rsidR="001D503C" w:rsidRPr="00350EA7">
        <w:rPr>
          <w:rFonts w:asciiTheme="minorHAnsi" w:hAnsiTheme="minorHAnsi" w:cs="Arial"/>
          <w:b/>
          <w:bCs/>
        </w:rPr>
        <w:t>t.j</w:t>
      </w:r>
      <w:proofErr w:type="spellEnd"/>
      <w:r w:rsidR="001D503C" w:rsidRPr="00350EA7">
        <w:rPr>
          <w:rFonts w:asciiTheme="minorHAnsi" w:hAnsiTheme="minorHAnsi" w:cs="Arial"/>
          <w:b/>
          <w:bCs/>
        </w:rPr>
        <w:t xml:space="preserve">. </w:t>
      </w:r>
      <w:r w:rsidRPr="00350EA7">
        <w:rPr>
          <w:rFonts w:asciiTheme="minorHAnsi" w:hAnsiTheme="minorHAnsi" w:cs="Arial"/>
          <w:b/>
          <w:bCs/>
        </w:rPr>
        <w:t>za realizáciu stavby a odovzdanie kompletnej dokumentácie k</w:t>
      </w:r>
      <w:r w:rsidR="002F272F" w:rsidRPr="00350EA7">
        <w:rPr>
          <w:rFonts w:asciiTheme="minorHAnsi" w:hAnsiTheme="minorHAnsi" w:cs="Arial"/>
          <w:b/>
          <w:bCs/>
        </w:rPr>
        <w:t> </w:t>
      </w:r>
      <w:r w:rsidRPr="00350EA7">
        <w:rPr>
          <w:rFonts w:asciiTheme="minorHAnsi" w:hAnsiTheme="minorHAnsi" w:cs="Arial"/>
          <w:b/>
          <w:bCs/>
        </w:rPr>
        <w:t>prevzatiu</w:t>
      </w:r>
      <w:r w:rsidR="002F272F" w:rsidRPr="00350EA7">
        <w:rPr>
          <w:rFonts w:asciiTheme="minorHAnsi" w:hAnsiTheme="minorHAnsi" w:cs="Arial"/>
          <w:b/>
          <w:bCs/>
        </w:rPr>
        <w:t xml:space="preserve"> </w:t>
      </w:r>
      <w:r w:rsidR="00D04289" w:rsidRPr="00350EA7">
        <w:rPr>
          <w:rFonts w:asciiTheme="minorHAnsi" w:hAnsiTheme="minorHAnsi" w:cs="Arial"/>
          <w:b/>
          <w:bCs/>
        </w:rPr>
        <w:t>diela</w:t>
      </w:r>
      <w:r w:rsidRPr="00350EA7">
        <w:rPr>
          <w:rFonts w:asciiTheme="minorHAnsi" w:hAnsiTheme="minorHAnsi" w:cs="Arial"/>
        </w:rPr>
        <w:t>:</w:t>
      </w:r>
    </w:p>
    <w:p w14:paraId="5633D3F0" w14:textId="4E3019D8" w:rsidR="00282579" w:rsidRPr="00350EA7" w:rsidRDefault="00282579" w:rsidP="00BD7BDE">
      <w:pPr>
        <w:autoSpaceDE w:val="0"/>
        <w:autoSpaceDN w:val="0"/>
        <w:adjustRightInd w:val="0"/>
        <w:spacing w:after="0" w:line="240" w:lineRule="auto"/>
        <w:ind w:left="851"/>
        <w:jc w:val="both"/>
        <w:rPr>
          <w:rFonts w:asciiTheme="minorHAnsi" w:hAnsiTheme="minorHAnsi" w:cs="Arial"/>
          <w:strike/>
        </w:rPr>
      </w:pPr>
      <w:r w:rsidRPr="00350EA7">
        <w:rPr>
          <w:rFonts w:asciiTheme="minorHAnsi" w:hAnsiTheme="minorHAnsi" w:cs="Arial"/>
        </w:rPr>
        <w:t xml:space="preserve">6.3.1.1 Cena za realizáciu stavebného objektu SO 101 – 1. úsek, </w:t>
      </w:r>
      <w:r w:rsidR="00E00D7F" w:rsidRPr="00350EA7">
        <w:rPr>
          <w:rFonts w:asciiTheme="minorHAnsi" w:hAnsiTheme="minorHAnsi" w:cs="Arial"/>
        </w:rPr>
        <w:t>Ľ</w:t>
      </w:r>
      <w:r w:rsidR="005F799A" w:rsidRPr="00350EA7">
        <w:rPr>
          <w:rFonts w:asciiTheme="minorHAnsi" w:hAnsiTheme="minorHAnsi" w:cs="Arial"/>
        </w:rPr>
        <w:t>SOH Slaná r.km 49.312 – 51.932</w:t>
      </w:r>
      <w:r w:rsidRPr="00350EA7">
        <w:rPr>
          <w:rFonts w:asciiTheme="minorHAnsi" w:hAnsiTheme="minorHAnsi" w:cs="Arial"/>
        </w:rPr>
        <w:t xml:space="preserve"> a</w:t>
      </w:r>
      <w:r w:rsidR="00092F4C" w:rsidRPr="00350EA7">
        <w:rPr>
          <w:rFonts w:asciiTheme="minorHAnsi" w:hAnsiTheme="minorHAnsi" w:cs="Arial"/>
        </w:rPr>
        <w:t> </w:t>
      </w:r>
      <w:r w:rsidRPr="00350EA7">
        <w:rPr>
          <w:rFonts w:asciiTheme="minorHAnsi" w:hAnsiTheme="minorHAnsi" w:cs="Arial"/>
        </w:rPr>
        <w:t>odovzdanie dokumentácie k jeho prevzatiu</w:t>
      </w:r>
    </w:p>
    <w:p w14:paraId="1D56769B" w14:textId="77777777"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lastRenderedPageBreak/>
        <w:t>bez DPH ...................... + výška DPH ....................= cena s DPH .............. €  (slovom: .......... eur),</w:t>
      </w:r>
    </w:p>
    <w:p w14:paraId="1910D8AD" w14:textId="5C5614CA" w:rsidR="00282579" w:rsidRPr="00350EA7" w:rsidRDefault="00282579" w:rsidP="00BD7BDE">
      <w:pPr>
        <w:autoSpaceDE w:val="0"/>
        <w:autoSpaceDN w:val="0"/>
        <w:adjustRightInd w:val="0"/>
        <w:spacing w:after="0" w:line="240" w:lineRule="auto"/>
        <w:ind w:left="851"/>
        <w:jc w:val="both"/>
        <w:rPr>
          <w:rFonts w:asciiTheme="minorHAnsi" w:hAnsiTheme="minorHAnsi" w:cs="Arial"/>
          <w:strike/>
        </w:rPr>
      </w:pPr>
      <w:r w:rsidRPr="00350EA7">
        <w:rPr>
          <w:rFonts w:asciiTheme="minorHAnsi" w:hAnsiTheme="minorHAnsi" w:cs="Arial"/>
        </w:rPr>
        <w:t xml:space="preserve">6.3.1.2 Cena za realizáciu stavebného objektu SO 102 – 2. úsek, </w:t>
      </w:r>
      <w:r w:rsidR="00CF3865" w:rsidRPr="00350EA7">
        <w:rPr>
          <w:rFonts w:asciiTheme="minorHAnsi" w:hAnsiTheme="minorHAnsi" w:cs="Arial"/>
        </w:rPr>
        <w:t xml:space="preserve">Intraviláne obce </w:t>
      </w:r>
      <w:r w:rsidR="00895BA0" w:rsidRPr="00350EA7">
        <w:rPr>
          <w:rFonts w:asciiTheme="minorHAnsi" w:hAnsiTheme="minorHAnsi" w:cs="Arial"/>
        </w:rPr>
        <w:t>Brzotín</w:t>
      </w:r>
      <w:r w:rsidRPr="00350EA7">
        <w:rPr>
          <w:rFonts w:asciiTheme="minorHAnsi" w:hAnsiTheme="minorHAnsi" w:cs="Arial"/>
        </w:rPr>
        <w:t xml:space="preserve"> a odovzdanie dokumentácie k jeho prevzatiu</w:t>
      </w:r>
    </w:p>
    <w:p w14:paraId="36551973" w14:textId="77777777"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79BE17E2" w14:textId="31F84379"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 xml:space="preserve">6.3.1.3 Cena za realizáciu stavebného objektu SO 103 – 3. úsek, </w:t>
      </w:r>
      <w:r w:rsidR="00895BA0" w:rsidRPr="00350EA7">
        <w:rPr>
          <w:rFonts w:asciiTheme="minorHAnsi" w:hAnsiTheme="minorHAnsi" w:cs="Arial"/>
        </w:rPr>
        <w:t>Obslužná komunikácia (Brzotín – PSOH Slaná)</w:t>
      </w:r>
      <w:r w:rsidRPr="00350EA7">
        <w:rPr>
          <w:rFonts w:asciiTheme="minorHAnsi" w:hAnsiTheme="minorHAnsi" w:cs="Arial"/>
        </w:rPr>
        <w:t xml:space="preserve"> a odovzdanie dokumentácie k je</w:t>
      </w:r>
      <w:r w:rsidR="00E255D2" w:rsidRPr="00350EA7">
        <w:rPr>
          <w:rFonts w:asciiTheme="minorHAnsi" w:hAnsiTheme="minorHAnsi" w:cs="Arial"/>
        </w:rPr>
        <w:t>ho</w:t>
      </w:r>
      <w:r w:rsidRPr="00350EA7">
        <w:rPr>
          <w:rFonts w:asciiTheme="minorHAnsi" w:hAnsiTheme="minorHAnsi" w:cs="Arial"/>
        </w:rPr>
        <w:t xml:space="preserve"> prevzatiu</w:t>
      </w:r>
    </w:p>
    <w:p w14:paraId="0CA72168" w14:textId="77777777"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02B94044" w14:textId="34756096"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 xml:space="preserve">6.3.1.4 Cena za realizáciu stavebného objektu SO 104 – 4. úsek, </w:t>
      </w:r>
      <w:r w:rsidR="009059D2" w:rsidRPr="00350EA7">
        <w:rPr>
          <w:rFonts w:asciiTheme="minorHAnsi" w:hAnsiTheme="minorHAnsi" w:cs="Arial"/>
        </w:rPr>
        <w:t>PSOH Slaná r.km 46.180 – 48.080</w:t>
      </w:r>
      <w:r w:rsidRPr="00350EA7">
        <w:rPr>
          <w:rFonts w:asciiTheme="minorHAnsi" w:hAnsiTheme="minorHAnsi" w:cs="Arial"/>
        </w:rPr>
        <w:t xml:space="preserve"> a odovzdanie dokumentácie k je</w:t>
      </w:r>
      <w:r w:rsidR="00E255D2" w:rsidRPr="00350EA7">
        <w:rPr>
          <w:rFonts w:asciiTheme="minorHAnsi" w:hAnsiTheme="minorHAnsi" w:cs="Arial"/>
        </w:rPr>
        <w:t>ho</w:t>
      </w:r>
      <w:r w:rsidRPr="00350EA7">
        <w:rPr>
          <w:rFonts w:asciiTheme="minorHAnsi" w:hAnsiTheme="minorHAnsi" w:cs="Arial"/>
        </w:rPr>
        <w:t xml:space="preserve"> prevzatiu</w:t>
      </w:r>
    </w:p>
    <w:p w14:paraId="17E32DFF" w14:textId="77777777"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1F390394" w14:textId="4EFD1590" w:rsidR="00C92590" w:rsidRPr="00350EA7" w:rsidRDefault="00C92590" w:rsidP="00C92590">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 xml:space="preserve">6.3.1.5 Cena za realizáciu stavebného objektu SO 105 – 5. úsek, </w:t>
      </w:r>
      <w:r w:rsidR="007B06D7" w:rsidRPr="00350EA7">
        <w:rPr>
          <w:rFonts w:asciiTheme="minorHAnsi" w:hAnsiTheme="minorHAnsi" w:cs="Arial"/>
        </w:rPr>
        <w:t>Obslužná komunikácia Brzotín – Slavec, 1. časť</w:t>
      </w:r>
      <w:r w:rsidRPr="00350EA7">
        <w:rPr>
          <w:rFonts w:asciiTheme="minorHAnsi" w:hAnsiTheme="minorHAnsi" w:cs="Arial"/>
        </w:rPr>
        <w:t xml:space="preserve"> a odovzdanie dokumentácie k jeho prevzatiu</w:t>
      </w:r>
    </w:p>
    <w:p w14:paraId="59033B49" w14:textId="037A8558" w:rsidR="00B323F8" w:rsidRPr="00350EA7" w:rsidRDefault="00B323F8" w:rsidP="00B323F8">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6.3.1.6 Cena za realizáciu stavebného objektu SO 10</w:t>
      </w:r>
      <w:r w:rsidR="00BB7943" w:rsidRPr="00350EA7">
        <w:rPr>
          <w:rFonts w:asciiTheme="minorHAnsi" w:hAnsiTheme="minorHAnsi" w:cs="Arial"/>
        </w:rPr>
        <w:t>6</w:t>
      </w:r>
      <w:r w:rsidRPr="00350EA7">
        <w:rPr>
          <w:rFonts w:asciiTheme="minorHAnsi" w:hAnsiTheme="minorHAnsi" w:cs="Arial"/>
        </w:rPr>
        <w:t xml:space="preserve"> – 6. úsek, Obslužná komunikácia Brzotín – Slavec, 2. časť a odovzdanie dokumentácie k jeho prevzatiu</w:t>
      </w:r>
    </w:p>
    <w:p w14:paraId="5B5D0D62" w14:textId="694B1529" w:rsidR="001E2913" w:rsidRPr="00350EA7" w:rsidRDefault="00C92590" w:rsidP="00C92590">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1C77F34A" w14:textId="049EE504" w:rsidR="00BB7943" w:rsidRPr="00350EA7" w:rsidRDefault="00BB7943" w:rsidP="00BB7943">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 xml:space="preserve">6.3.1.7 Cena za realizáciu stavebného objektu SO 107 – 7. úsek, </w:t>
      </w:r>
      <w:r w:rsidR="00DE388E" w:rsidRPr="00350EA7">
        <w:rPr>
          <w:rFonts w:asciiTheme="minorHAnsi" w:hAnsiTheme="minorHAnsi" w:cs="Arial"/>
        </w:rPr>
        <w:t>PSOH Slanár.km 41.391 – 43.331</w:t>
      </w:r>
      <w:r w:rsidRPr="00350EA7">
        <w:rPr>
          <w:rFonts w:asciiTheme="minorHAnsi" w:hAnsiTheme="minorHAnsi" w:cs="Arial"/>
        </w:rPr>
        <w:t xml:space="preserve"> a odovzdanie dokumentácie k jeho prevzatiu</w:t>
      </w:r>
    </w:p>
    <w:p w14:paraId="40BD15DB" w14:textId="77777777" w:rsidR="00BB7943" w:rsidRPr="00350EA7" w:rsidRDefault="00BB7943" w:rsidP="00BB7943">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p>
    <w:p w14:paraId="01685973" w14:textId="01879DA3"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Cena za realizáciu stavby a odovzdanie kompletnej dokumentácie k</w:t>
      </w:r>
      <w:r w:rsidR="00F90245" w:rsidRPr="00350EA7">
        <w:rPr>
          <w:rFonts w:asciiTheme="minorHAnsi" w:hAnsiTheme="minorHAnsi" w:cs="Arial"/>
        </w:rPr>
        <w:t> </w:t>
      </w:r>
      <w:r w:rsidRPr="00350EA7">
        <w:rPr>
          <w:rFonts w:asciiTheme="minorHAnsi" w:hAnsiTheme="minorHAnsi" w:cs="Arial"/>
        </w:rPr>
        <w:t>prevzatiu</w:t>
      </w:r>
      <w:r w:rsidR="00F90245" w:rsidRPr="00350EA7">
        <w:rPr>
          <w:rFonts w:asciiTheme="minorHAnsi" w:hAnsiTheme="minorHAnsi" w:cs="Arial"/>
        </w:rPr>
        <w:t xml:space="preserve"> </w:t>
      </w:r>
      <w:r w:rsidRPr="00350EA7">
        <w:rPr>
          <w:rFonts w:asciiTheme="minorHAnsi" w:hAnsiTheme="minorHAnsi" w:cs="Arial"/>
        </w:rPr>
        <w:t>stavby spolu 6.3.1.1 až 6.3.1.</w:t>
      </w:r>
      <w:r w:rsidR="00D21012" w:rsidRPr="00350EA7">
        <w:rPr>
          <w:rFonts w:asciiTheme="minorHAnsi" w:hAnsiTheme="minorHAnsi" w:cs="Arial"/>
        </w:rPr>
        <w:t>7</w:t>
      </w:r>
    </w:p>
    <w:p w14:paraId="1B3C31AC" w14:textId="4111775E" w:rsidR="00282579" w:rsidRPr="00350EA7" w:rsidRDefault="00282579" w:rsidP="00BD7BDE">
      <w:pPr>
        <w:autoSpaceDE w:val="0"/>
        <w:autoSpaceDN w:val="0"/>
        <w:adjustRightInd w:val="0"/>
        <w:spacing w:after="0" w:line="240" w:lineRule="auto"/>
        <w:ind w:left="851"/>
        <w:jc w:val="both"/>
        <w:rPr>
          <w:rFonts w:asciiTheme="minorHAnsi" w:hAnsiTheme="minorHAnsi" w:cs="Arial"/>
        </w:rPr>
      </w:pPr>
      <w:r w:rsidRPr="00350EA7">
        <w:rPr>
          <w:rFonts w:asciiTheme="minorHAnsi" w:hAnsiTheme="minorHAnsi" w:cs="Arial"/>
        </w:rPr>
        <w:t>bez DPH ...................... + výška DPH ....................= cena s DPH .............. €  (slovom: .......... eur)</w:t>
      </w:r>
      <w:r w:rsidR="00F90245" w:rsidRPr="00350EA7">
        <w:rPr>
          <w:rFonts w:asciiTheme="minorHAnsi" w:hAnsiTheme="minorHAnsi" w:cs="Arial"/>
        </w:rPr>
        <w:t>.</w:t>
      </w:r>
    </w:p>
    <w:p w14:paraId="100A5948" w14:textId="199AB9F0" w:rsidR="00282579" w:rsidRPr="00350EA7"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spolu:</w:t>
      </w:r>
    </w:p>
    <w:p w14:paraId="780FC657" w14:textId="0305F618"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bez DPH: ................... EUR (slovom:</w:t>
      </w:r>
      <w:r w:rsidR="007B501F" w:rsidRPr="00350EA7">
        <w:rPr>
          <w:rFonts w:asciiTheme="minorHAnsi" w:hAnsiTheme="minorHAnsi" w:cs="Arial"/>
          <w:color w:val="000000"/>
        </w:rPr>
        <w:t xml:space="preserve"> </w:t>
      </w:r>
      <w:r w:rsidRPr="00350EA7">
        <w:rPr>
          <w:rFonts w:asciiTheme="minorHAnsi" w:hAnsiTheme="minorHAnsi" w:cs="Arial"/>
          <w:color w:val="000000"/>
        </w:rPr>
        <w:t>..........................)</w:t>
      </w:r>
    </w:p>
    <w:p w14:paraId="1038F7BC" w14:textId="77777777"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DPH 23%: ................... EUR</w:t>
      </w:r>
    </w:p>
    <w:p w14:paraId="7484B226" w14:textId="77777777" w:rsidR="00282579" w:rsidRPr="00350EA7"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 EUR (slovom: ........................).</w:t>
      </w:r>
    </w:p>
    <w:p w14:paraId="47ADDFBE" w14:textId="1FCE9352" w:rsidR="0094689E" w:rsidRPr="00350EA7" w:rsidRDefault="0094689E" w:rsidP="0094689E">
      <w:pPr>
        <w:spacing w:after="0" w:line="240" w:lineRule="auto"/>
        <w:jc w:val="both"/>
        <w:rPr>
          <w:rFonts w:asciiTheme="minorHAnsi" w:hAnsiTheme="minorHAnsi" w:cstheme="minorHAnsi"/>
        </w:rPr>
      </w:pPr>
      <w:r w:rsidRPr="00350EA7">
        <w:t xml:space="preserve">V prípade, ak zhotoviteľ nie je platcom DPH, považuje sa za zmluvnú cenu diela, celková cena diela bez DPH. </w:t>
      </w:r>
      <w:r w:rsidR="004A0490" w:rsidRPr="00350EA7">
        <w:t xml:space="preserve">V prípade, ak zhotoviteľ ku dňu predkladania ponúk nie je platcom DPH, avšak po predložení ponuky v rámci verejného obstarávania, prípadne po uzatvorení zmluvy sa ním stane, nemá nárok na zvýšenie ceny o </w:t>
      </w:r>
      <w:r w:rsidR="00786CC3" w:rsidRPr="00350EA7">
        <w:t xml:space="preserve">sadzbu </w:t>
      </w:r>
      <w:r w:rsidR="004A0490" w:rsidRPr="00350EA7">
        <w:t>DPH.</w:t>
      </w:r>
      <w:r w:rsidR="00392EFE" w:rsidRPr="00350EA7">
        <w:t xml:space="preserve">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w:t>
      </w:r>
      <w:r w:rsidR="001266E5" w:rsidRPr="00350EA7">
        <w:t>6.3</w:t>
      </w:r>
      <w:r w:rsidR="00392EFE" w:rsidRPr="00350EA7">
        <w:t xml:space="preserve"> tohto článku zmluvy bude zhotoviteľ fakturovať DPH vo výške podľa právnych predpisov platných v čase </w:t>
      </w:r>
      <w:r w:rsidR="00AC4D9B" w:rsidRPr="00350EA7">
        <w:t>vzniku daňovej povinnosti</w:t>
      </w:r>
      <w:r w:rsidR="00392EFE" w:rsidRPr="00350EA7">
        <w:t>.</w:t>
      </w:r>
      <w:r w:rsidR="004A0490" w:rsidRPr="00350EA7">
        <w:t xml:space="preserve"> Zhotoviteľ sa zaväzuje, že </w:t>
      </w:r>
      <w:r w:rsidR="00190B5C" w:rsidRPr="00350EA7">
        <w:t xml:space="preserve">celková </w:t>
      </w:r>
      <w:r w:rsidR="004A0490" w:rsidRPr="00350EA7">
        <w:t>cena za zhotovenie diela je konečná a nemenná a sú v nej zahrnuté všetky náklady potrebné na vykonanie diela v súlade s touto zmluvou a príslušnými právnymi predpismi</w:t>
      </w:r>
      <w:r w:rsidRPr="00350EA7">
        <w:t>.</w:t>
      </w:r>
    </w:p>
    <w:p w14:paraId="746D6273" w14:textId="20810D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6.4.</w:t>
      </w:r>
      <w:r w:rsidRPr="00350EA7">
        <w:rPr>
          <w:rFonts w:asciiTheme="minorHAnsi" w:hAnsiTheme="minorHAnsi" w:cs="Arial"/>
          <w:b/>
          <w:bCs/>
          <w:color w:val="000000"/>
        </w:rPr>
        <w:tab/>
      </w:r>
      <w:r w:rsidRPr="00350EA7">
        <w:rPr>
          <w:rFonts w:asciiTheme="minorHAnsi" w:hAnsiTheme="minorHAnsi" w:cs="Arial"/>
          <w:color w:val="000000"/>
        </w:rPr>
        <w:t xml:space="preserve">Celková cena diela je vypočítaná ako súčet všetkých položiek určených </w:t>
      </w:r>
      <w:r w:rsidR="00050EA0" w:rsidRPr="00350EA7">
        <w:rPr>
          <w:rFonts w:asciiTheme="minorHAnsi" w:hAnsiTheme="minorHAnsi" w:cs="Arial"/>
          <w:color w:val="000000"/>
        </w:rPr>
        <w:t xml:space="preserve">zadávacou dokumentáciou </w:t>
      </w:r>
      <w:r w:rsidRPr="00350EA7">
        <w:rPr>
          <w:rFonts w:asciiTheme="minorHAnsi" w:hAnsiTheme="minorHAnsi" w:cs="Arial"/>
          <w:color w:val="000000"/>
        </w:rPr>
        <w:t>a ponukou, ktorú zhotoviteľ ponúkol v rámci verejného obstarávania po</w:t>
      </w:r>
      <w:r w:rsidRPr="00350EA7">
        <w:rPr>
          <w:rFonts w:asciiTheme="minorHAnsi" w:hAnsiTheme="minorHAnsi" w:cs="Arial"/>
          <w:bCs/>
          <w:color w:val="000000"/>
        </w:rPr>
        <w:t> </w:t>
      </w:r>
      <w:r w:rsidRPr="00350EA7">
        <w:rPr>
          <w:rFonts w:asciiTheme="minorHAnsi" w:hAnsiTheme="minorHAnsi" w:cs="Arial"/>
          <w:color w:val="000000"/>
        </w:rPr>
        <w:t>oboznámení sa s podmienkami vykonania diela.</w:t>
      </w:r>
    </w:p>
    <w:p w14:paraId="2366BB3B" w14:textId="4D110F44" w:rsidR="006B3943" w:rsidRPr="00350EA7" w:rsidRDefault="006B3943" w:rsidP="00D06E9B">
      <w:pPr>
        <w:spacing w:after="0" w:line="240" w:lineRule="auto"/>
        <w:jc w:val="both"/>
        <w:rPr>
          <w:rFonts w:asciiTheme="minorHAnsi" w:hAnsiTheme="minorHAnsi" w:cs="Arial"/>
        </w:rPr>
      </w:pPr>
      <w:r w:rsidRPr="00350EA7">
        <w:rPr>
          <w:rFonts w:asciiTheme="minorHAnsi" w:hAnsiTheme="minorHAnsi" w:cs="Arial"/>
          <w:b/>
          <w:bCs/>
          <w:color w:val="000000"/>
        </w:rPr>
        <w:t>6.5.</w:t>
      </w:r>
      <w:r w:rsidRPr="00350EA7">
        <w:rPr>
          <w:rFonts w:asciiTheme="minorHAnsi" w:hAnsiTheme="minorHAnsi" w:cs="Arial"/>
          <w:b/>
          <w:bCs/>
          <w:color w:val="000000"/>
        </w:rPr>
        <w:tab/>
      </w:r>
      <w:r w:rsidRPr="00350EA7">
        <w:rPr>
          <w:rFonts w:asciiTheme="minorHAnsi" w:hAnsiTheme="minorHAnsi" w:cs="Arial"/>
        </w:rPr>
        <w:t>Zhotoviteľ nemá právo na náhradu akýchkoľvek ďalších nákladov, ktoré vynaloží pri</w:t>
      </w:r>
      <w:r w:rsidRPr="00350EA7">
        <w:rPr>
          <w:rFonts w:asciiTheme="minorHAnsi" w:hAnsiTheme="minorHAnsi" w:cs="Arial"/>
          <w:bCs/>
          <w:color w:val="000000"/>
        </w:rPr>
        <w:t> </w:t>
      </w:r>
      <w:r w:rsidRPr="00350EA7">
        <w:rPr>
          <w:rFonts w:asciiTheme="minorHAnsi" w:hAnsiTheme="minorHAnsi" w:cs="Arial"/>
        </w:rPr>
        <w:t>zhotovovaní diela alebo v súvislosti s ním (všetky tieto náklady zhotoviteľa sú už zahrnuté v</w:t>
      </w:r>
      <w:r w:rsidR="006B0F74" w:rsidRPr="00350EA7">
        <w:rPr>
          <w:rFonts w:asciiTheme="minorHAnsi" w:hAnsiTheme="minorHAnsi" w:cs="Arial"/>
        </w:rPr>
        <w:t xml:space="preserve"> celkovej </w:t>
      </w:r>
      <w:r w:rsidRPr="00350EA7">
        <w:rPr>
          <w:rFonts w:asciiTheme="minorHAnsi" w:hAnsiTheme="minorHAnsi" w:cs="Arial"/>
        </w:rPr>
        <w:t xml:space="preserve">cene </w:t>
      </w:r>
      <w:r w:rsidR="002B7F0E" w:rsidRPr="00350EA7">
        <w:rPr>
          <w:rFonts w:asciiTheme="minorHAnsi" w:hAnsiTheme="minorHAnsi" w:cs="Arial"/>
        </w:rPr>
        <w:t xml:space="preserve">za </w:t>
      </w:r>
      <w:r w:rsidRPr="00350EA7">
        <w:rPr>
          <w:rFonts w:asciiTheme="minorHAnsi" w:hAnsiTheme="minorHAnsi" w:cs="Arial"/>
        </w:rPr>
        <w:t>diel</w:t>
      </w:r>
      <w:r w:rsidR="002B7F0E" w:rsidRPr="00350EA7">
        <w:rPr>
          <w:rFonts w:asciiTheme="minorHAnsi" w:hAnsiTheme="minorHAnsi" w:cs="Arial"/>
        </w:rPr>
        <w:t>o</w:t>
      </w:r>
      <w:r w:rsidRPr="00350EA7">
        <w:rPr>
          <w:rFonts w:asciiTheme="minorHAnsi" w:hAnsiTheme="minorHAnsi" w:cs="Arial"/>
        </w:rPr>
        <w:t xml:space="preserve"> podľa bodu 6.3 tejto zmluvy), pokiaľ sa zmluvné strany nedohodnú </w:t>
      </w:r>
      <w:r w:rsidR="00A571CC" w:rsidRPr="00350EA7">
        <w:rPr>
          <w:rFonts w:asciiTheme="minorHAnsi" w:hAnsiTheme="minorHAnsi" w:cs="Arial"/>
        </w:rPr>
        <w:t xml:space="preserve">písomne </w:t>
      </w:r>
      <w:r w:rsidRPr="00350EA7">
        <w:rPr>
          <w:rFonts w:asciiTheme="minorHAnsi" w:hAnsiTheme="minorHAnsi" w:cs="Arial"/>
        </w:rPr>
        <w:t xml:space="preserve">inak alebo v tejto zmluve nie je výslovne uvedené </w:t>
      </w:r>
      <w:r w:rsidR="004A0490" w:rsidRPr="00350EA7">
        <w:rPr>
          <w:rFonts w:asciiTheme="minorHAnsi" w:hAnsiTheme="minorHAnsi" w:cs="Arial"/>
        </w:rPr>
        <w:t>inak</w:t>
      </w:r>
      <w:r w:rsidRPr="00350EA7">
        <w:rPr>
          <w:rFonts w:asciiTheme="minorHAnsi" w:hAnsiTheme="minorHAnsi" w:cs="Arial"/>
        </w:rPr>
        <w:t>; Zhotoviteľ tak o</w:t>
      </w:r>
      <w:r w:rsidR="00FB3DEC" w:rsidRPr="00350EA7">
        <w:rPr>
          <w:rFonts w:asciiTheme="minorHAnsi" w:hAnsiTheme="minorHAnsi" w:cs="Arial"/>
        </w:rPr>
        <w:t>krem iného</w:t>
      </w:r>
      <w:r w:rsidRPr="00350EA7">
        <w:rPr>
          <w:rFonts w:asciiTheme="minorHAnsi" w:hAnsiTheme="minorHAnsi" w:cs="Arial"/>
        </w:rPr>
        <w:t xml:space="preserve"> nemá právo najmä na</w:t>
      </w:r>
      <w:r w:rsidRPr="00350EA7">
        <w:rPr>
          <w:rFonts w:asciiTheme="minorHAnsi" w:hAnsiTheme="minorHAnsi" w:cs="Arial"/>
          <w:bCs/>
          <w:color w:val="000000"/>
        </w:rPr>
        <w:t> </w:t>
      </w:r>
      <w:r w:rsidRPr="00350EA7">
        <w:rPr>
          <w:rFonts w:asciiTheme="minorHAnsi" w:hAnsiTheme="minorHAnsi" w:cs="Arial"/>
        </w:rPr>
        <w:t>náhradu:</w:t>
      </w:r>
    </w:p>
    <w:p w14:paraId="37299E2D" w14:textId="74185A5A" w:rsidR="006B3943" w:rsidRPr="00350EA7" w:rsidRDefault="006B3943" w:rsidP="00FB3DEC">
      <w:pPr>
        <w:numPr>
          <w:ilvl w:val="2"/>
          <w:numId w:val="8"/>
        </w:numPr>
        <w:spacing w:line="240" w:lineRule="auto"/>
        <w:ind w:left="567" w:firstLine="0"/>
        <w:contextualSpacing/>
        <w:jc w:val="both"/>
        <w:rPr>
          <w:rFonts w:asciiTheme="minorHAnsi" w:hAnsiTheme="minorHAnsi" w:cs="Arial"/>
        </w:rPr>
      </w:pPr>
      <w:r w:rsidRPr="00350EA7">
        <w:rPr>
          <w:rFonts w:asciiTheme="minorHAnsi" w:hAnsiTheme="minorHAnsi" w:cs="Arial"/>
        </w:rPr>
        <w:t>nákladov na materiály, pracovné sily, stroje, dopravu, zariadenie staveniska, ochranu diela, riadenie a administratívu, dodávateľskú inžiniersku činnosť, geodetické práce, dielenskú dokumentáciu, réžiu zhotoviteľa</w:t>
      </w:r>
      <w:r w:rsidRPr="00350EA7">
        <w:rPr>
          <w:rFonts w:asciiTheme="minorHAnsi" w:hAnsiTheme="minorHAnsi" w:cs="Arial"/>
          <w:i/>
        </w:rPr>
        <w:t xml:space="preserve"> </w:t>
      </w:r>
      <w:r w:rsidRPr="00350EA7">
        <w:rPr>
          <w:rFonts w:asciiTheme="minorHAnsi" w:hAnsiTheme="minorHAnsi" w:cs="Arial"/>
        </w:rPr>
        <w:t>a zisk, na</w:t>
      </w:r>
      <w:r w:rsidRPr="00350EA7">
        <w:rPr>
          <w:rFonts w:asciiTheme="minorHAnsi" w:hAnsiTheme="minorHAnsi" w:cs="Arial"/>
          <w:bCs/>
          <w:color w:val="000000"/>
        </w:rPr>
        <w:t> </w:t>
      </w:r>
      <w:r w:rsidRPr="00350EA7">
        <w:rPr>
          <w:rFonts w:asciiTheme="minorHAnsi" w:hAnsiTheme="minorHAnsi" w:cs="Arial"/>
        </w:rPr>
        <w:t>infláciu, poplatky a platby za telefón, vodu, elektrinu, zaistenie bezpečnosti a ochrany zdravia pri práci (BOZP) a </w:t>
      </w:r>
      <w:r w:rsidRPr="00350EA7" w:rsidDel="004219CD">
        <w:rPr>
          <w:rFonts w:asciiTheme="minorHAnsi" w:hAnsiTheme="minorHAnsi" w:cs="Arial"/>
        </w:rPr>
        <w:t xml:space="preserve"> </w:t>
      </w:r>
      <w:r w:rsidRPr="00350EA7">
        <w:rPr>
          <w:rFonts w:asciiTheme="minorHAnsi" w:hAnsiTheme="minorHAnsi" w:cs="Arial"/>
        </w:rPr>
        <w:t>protipožiarnej ochrany (PO), zvýšených nákladov na práce v zimnom období alebo vo viaczmennej prevádzke, odstránenie znečistení, skladovanie, odvoz a likvidáciu odpadov, sankcie, pokuty, penále, poistenie, finančných nákladov na dočasné zábery plôch, osvetlenie, zaistenie a vykonávanie skúšok, dočasné dopravné obmedzenia na priľahlých komunikáciách a pod.</w:t>
      </w:r>
      <w:r w:rsidRPr="00350EA7">
        <w:rPr>
          <w:rFonts w:asciiTheme="minorHAnsi" w:hAnsiTheme="minorHAnsi" w:cs="Arial"/>
          <w:i/>
        </w:rPr>
        <w:t>,</w:t>
      </w:r>
      <w:r w:rsidRPr="00350EA7">
        <w:rPr>
          <w:rFonts w:asciiTheme="minorHAnsi" w:hAnsiTheme="minorHAnsi" w:cs="Arial"/>
        </w:rPr>
        <w:t xml:space="preserve"> vrátane úhrady poplatkov súvisiacich s realizáciou stavebných prác a pokút v prípade porušenia tejto zmluvy či iných právnych povinností;</w:t>
      </w:r>
    </w:p>
    <w:p w14:paraId="52A5F2B9" w14:textId="704A3D25"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lastRenderedPageBreak/>
        <w:t>nákladov na kompletizáciu dodávky diela, riadne vykonanie diela, vrátane réžie staveniska, ochrany životného prostredia, bezpečnosti, nákladov na</w:t>
      </w:r>
      <w:r w:rsidRPr="00350EA7">
        <w:rPr>
          <w:rFonts w:asciiTheme="minorHAnsi" w:hAnsiTheme="minorHAnsi" w:cs="Arial"/>
          <w:bCs/>
          <w:color w:val="000000"/>
        </w:rPr>
        <w:t> </w:t>
      </w:r>
      <w:r w:rsidRPr="00350EA7">
        <w:rPr>
          <w:rFonts w:asciiTheme="minorHAnsi" w:hAnsiTheme="minorHAnsi" w:cs="Arial"/>
        </w:rPr>
        <w:t>bezpečnosť majetku a pracovníkov a</w:t>
      </w:r>
      <w:r w:rsidR="00360E20" w:rsidRPr="00350EA7">
        <w:rPr>
          <w:rFonts w:asciiTheme="minorHAnsi" w:hAnsiTheme="minorHAnsi" w:cs="Arial"/>
        </w:rPr>
        <w:t> </w:t>
      </w:r>
      <w:r w:rsidRPr="00350EA7">
        <w:rPr>
          <w:rFonts w:asciiTheme="minorHAnsi" w:hAnsiTheme="minorHAnsi" w:cs="Arial"/>
        </w:rPr>
        <w:t>nákladov na dočasné napojenie telefónneho alebo iného dočasného spojenia (ktoré zriadi zhotoviteľ) a</w:t>
      </w:r>
      <w:r w:rsidRPr="00350EA7">
        <w:rPr>
          <w:rFonts w:asciiTheme="minorHAnsi" w:hAnsiTheme="minorHAnsi" w:cs="Arial"/>
          <w:bCs/>
          <w:color w:val="000000"/>
        </w:rPr>
        <w:t> </w:t>
      </w:r>
      <w:r w:rsidRPr="00350EA7">
        <w:rPr>
          <w:rFonts w:asciiTheme="minorHAnsi" w:hAnsiTheme="minorHAnsi" w:cs="Arial"/>
        </w:rPr>
        <w:t>vrátane nákladov na prevádzku týchto dočasných zariadení;</w:t>
      </w:r>
    </w:p>
    <w:p w14:paraId="435D7CE5" w14:textId="77777777"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energie a nákladov na služby zariadenia staveniska;</w:t>
      </w:r>
    </w:p>
    <w:p w14:paraId="748D4749" w14:textId="2C0264B2"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dopravného značenia a ďalších dopravných opatrení k dopravným obmedzeniam nevyhnutným na vykonanie diela, ich údržbu, premiestňovanie a</w:t>
      </w:r>
      <w:r w:rsidR="00360E20" w:rsidRPr="00350EA7">
        <w:rPr>
          <w:rFonts w:asciiTheme="minorHAnsi" w:hAnsiTheme="minorHAnsi" w:cs="Arial"/>
        </w:rPr>
        <w:t> </w:t>
      </w:r>
      <w:r w:rsidRPr="00350EA7">
        <w:rPr>
          <w:rFonts w:asciiTheme="minorHAnsi" w:hAnsiTheme="minorHAnsi" w:cs="Arial"/>
        </w:rPr>
        <w:t xml:space="preserve">následné odstránenie; </w:t>
      </w:r>
    </w:p>
    <w:p w14:paraId="6AF4C38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akúkoľvek dokumentáciu odovzdávanú objednávateľovi súvisiacu so zhotovením diela;</w:t>
      </w:r>
    </w:p>
    <w:p w14:paraId="4AFD6C81"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77386AB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ochranu staveniska pred poveternostnými vplyvmi;</w:t>
      </w:r>
    </w:p>
    <w:p w14:paraId="4A624D10"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udržiavanie poriadku a čistoty na stavenisku a na odstraňovanie znečistení a poškodení komunikácií a priestranstiev, ku ktorým dôjde v priebehu prác zhotoviteľa</w:t>
      </w:r>
      <w:r w:rsidRPr="00350EA7">
        <w:rPr>
          <w:rFonts w:asciiTheme="minorHAnsi" w:hAnsiTheme="minorHAnsi" w:cs="Arial"/>
          <w:i/>
        </w:rPr>
        <w:t>;</w:t>
      </w:r>
    </w:p>
    <w:p w14:paraId="3833385A"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2005B0D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skúšky a vyhodnotenie akosti, nákladov na skúšobné merania, kontroly, odborný dozor, meracie zariadenia, vzorky a odborné posudky;</w:t>
      </w:r>
    </w:p>
    <w:p w14:paraId="155EAB6F" w14:textId="78DD5AFB"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návodov a manuálov k prevádzke a údržbe, ako aj nákladov súvisiacich so zaškolením pracovníkov alebo budúcich užívateľo</w:t>
      </w:r>
      <w:r w:rsidR="00A91D28" w:rsidRPr="00350EA7">
        <w:rPr>
          <w:rFonts w:asciiTheme="minorHAnsi" w:hAnsiTheme="minorHAnsi" w:cs="Arial"/>
        </w:rPr>
        <w:t>v, ak si to vyžaduje charakter d</w:t>
      </w:r>
      <w:r w:rsidRPr="00350EA7">
        <w:rPr>
          <w:rFonts w:asciiTheme="minorHAnsi" w:hAnsiTheme="minorHAnsi" w:cs="Arial"/>
        </w:rPr>
        <w:t>iela;</w:t>
      </w:r>
    </w:p>
    <w:p w14:paraId="6BE38E0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odborný dozor.</w:t>
      </w:r>
    </w:p>
    <w:p w14:paraId="13CD6291" w14:textId="09BAB79E"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6.6.</w:t>
      </w:r>
      <w:r w:rsidRPr="00350EA7">
        <w:rPr>
          <w:rFonts w:asciiTheme="minorHAnsi" w:hAnsiTheme="minorHAnsi" w:cs="Arial"/>
          <w:b/>
          <w:bCs/>
          <w:color w:val="000000"/>
        </w:rPr>
        <w:tab/>
      </w:r>
      <w:r w:rsidRPr="00350EA7">
        <w:rPr>
          <w:rFonts w:asciiTheme="minorHAnsi" w:hAnsiTheme="minorHAnsi" w:cs="Arial"/>
          <w:color w:val="000000"/>
        </w:rPr>
        <w:t>Jednotkové ceny jednotlivých položiek sú maximálne a nemenné tak, ako sú uvedené v cenovej ponuke zhotoviteľa. V prípade, že sa v priebehu realizácie diela zistí, že vo</w:t>
      </w:r>
      <w:r w:rsidRPr="00350EA7">
        <w:rPr>
          <w:rFonts w:asciiTheme="minorHAnsi" w:hAnsiTheme="minorHAnsi" w:cs="Arial"/>
          <w:bCs/>
          <w:color w:val="000000"/>
        </w:rPr>
        <w:t> </w:t>
      </w:r>
      <w:r w:rsidRPr="00350EA7">
        <w:rPr>
          <w:rFonts w:asciiTheme="minorHAnsi" w:hAnsiTheme="minorHAnsi" w:cs="Arial"/>
          <w:color w:val="000000"/>
        </w:rPr>
        <w:t>výkaze výmer neboli uvedené niektoré položky, ktoré sú ale zrejmé z</w:t>
      </w:r>
      <w:r w:rsidR="00BE474E" w:rsidRPr="00350EA7">
        <w:rPr>
          <w:rFonts w:asciiTheme="minorHAnsi" w:hAnsiTheme="minorHAnsi" w:cs="Arial"/>
          <w:color w:val="000000"/>
        </w:rPr>
        <w:t> opisu predmetu zákazky</w:t>
      </w:r>
      <w:r w:rsidRPr="00350EA7">
        <w:rPr>
          <w:rFonts w:asciiTheme="minorHAnsi" w:hAnsiTheme="minorHAnsi" w:cs="Arial"/>
          <w:color w:val="000000"/>
        </w:rPr>
        <w:t>, prípadne projektovej dokumentácie</w:t>
      </w:r>
      <w:r w:rsidR="0094689E" w:rsidRPr="00350EA7">
        <w:rPr>
          <w:rFonts w:asciiTheme="minorHAnsi" w:hAnsiTheme="minorHAnsi" w:cs="Arial"/>
          <w:color w:val="000000"/>
        </w:rPr>
        <w:t>, resp. z inej zadávacej dokumentácie,</w:t>
      </w:r>
      <w:r w:rsidRPr="00350EA7">
        <w:rPr>
          <w:rFonts w:asciiTheme="minorHAnsi" w:hAnsiTheme="minorHAnsi" w:cs="Arial"/>
          <w:color w:val="000000"/>
        </w:rPr>
        <w:t xml:space="preserve"> a ktoré sú nevyhnutné na vykonanie diela podľa tejto zmluvy, nebudú tieto práce uznané ako práce naviac a zhotoviteľ je povinný ich vykonať na vlastné náklady.</w:t>
      </w:r>
    </w:p>
    <w:p w14:paraId="494B000F"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6.7.</w:t>
      </w:r>
      <w:r w:rsidRPr="00350EA7">
        <w:rPr>
          <w:rFonts w:asciiTheme="minorHAnsi" w:hAnsiTheme="minorHAnsi" w:cs="Arial"/>
          <w:b/>
          <w:bCs/>
          <w:color w:val="000000"/>
        </w:rPr>
        <w:tab/>
      </w:r>
      <w:r w:rsidRPr="00350EA7">
        <w:rPr>
          <w:rFonts w:asciiTheme="minorHAnsi" w:hAnsiTheme="minorHAnsi" w:cs="Arial"/>
          <w:color w:val="000000"/>
        </w:rPr>
        <w:t>Zhotoviteľ sa nemôže odvolávať na svoje chyby, opomenutia a omyly, alebo akúkoľvek príčinu za účelom žiadania zvýšenia ceny.</w:t>
      </w:r>
    </w:p>
    <w:p w14:paraId="18D78F00" w14:textId="591A609B" w:rsidR="002802D3" w:rsidRPr="00350EA7" w:rsidRDefault="002802D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6.8.</w:t>
      </w:r>
      <w:r w:rsidRPr="00350EA7">
        <w:rPr>
          <w:rFonts w:asciiTheme="minorHAnsi" w:hAnsiTheme="minorHAnsi" w:cs="Arial"/>
          <w:color w:val="000000"/>
        </w:rPr>
        <w:tab/>
        <w:t xml:space="preserve">Objednávateľ neposkytuje na </w:t>
      </w:r>
      <w:r w:rsidR="00FE1F9A" w:rsidRPr="00350EA7">
        <w:rPr>
          <w:rFonts w:asciiTheme="minorHAnsi" w:hAnsiTheme="minorHAnsi" w:cs="Arial"/>
          <w:color w:val="000000"/>
        </w:rPr>
        <w:t>z</w:t>
      </w:r>
      <w:r w:rsidRPr="00350EA7">
        <w:rPr>
          <w:rFonts w:asciiTheme="minorHAnsi" w:hAnsiTheme="minorHAnsi" w:cs="Arial"/>
          <w:color w:val="000000"/>
        </w:rPr>
        <w:t>hotovenie diela žiadne preddavky.</w:t>
      </w:r>
    </w:p>
    <w:p w14:paraId="5D4E1FCE" w14:textId="6BF25754"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2802D3" w:rsidRPr="00350EA7">
        <w:rPr>
          <w:rFonts w:asciiTheme="minorHAnsi" w:hAnsiTheme="minorHAnsi" w:cs="Arial"/>
          <w:b/>
          <w:color w:val="000000"/>
        </w:rPr>
        <w:t>9</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iCs/>
        </w:rPr>
        <w:t xml:space="preserve">Zhotoviteľ </w:t>
      </w:r>
      <w:r w:rsidRPr="00350EA7">
        <w:rPr>
          <w:rFonts w:asciiTheme="minorHAnsi" w:hAnsiTheme="minorHAnsi" w:cs="Arial"/>
        </w:rPr>
        <w:t>vyhlasuje a podpisom tejto zmluvy potvrdzuje, že</w:t>
      </w:r>
      <w:r w:rsidRPr="00350EA7">
        <w:rPr>
          <w:rFonts w:asciiTheme="minorHAnsi" w:hAnsiTheme="minorHAnsi" w:cs="Arial"/>
          <w:i/>
        </w:rPr>
        <w:t xml:space="preserve"> </w:t>
      </w:r>
      <w:r w:rsidRPr="00350EA7">
        <w:rPr>
          <w:rFonts w:asciiTheme="minorHAnsi" w:hAnsiTheme="minorHAnsi" w:cs="Arial"/>
        </w:rPr>
        <w:t>ako odborne spôsobilá osoba,</w:t>
      </w:r>
      <w:r w:rsidRPr="00350EA7">
        <w:rPr>
          <w:rFonts w:asciiTheme="minorHAnsi" w:hAnsiTheme="minorHAnsi" w:cs="Arial"/>
          <w:i/>
        </w:rPr>
        <w:t xml:space="preserve"> </w:t>
      </w:r>
      <w:r w:rsidRPr="00350EA7">
        <w:rPr>
          <w:rFonts w:asciiTheme="minorHAnsi" w:hAnsiTheme="minorHAnsi" w:cs="Arial"/>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517A07C3" w14:textId="77777777" w:rsidR="002802D3" w:rsidRPr="00350EA7" w:rsidRDefault="002802D3" w:rsidP="0086501D">
      <w:pPr>
        <w:pStyle w:val="Odsekzoznamu"/>
        <w:numPr>
          <w:ilvl w:val="0"/>
          <w:numId w:val="9"/>
        </w:numPr>
        <w:spacing w:line="240" w:lineRule="auto"/>
        <w:contextualSpacing/>
        <w:jc w:val="both"/>
        <w:rPr>
          <w:rFonts w:asciiTheme="minorHAnsi" w:hAnsiTheme="minorHAnsi" w:cs="Arial"/>
          <w:vanish/>
        </w:rPr>
      </w:pPr>
    </w:p>
    <w:p w14:paraId="02EA78CF" w14:textId="77777777" w:rsidR="002802D3" w:rsidRPr="00350EA7" w:rsidRDefault="002802D3" w:rsidP="0086501D">
      <w:pPr>
        <w:pStyle w:val="Odsekzoznamu"/>
        <w:numPr>
          <w:ilvl w:val="1"/>
          <w:numId w:val="9"/>
        </w:numPr>
        <w:spacing w:line="240" w:lineRule="auto"/>
        <w:contextualSpacing/>
        <w:jc w:val="both"/>
        <w:rPr>
          <w:rFonts w:asciiTheme="minorHAnsi" w:hAnsiTheme="minorHAnsi" w:cs="Arial"/>
          <w:vanish/>
        </w:rPr>
      </w:pPr>
    </w:p>
    <w:p w14:paraId="1112D354"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prevzal od objednávateľa zadávaciu dokumentáciu, dôkladne ju pri vynaložení odbornej starostlivosti prekontroloval, s tým, že zadávacia dokumentácia neobsahuje žiadne prekážky vykonania diela, ktoré</w:t>
      </w:r>
      <w:r w:rsidRPr="00350EA7">
        <w:rPr>
          <w:rFonts w:asciiTheme="minorHAnsi" w:hAnsiTheme="minorHAnsi" w:cs="Arial"/>
          <w:i/>
        </w:rPr>
        <w:t xml:space="preserve"> </w:t>
      </w:r>
      <w:r w:rsidRPr="00350EA7">
        <w:rPr>
          <w:rFonts w:asciiTheme="minorHAnsi" w:hAnsiTheme="minorHAnsi" w:cs="Arial"/>
        </w:rPr>
        <w:t>mohol</w:t>
      </w:r>
      <w:r w:rsidRPr="00350EA7">
        <w:rPr>
          <w:rFonts w:asciiTheme="minorHAnsi" w:hAnsiTheme="minorHAnsi" w:cs="Arial"/>
          <w:i/>
        </w:rPr>
        <w:t xml:space="preserve"> </w:t>
      </w:r>
      <w:r w:rsidRPr="00350EA7">
        <w:rPr>
          <w:rFonts w:asciiTheme="minorHAnsi" w:hAnsiTheme="minorHAnsi" w:cs="Arial"/>
        </w:rPr>
        <w:t>zistiť pri vynaložení odbornej starostlivosti;</w:t>
      </w:r>
    </w:p>
    <w:p w14:paraId="37C3C5B9"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preveril miestne podmienky na mieste, kde sa bude nachádzať stavenisko</w:t>
      </w:r>
      <w:r w:rsidR="00A05121" w:rsidRPr="00350EA7">
        <w:rPr>
          <w:rFonts w:asciiTheme="minorHAnsi" w:hAnsiTheme="minorHAnsi" w:cs="Arial"/>
        </w:rPr>
        <w:t>;</w:t>
      </w:r>
    </w:p>
    <w:p w14:paraId="021C58DA" w14:textId="77777777" w:rsidR="006D4ADF"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zahrnul všetky technické a dodacie podmienky nevyhnutné pre splnenie svojho záväzku podľa tejto zmluvy a zadávacej dokumentácie do ceny diela;</w:t>
      </w:r>
    </w:p>
    <w:p w14:paraId="382CEB37" w14:textId="05E3756C" w:rsidR="006B3943"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2E487360" w14:textId="0BB78065"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E05674" w:rsidRPr="00350EA7">
        <w:rPr>
          <w:rFonts w:asciiTheme="minorHAnsi" w:hAnsiTheme="minorHAnsi" w:cs="Arial"/>
          <w:b/>
          <w:color w:val="000000"/>
        </w:rPr>
        <w:t>10</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 xml:space="preserve">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w:t>
      </w:r>
      <w:r w:rsidRPr="00350EA7">
        <w:rPr>
          <w:rFonts w:asciiTheme="minorHAnsi" w:hAnsiTheme="minorHAnsi" w:cs="Arial"/>
        </w:rPr>
        <w:lastRenderedPageBreak/>
        <w:t xml:space="preserve">V prípade rozšírenia rozsahu diela podľa tohto bodu zmluvy budú </w:t>
      </w:r>
      <w:r w:rsidR="0094689E" w:rsidRPr="00350EA7">
        <w:rPr>
          <w:rFonts w:asciiTheme="minorHAnsi" w:hAnsiTheme="minorHAnsi" w:cs="Arial"/>
        </w:rPr>
        <w:t xml:space="preserve">naviac </w:t>
      </w:r>
      <w:r w:rsidRPr="00350EA7">
        <w:rPr>
          <w:rFonts w:asciiTheme="minorHAnsi" w:hAnsiTheme="minorHAnsi" w:cs="Arial"/>
        </w:rPr>
        <w:t>práce, ak je to možné, ocenené podľa jednotkových cien uvedených</w:t>
      </w:r>
      <w:r w:rsidRPr="00350EA7">
        <w:rPr>
          <w:rFonts w:asciiTheme="minorHAnsi" w:hAnsiTheme="minorHAnsi" w:cs="Arial"/>
          <w:i/>
        </w:rPr>
        <w:t xml:space="preserve"> </w:t>
      </w:r>
      <w:r w:rsidRPr="00350EA7">
        <w:rPr>
          <w:rFonts w:asciiTheme="minorHAnsi" w:hAnsiTheme="minorHAnsi" w:cs="Arial"/>
        </w:rPr>
        <w:t xml:space="preserve">v ponuke zhotoviteľa predloženej v rámci verejného obstarávania, výsledkom ktorého je táto zmluva. Ak v čase vzniku naviac prác budú jednotkové ceny v zmysle v tom čase aktuálne platného referenčného cenníka: </w:t>
      </w:r>
      <w:r w:rsidRPr="00350EA7">
        <w:rPr>
          <w:rFonts w:asciiTheme="minorHAnsi" w:hAnsiTheme="minorHAnsi" w:cs="Arial"/>
          <w:i/>
        </w:rPr>
        <w:t>„CENKROS – cenová úroveň cenníkových databáz“</w:t>
      </w:r>
      <w:r w:rsidRPr="00350EA7">
        <w:rPr>
          <w:rFonts w:asciiTheme="minorHAnsi" w:hAnsiTheme="minorHAnsi" w:cs="Arial"/>
        </w:rPr>
        <w:t xml:space="preserve"> </w:t>
      </w:r>
      <w:r w:rsidR="00180364" w:rsidRPr="00350EA7">
        <w:rPr>
          <w:rFonts w:asciiTheme="minorHAnsi" w:hAnsiTheme="minorHAnsi" w:cs="Arial"/>
        </w:rPr>
        <w:t xml:space="preserve">a/alebo </w:t>
      </w:r>
      <w:r w:rsidR="00180364" w:rsidRPr="00350EA7">
        <w:rPr>
          <w:i/>
        </w:rPr>
        <w:t>„Sadzobníka pre navrhovanie cien projektových prác a inžinierskych činností – UNIKA“</w:t>
      </w:r>
      <w:r w:rsidR="00180364" w:rsidRPr="00350EA7">
        <w:t xml:space="preserve"> </w:t>
      </w:r>
      <w:r w:rsidRPr="00350EA7">
        <w:rPr>
          <w:rFonts w:asciiTheme="minorHAnsi" w:hAnsiTheme="minorHAnsi" w:cs="Arial"/>
        </w:rPr>
        <w:t xml:space="preserve">(ďalej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 </w:t>
      </w:r>
    </w:p>
    <w:p w14:paraId="46DC5E60" w14:textId="53B03C0A" w:rsidR="00180364" w:rsidRPr="00350EA7" w:rsidRDefault="00180364" w:rsidP="006B3943">
      <w:pPr>
        <w:spacing w:after="120" w:line="240" w:lineRule="auto"/>
        <w:jc w:val="both"/>
        <w:rPr>
          <w:rFonts w:asciiTheme="minorHAnsi" w:hAnsiTheme="minorHAnsi" w:cs="Arial"/>
          <w:color w:val="000000"/>
        </w:rPr>
      </w:pPr>
      <w:r w:rsidRPr="00350EA7">
        <w:rPr>
          <w:rFonts w:asciiTheme="minorHAnsi" w:hAnsiTheme="minorHAnsi" w:cs="Arial"/>
          <w:b/>
          <w:bCs/>
        </w:rPr>
        <w:t>6.1</w:t>
      </w:r>
      <w:r w:rsidR="00E05674" w:rsidRPr="00350EA7">
        <w:rPr>
          <w:rFonts w:asciiTheme="minorHAnsi" w:hAnsiTheme="minorHAnsi" w:cs="Arial"/>
          <w:b/>
          <w:bCs/>
        </w:rPr>
        <w:t>1</w:t>
      </w:r>
      <w:r w:rsidRPr="00350EA7">
        <w:rPr>
          <w:rFonts w:asciiTheme="minorHAnsi" w:hAnsiTheme="minorHAnsi" w:cs="Arial"/>
          <w:b/>
          <w:bCs/>
        </w:rPr>
        <w:t>.</w:t>
      </w:r>
      <w:r w:rsidR="00996F85" w:rsidRPr="00350EA7">
        <w:rPr>
          <w:rFonts w:asciiTheme="minorHAnsi" w:hAnsiTheme="minorHAnsi" w:cs="Arial"/>
        </w:rPr>
        <w:tab/>
      </w:r>
      <w:r w:rsidRPr="00350EA7">
        <w:rPr>
          <w:rFonts w:asciiTheme="minorHAnsi" w:hAnsiTheme="minorHAnsi" w:cs="Arial"/>
        </w:rPr>
        <w:t>Zhotoviteľ je povinný predložiť elektronickú verziu podrobného rozpočtu objednávateľovi, ako aj každú zmenu tohto podrobného rozpočtu, ku ktorej dôjde počas zhotovenia diela, vo formáte MS Excel.</w:t>
      </w:r>
    </w:p>
    <w:p w14:paraId="2C7EEDE9"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1C79DACA"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w:t>
      </w:r>
    </w:p>
    <w:p w14:paraId="53A51B2B" w14:textId="502038A5" w:rsidR="006B3943" w:rsidRPr="00350EA7" w:rsidRDefault="006B3943" w:rsidP="005C627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Platobné podmienky</w:t>
      </w:r>
    </w:p>
    <w:p w14:paraId="001027BA" w14:textId="772635C0" w:rsidR="006B3943" w:rsidRPr="00350EA7" w:rsidRDefault="006B3943" w:rsidP="006B3943">
      <w:pPr>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7.1. </w:t>
      </w:r>
      <w:r w:rsidRPr="00350EA7">
        <w:rPr>
          <w:rFonts w:asciiTheme="minorHAnsi" w:hAnsiTheme="minorHAnsi" w:cs="Arial"/>
          <w:b/>
          <w:bCs/>
          <w:color w:val="000000"/>
        </w:rPr>
        <w:tab/>
      </w:r>
      <w:r w:rsidR="00F21E28" w:rsidRPr="00350EA7">
        <w:t>Podkladom pre úhradu celkovej ceny za dielo alebo jej časti budú faktúry zhotoviteľa.</w:t>
      </w:r>
    </w:p>
    <w:p w14:paraId="4C8EB2BE" w14:textId="5F723388" w:rsidR="00C511AC" w:rsidRPr="00350EA7" w:rsidRDefault="006B3943" w:rsidP="00C511AC">
      <w:pPr>
        <w:spacing w:after="0" w:line="240" w:lineRule="auto"/>
        <w:contextualSpacing/>
        <w:jc w:val="both"/>
      </w:pPr>
      <w:r w:rsidRPr="00350EA7">
        <w:rPr>
          <w:rFonts w:asciiTheme="minorHAnsi" w:hAnsiTheme="minorHAnsi" w:cs="Arial"/>
          <w:b/>
          <w:bCs/>
          <w:color w:val="000000"/>
        </w:rPr>
        <w:t xml:space="preserve">7.2. </w:t>
      </w:r>
      <w:r w:rsidRPr="00350EA7">
        <w:rPr>
          <w:rFonts w:asciiTheme="minorHAnsi" w:hAnsiTheme="minorHAnsi" w:cs="Arial"/>
          <w:b/>
          <w:bCs/>
          <w:color w:val="000000"/>
        </w:rPr>
        <w:tab/>
      </w:r>
      <w:r w:rsidR="00DD457A" w:rsidRPr="00350EA7">
        <w:t>Zmluvné strany sa dohodli, že Zhotoviteľ bude fakturovať cenu časti diela formou čiastkových faktúr</w:t>
      </w:r>
      <w:r w:rsidR="009D65E5" w:rsidRPr="00350EA7">
        <w:t xml:space="preserve"> v zmysle bodov 6.3.1.1 až 6.3.1.</w:t>
      </w:r>
      <w:r w:rsidR="007E2EA9" w:rsidRPr="00350EA7">
        <w:t>7</w:t>
      </w:r>
      <w:r w:rsidR="009D65E5" w:rsidRPr="00350EA7">
        <w:t xml:space="preserve"> tejto zmluvy</w:t>
      </w:r>
      <w:r w:rsidR="00DD457A" w:rsidRPr="00350EA7">
        <w:t>. Ak materiál alebo iné výrobky sú rozpočtované oddelene v špecifikáci</w:t>
      </w:r>
      <w:r w:rsidR="00BE7311" w:rsidRPr="00350EA7">
        <w:t>i</w:t>
      </w:r>
      <w:r w:rsidR="00DD457A" w:rsidRPr="00350EA7">
        <w:t xml:space="preserve">, možno ich zahrnúť do faktúry až po ich zabudovaní (montáži). Po ukončení realizácie diela vyhotoví zhotoviteľ konečnú faktúru diela. Zhotoviteľ je oprávnený vyhotoviť konečnú faktúru diela až po ukončení a protokolárnom odovzdaní </w:t>
      </w:r>
      <w:r w:rsidR="00ED7379" w:rsidRPr="00350EA7">
        <w:t>d</w:t>
      </w:r>
      <w:r w:rsidR="00DD457A" w:rsidRPr="00350EA7">
        <w:t>iela Objednávateľovi podľa Článku IX a to na základe odsúhlaseného súpisu vykonaných prác. Prílohou faktúr</w:t>
      </w:r>
      <w:r w:rsidR="00314E66" w:rsidRPr="00350EA7">
        <w:t>y</w:t>
      </w:r>
      <w:r w:rsidR="00DD457A" w:rsidRPr="00350EA7">
        <w:t xml:space="preserve"> za časť diela bud</w:t>
      </w:r>
      <w:r w:rsidR="00314E66" w:rsidRPr="00350EA7">
        <w:t>e</w:t>
      </w:r>
      <w:r w:rsidR="00DD457A" w:rsidRPr="00350EA7">
        <w:t xml:space="preserve"> podrobn</w:t>
      </w:r>
      <w:r w:rsidR="00314E66" w:rsidRPr="00350EA7">
        <w:t>ý</w:t>
      </w:r>
      <w:r w:rsidR="00DD457A" w:rsidRPr="00350EA7">
        <w:t xml:space="preserve"> súpis vykonaných prác za fakturovan</w:t>
      </w:r>
      <w:r w:rsidR="00314E66" w:rsidRPr="00350EA7">
        <w:t>ú</w:t>
      </w:r>
      <w:r w:rsidR="00DD457A" w:rsidRPr="00350EA7">
        <w:t xml:space="preserve"> </w:t>
      </w:r>
      <w:r w:rsidR="008B5537" w:rsidRPr="00350EA7">
        <w:t>čas</w:t>
      </w:r>
      <w:r w:rsidR="00314E66" w:rsidRPr="00350EA7">
        <w:t>ť</w:t>
      </w:r>
      <w:r w:rsidR="008B5537" w:rsidRPr="00350EA7">
        <w:t xml:space="preserve"> diela </w:t>
      </w:r>
      <w:r w:rsidR="00DD457A" w:rsidRPr="00350EA7">
        <w:t>dokumentujúc</w:t>
      </w:r>
      <w:r w:rsidR="00314E66" w:rsidRPr="00350EA7">
        <w:t>a</w:t>
      </w:r>
      <w:r w:rsidR="00DD457A" w:rsidRPr="00350EA7">
        <w:t xml:space="preserve"> plnenie Zhotoviteľa, písomne odsúhlasené stavebným a technickým dozorom Objednávateľa.</w:t>
      </w:r>
    </w:p>
    <w:p w14:paraId="06D0BBA7" w14:textId="381B43D3" w:rsidR="006B3943" w:rsidRPr="00350EA7" w:rsidRDefault="00DD457A" w:rsidP="00DD457A">
      <w:pPr>
        <w:spacing w:after="0" w:line="240" w:lineRule="auto"/>
        <w:contextualSpacing/>
        <w:jc w:val="both"/>
        <w:rPr>
          <w:rFonts w:asciiTheme="minorHAnsi" w:hAnsiTheme="minorHAnsi" w:cs="Arial"/>
          <w:b/>
          <w:bCs/>
          <w:color w:val="000000"/>
        </w:rPr>
      </w:pPr>
      <w:r w:rsidRPr="00350EA7">
        <w:rPr>
          <w:b/>
          <w:bCs/>
        </w:rPr>
        <w:t>7.3</w:t>
      </w:r>
      <w:r w:rsidRPr="00350EA7">
        <w:rPr>
          <w:b/>
          <w:bCs/>
        </w:rPr>
        <w:tab/>
      </w:r>
      <w:r w:rsidR="006B3943" w:rsidRPr="00350EA7">
        <w:t>Objednávateľ zaplatí zhotoviteľovi príslušn</w:t>
      </w:r>
      <w:r w:rsidR="002B271A" w:rsidRPr="00350EA7">
        <w:t>ú</w:t>
      </w:r>
      <w:r w:rsidR="006B3943" w:rsidRPr="00350EA7">
        <w:t xml:space="preserve"> </w:t>
      </w:r>
      <w:r w:rsidR="002B271A" w:rsidRPr="00350EA7">
        <w:t xml:space="preserve">časť </w:t>
      </w:r>
      <w:r w:rsidR="00601659" w:rsidRPr="00350EA7">
        <w:t>ceny diela</w:t>
      </w:r>
      <w:r w:rsidR="006B3943" w:rsidRPr="00350EA7">
        <w:t>, na</w:t>
      </w:r>
      <w:r w:rsidR="00A05B21" w:rsidRPr="00350EA7">
        <w:t xml:space="preserve"> úhradu </w:t>
      </w:r>
      <w:r w:rsidR="00D91571" w:rsidRPr="00350EA7">
        <w:t xml:space="preserve">ktorej </w:t>
      </w:r>
      <w:r w:rsidR="006B3943" w:rsidRPr="00350EA7">
        <w:t>zhotoviteľovi</w:t>
      </w:r>
      <w:r w:rsidR="0086501D" w:rsidRPr="00350EA7">
        <w:t xml:space="preserve"> </w:t>
      </w:r>
      <w:r w:rsidR="006B3943" w:rsidRPr="00350EA7">
        <w:t>vzniklo právo, na základe faktúr</w:t>
      </w:r>
      <w:r w:rsidR="00CF6A36" w:rsidRPr="00350EA7">
        <w:t>y</w:t>
      </w:r>
      <w:r w:rsidR="006B3943" w:rsidRPr="00350EA7">
        <w:t xml:space="preserve"> (</w:t>
      </w:r>
      <w:r w:rsidR="00CF6A36" w:rsidRPr="00350EA7">
        <w:t xml:space="preserve">daňového </w:t>
      </w:r>
      <w:r w:rsidR="006B3943" w:rsidRPr="00350EA7">
        <w:t>doklad</w:t>
      </w:r>
      <w:r w:rsidR="00CF6A36" w:rsidRPr="00350EA7">
        <w:t>u</w:t>
      </w:r>
      <w:r w:rsidR="006B3943" w:rsidRPr="00350EA7">
        <w:t>) vystaven</w:t>
      </w:r>
      <w:r w:rsidR="00CF6A36" w:rsidRPr="00350EA7">
        <w:t>ej</w:t>
      </w:r>
      <w:r w:rsidR="006B3943" w:rsidRPr="00350EA7">
        <w:t xml:space="preserve"> zhotoviteľom</w:t>
      </w:r>
      <w:r w:rsidR="000D09B0" w:rsidRPr="00350EA7">
        <w:t xml:space="preserve"> a</w:t>
      </w:r>
      <w:r w:rsidR="0086501D" w:rsidRPr="00350EA7">
        <w:t> </w:t>
      </w:r>
      <w:r w:rsidR="000D09B0" w:rsidRPr="00350EA7">
        <w:t>doručen</w:t>
      </w:r>
      <w:r w:rsidR="005D4A81" w:rsidRPr="00350EA7">
        <w:t>ej</w:t>
      </w:r>
      <w:r w:rsidR="0086501D" w:rsidRPr="00350EA7">
        <w:t xml:space="preserve"> </w:t>
      </w:r>
      <w:r w:rsidR="000D09B0" w:rsidRPr="00350EA7">
        <w:t>objed</w:t>
      </w:r>
      <w:r w:rsidR="00762242" w:rsidRPr="00350EA7">
        <w:t>n</w:t>
      </w:r>
      <w:r w:rsidR="000D09B0" w:rsidRPr="00350EA7">
        <w:t>ávateľovi</w:t>
      </w:r>
      <w:r w:rsidR="005571CF" w:rsidRPr="00350EA7">
        <w:t xml:space="preserve"> na adresu uvedenú v záhlaví tejto zmluvy</w:t>
      </w:r>
      <w:r w:rsidR="006B3943" w:rsidRPr="00350EA7">
        <w:t xml:space="preserve"> v </w:t>
      </w:r>
      <w:r w:rsidR="000B0B48" w:rsidRPr="00350EA7">
        <w:t>troch</w:t>
      </w:r>
      <w:r w:rsidR="006B3943" w:rsidRPr="00350EA7">
        <w:t xml:space="preserve"> (</w:t>
      </w:r>
      <w:r w:rsidR="000B0B48" w:rsidRPr="00350EA7">
        <w:t>3</w:t>
      </w:r>
      <w:r w:rsidR="006B3943" w:rsidRPr="00350EA7">
        <w:t>) vyhotoveniach</w:t>
      </w:r>
      <w:r w:rsidR="00A705B9" w:rsidRPr="00350EA7">
        <w:t>.</w:t>
      </w:r>
    </w:p>
    <w:p w14:paraId="3F2B9927" w14:textId="413479A5" w:rsidR="00FF31CB" w:rsidRPr="00350EA7" w:rsidRDefault="00DA4653" w:rsidP="00FF31CB">
      <w:pPr>
        <w:autoSpaceDE w:val="0"/>
        <w:autoSpaceDN w:val="0"/>
        <w:adjustRightInd w:val="0"/>
        <w:spacing w:after="0" w:line="240" w:lineRule="auto"/>
        <w:jc w:val="both"/>
        <w:rPr>
          <w:rFonts w:asciiTheme="minorHAnsi" w:hAnsiTheme="minorHAnsi" w:cs="Arial"/>
          <w:color w:val="000000"/>
        </w:rPr>
      </w:pPr>
      <w:r w:rsidRPr="00350EA7">
        <w:rPr>
          <w:b/>
          <w:bCs/>
        </w:rPr>
        <w:t>7.</w:t>
      </w:r>
      <w:r w:rsidR="00DD457A" w:rsidRPr="00350EA7">
        <w:rPr>
          <w:b/>
          <w:bCs/>
        </w:rPr>
        <w:t>4</w:t>
      </w:r>
      <w:r w:rsidRPr="00350EA7">
        <w:rPr>
          <w:b/>
          <w:bCs/>
        </w:rPr>
        <w:t>.</w:t>
      </w:r>
      <w:r w:rsidRPr="00350EA7">
        <w:tab/>
      </w:r>
      <w:r w:rsidR="00FF31CB" w:rsidRPr="00350EA7">
        <w:rPr>
          <w:rFonts w:asciiTheme="minorHAnsi" w:hAnsiTheme="minorHAnsi" w:cs="Arial"/>
          <w:color w:val="000000"/>
        </w:rPr>
        <w:t xml:space="preserve">Zhotoviteľ je oprávnený fakturovať príslušnú časť ceny diela, </w:t>
      </w:r>
      <w:r w:rsidR="00FF31CB" w:rsidRPr="00350EA7">
        <w:t>na ktorú zhotoviteľovi vzniklo právo a</w:t>
      </w:r>
      <w:r w:rsidR="00360E20" w:rsidRPr="00350EA7">
        <w:t> </w:t>
      </w:r>
      <w:r w:rsidR="00FF31CB" w:rsidRPr="00350EA7">
        <w:t>vystaviť faktúru</w:t>
      </w:r>
      <w:r w:rsidR="00FF31CB" w:rsidRPr="00350EA7">
        <w:rPr>
          <w:rFonts w:asciiTheme="minorHAnsi" w:hAnsiTheme="minorHAnsi" w:cs="Arial"/>
          <w:color w:val="000000"/>
        </w:rPr>
        <w:t xml:space="preserve"> v súlade s týmto článkom po </w:t>
      </w:r>
      <w:bookmarkStart w:id="0" w:name="_Hlk212104438"/>
      <w:r w:rsidR="00FF31CB" w:rsidRPr="00350EA7">
        <w:rPr>
          <w:rFonts w:asciiTheme="minorHAnsi" w:hAnsiTheme="minorHAnsi" w:cs="Arial"/>
          <w:color w:val="000000"/>
        </w:rPr>
        <w:t xml:space="preserve">podpise protokolu o odovzdaní a prevzatí </w:t>
      </w:r>
      <w:bookmarkEnd w:id="0"/>
      <w:r w:rsidR="00FF31CB" w:rsidRPr="00350EA7">
        <w:rPr>
          <w:rFonts w:asciiTheme="minorHAnsi" w:hAnsiTheme="minorHAnsi" w:cs="Arial"/>
          <w:color w:val="000000"/>
        </w:rPr>
        <w:t xml:space="preserve">príslušnej časti diela, resp. diela ako celku oboma zmluvnými stranami. </w:t>
      </w:r>
    </w:p>
    <w:p w14:paraId="29C12EE3" w14:textId="5C946AEC" w:rsidR="00FF31CB" w:rsidRPr="00350EA7" w:rsidRDefault="00FF31CB" w:rsidP="004C3E93">
      <w:pPr>
        <w:autoSpaceDE w:val="0"/>
        <w:autoSpaceDN w:val="0"/>
        <w:adjustRightInd w:val="0"/>
        <w:spacing w:after="0" w:line="240" w:lineRule="auto"/>
        <w:ind w:firstLine="708"/>
        <w:jc w:val="both"/>
      </w:pPr>
      <w:r w:rsidRPr="00350EA7">
        <w:t>Vykonané stavebné práce, na ktoré zhotoviteľovi vzniklo právo vystaviť faktúru, sú tie, ktoré boli prevzaté zástupcom objednávateľa formou protokolu o odovzdaní a prevzatí príslušnej časti diela, ktorého súčasťou je súpis vykonaných prác, schválený zástupcami objednávateľa (technický a stavebný dozor)</w:t>
      </w:r>
      <w:r w:rsidRPr="00350EA7">
        <w:rPr>
          <w:rFonts w:asciiTheme="minorHAnsi" w:hAnsiTheme="minorHAnsi" w:cs="Arial"/>
          <w:color w:val="000000"/>
        </w:rPr>
        <w:t xml:space="preserve">.  </w:t>
      </w:r>
    </w:p>
    <w:p w14:paraId="10BBA82D" w14:textId="530CB84F" w:rsidR="006B3943" w:rsidRPr="00350EA7" w:rsidRDefault="00371555" w:rsidP="00FF31CB">
      <w:pPr>
        <w:autoSpaceDE w:val="0"/>
        <w:autoSpaceDN w:val="0"/>
        <w:adjustRightInd w:val="0"/>
        <w:spacing w:after="0" w:line="240" w:lineRule="auto"/>
        <w:jc w:val="both"/>
      </w:pPr>
      <w:r w:rsidRPr="00350EA7">
        <w:rPr>
          <w:b/>
          <w:bCs/>
        </w:rPr>
        <w:t>7.</w:t>
      </w:r>
      <w:r w:rsidR="00FF31CB" w:rsidRPr="00350EA7">
        <w:rPr>
          <w:b/>
          <w:bCs/>
        </w:rPr>
        <w:t>5</w:t>
      </w:r>
      <w:r w:rsidRPr="00350EA7">
        <w:rPr>
          <w:b/>
          <w:bCs/>
        </w:rPr>
        <w:t>.</w:t>
      </w:r>
      <w:r w:rsidRPr="00350EA7">
        <w:tab/>
      </w:r>
      <w:r w:rsidR="006B3943" w:rsidRPr="00350EA7">
        <w:t xml:space="preserve">Faktúra zhotoviteľa musí popri všeobecných požiadavkách podľa </w:t>
      </w:r>
      <w:r w:rsidR="00E26D48" w:rsidRPr="00350EA7">
        <w:t>zák</w:t>
      </w:r>
      <w:r w:rsidR="00F13B85" w:rsidRPr="00350EA7">
        <w:t>ona</w:t>
      </w:r>
      <w:r w:rsidR="00E26D48" w:rsidRPr="00350EA7">
        <w:t xml:space="preserve"> č. 222/2004 Z. z. o dani z pridanej hodnoty v znení neskorších predpisov </w:t>
      </w:r>
      <w:r w:rsidR="006B3943" w:rsidRPr="00350EA7">
        <w:t>obsahovať:</w:t>
      </w:r>
    </w:p>
    <w:p w14:paraId="61D4F24A" w14:textId="77777777" w:rsidR="0098592D" w:rsidRPr="00350EA7" w:rsidRDefault="0098592D" w:rsidP="0098592D">
      <w:pPr>
        <w:pStyle w:val="Odsekzoznamu"/>
        <w:numPr>
          <w:ilvl w:val="0"/>
          <w:numId w:val="11"/>
        </w:numPr>
        <w:autoSpaceDE w:val="0"/>
        <w:autoSpaceDN w:val="0"/>
        <w:adjustRightInd w:val="0"/>
        <w:spacing w:after="0" w:line="240" w:lineRule="auto"/>
        <w:jc w:val="both"/>
        <w:rPr>
          <w:vanish/>
        </w:rPr>
      </w:pPr>
    </w:p>
    <w:p w14:paraId="19FCC757"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47D1BD2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7FD7818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52B69F68"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poradové číslo faktúry,</w:t>
      </w:r>
    </w:p>
    <w:p w14:paraId="08669BCA"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zhotoviteľa aj objednávateľa</w:t>
      </w:r>
      <w:r w:rsidR="000B0B48" w:rsidRPr="00350EA7">
        <w:t xml:space="preserve"> </w:t>
      </w:r>
      <w:r w:rsidRPr="00350EA7">
        <w:t xml:space="preserve">s uvedením ich </w:t>
      </w:r>
      <w:r w:rsidR="0094689E" w:rsidRPr="00350EA7">
        <w:t xml:space="preserve">názvu, resp. </w:t>
      </w:r>
      <w:r w:rsidRPr="00350EA7">
        <w:t>obchodného mena, sídla (miesta podnikania, prípadne prevádzkarne), IČO a identifikačné číslo pre daň (DIČ),</w:t>
      </w:r>
      <w:r w:rsidR="000338EA" w:rsidRPr="00350EA7">
        <w:t xml:space="preserve"> IČ DPH</w:t>
      </w:r>
      <w:r w:rsidR="008E0F22" w:rsidRPr="00350EA7">
        <w:t>,</w:t>
      </w:r>
    </w:p>
    <w:p w14:paraId="6CF9714B"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banky a číslo účtu, na ktorý sa má platiť</w:t>
      </w:r>
      <w:r w:rsidR="00D47175" w:rsidRPr="00350EA7">
        <w:t>/IBAN</w:t>
      </w:r>
      <w:r w:rsidRPr="00350EA7">
        <w:t>, konštantný a variabilný symbol,</w:t>
      </w:r>
    </w:p>
    <w:p w14:paraId="1F714787" w14:textId="77777777" w:rsidR="00736E6B" w:rsidRPr="00350EA7" w:rsidRDefault="00D47175" w:rsidP="00736E6B">
      <w:pPr>
        <w:pStyle w:val="Odsekzoznamu"/>
        <w:numPr>
          <w:ilvl w:val="2"/>
          <w:numId w:val="48"/>
        </w:numPr>
        <w:autoSpaceDE w:val="0"/>
        <w:autoSpaceDN w:val="0"/>
        <w:adjustRightInd w:val="0"/>
        <w:spacing w:after="0" w:line="240" w:lineRule="auto"/>
        <w:ind w:left="567" w:hanging="11"/>
        <w:jc w:val="both"/>
      </w:pPr>
      <w:r w:rsidRPr="00350EA7">
        <w:t xml:space="preserve">fakturovanú peňažnú sumu, </w:t>
      </w:r>
      <w:r w:rsidR="006B3943" w:rsidRPr="00350EA7">
        <w:t xml:space="preserve"> ktorá sa má platiť, základ dane, výšku dane,</w:t>
      </w:r>
    </w:p>
    <w:p w14:paraId="3A787065"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dôvod (krátky popis) fakturácie s odkazom na túto zmluvu</w:t>
      </w:r>
      <w:r w:rsidR="00286633" w:rsidRPr="00350EA7">
        <w:t xml:space="preserve"> (číslo tejto zmluvy)</w:t>
      </w:r>
      <w:r w:rsidRPr="00350EA7">
        <w:t xml:space="preserve"> a s uvedením konkrétnej časti, resp. častí diela, za ktorú sa faktúra vystavuje (vyhotovuje),</w:t>
      </w:r>
    </w:p>
    <w:p w14:paraId="369718BD"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dátum vystavenia (vyhotovenia) faktúry, dátum dodania</w:t>
      </w:r>
      <w:r w:rsidR="00985E5D" w:rsidRPr="00350EA7">
        <w:t xml:space="preserve"> zdaniteľného plnenia</w:t>
      </w:r>
      <w:r w:rsidRPr="00350EA7">
        <w:t xml:space="preserve"> (deň schválenia súpisu</w:t>
      </w:r>
      <w:r w:rsidRPr="00350EA7">
        <w:rPr>
          <w:i/>
        </w:rPr>
        <w:t xml:space="preserve"> </w:t>
      </w:r>
      <w:r w:rsidRPr="00350EA7">
        <w:t>prác podľa tejto zmluvy) a dátum splatnosti faktúry,</w:t>
      </w:r>
    </w:p>
    <w:p w14:paraId="4E8AB870"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všetky ostatné náležitosti účtovného a daňového dokladu v súlade s príslušnými právnymi predpismi,</w:t>
      </w:r>
    </w:p>
    <w:p w14:paraId="403DC42E"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 xml:space="preserve">suma, ktorá bola do dňa vystavenia faktúry už </w:t>
      </w:r>
      <w:r w:rsidRPr="00350EA7">
        <w:rPr>
          <w:iCs/>
        </w:rPr>
        <w:t>objednávateľovi</w:t>
      </w:r>
      <w:r w:rsidRPr="00350EA7">
        <w:t xml:space="preserve"> vyúčtovaná predchádzajúcimi faktúrami, aká suma zostáva ešte na vyúčtovanie a aká je celková </w:t>
      </w:r>
      <w:r w:rsidRPr="00350EA7">
        <w:rPr>
          <w:iCs/>
        </w:rPr>
        <w:t>cena diela</w:t>
      </w:r>
      <w:r w:rsidRPr="00350EA7">
        <w:rPr>
          <w:i/>
          <w:iCs/>
        </w:rPr>
        <w:t xml:space="preserve"> </w:t>
      </w:r>
      <w:r w:rsidRPr="00350EA7">
        <w:rPr>
          <w:iCs/>
        </w:rPr>
        <w:t>(tieto informácie môžu byť uvedené aj v osobitnej prílohe k faktúre)</w:t>
      </w:r>
      <w:r w:rsidR="006B38A9" w:rsidRPr="00350EA7">
        <w:rPr>
          <w:iCs/>
        </w:rPr>
        <w:t>,</w:t>
      </w:r>
    </w:p>
    <w:p w14:paraId="7DEA3F42" w14:textId="05E51405" w:rsidR="006B38A9" w:rsidRPr="00350EA7" w:rsidRDefault="006B38A9" w:rsidP="00525C45">
      <w:pPr>
        <w:pStyle w:val="Odsekzoznamu"/>
        <w:numPr>
          <w:ilvl w:val="2"/>
          <w:numId w:val="48"/>
        </w:numPr>
        <w:autoSpaceDE w:val="0"/>
        <w:autoSpaceDN w:val="0"/>
        <w:adjustRightInd w:val="0"/>
        <w:spacing w:after="0" w:line="240" w:lineRule="auto"/>
        <w:ind w:left="567" w:hanging="11"/>
        <w:jc w:val="both"/>
      </w:pPr>
      <w:r w:rsidRPr="00350EA7">
        <w:rPr>
          <w:iCs/>
        </w:rPr>
        <w:t>pečiatka a podpis zhotoviteľa.</w:t>
      </w:r>
    </w:p>
    <w:p w14:paraId="1764897E" w14:textId="23D77FEC" w:rsidR="006B3943" w:rsidRPr="00350EA7" w:rsidRDefault="00180364" w:rsidP="006B3943">
      <w:pPr>
        <w:autoSpaceDE w:val="0"/>
        <w:autoSpaceDN w:val="0"/>
        <w:adjustRightInd w:val="0"/>
        <w:spacing w:after="0" w:line="240" w:lineRule="auto"/>
        <w:jc w:val="both"/>
      </w:pPr>
      <w:r w:rsidRPr="00350EA7">
        <w:rPr>
          <w:b/>
          <w:bCs/>
        </w:rPr>
        <w:t>7.</w:t>
      </w:r>
      <w:r w:rsidR="00BF45BB" w:rsidRPr="00350EA7">
        <w:rPr>
          <w:b/>
          <w:bCs/>
        </w:rPr>
        <w:t>6</w:t>
      </w:r>
      <w:r w:rsidRPr="00350EA7">
        <w:rPr>
          <w:b/>
          <w:bCs/>
        </w:rPr>
        <w:t>.</w:t>
      </w:r>
      <w:r w:rsidRPr="00350EA7">
        <w:t xml:space="preserve"> </w:t>
      </w:r>
      <w:r w:rsidR="006B3943" w:rsidRPr="00350EA7">
        <w:t>Prílohou každej faktúry</w:t>
      </w:r>
      <w:r w:rsidR="00BB592D" w:rsidRPr="00350EA7">
        <w:t xml:space="preserve"> </w:t>
      </w:r>
      <w:r w:rsidR="00E96D5F" w:rsidRPr="00350EA7">
        <w:t>podľa bodu 7.</w:t>
      </w:r>
      <w:r w:rsidR="00525C45" w:rsidRPr="00350EA7">
        <w:t>4</w:t>
      </w:r>
      <w:r w:rsidR="00E96D5F" w:rsidRPr="00350EA7">
        <w:t xml:space="preserve"> </w:t>
      </w:r>
      <w:r w:rsidR="006B3943" w:rsidRPr="00350EA7">
        <w:t>musí byť:</w:t>
      </w:r>
    </w:p>
    <w:p w14:paraId="06FB668B" w14:textId="234D6011" w:rsidR="006B3943" w:rsidRPr="00350EA7" w:rsidRDefault="00F14DAA"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rPr>
          <w:iCs/>
        </w:rPr>
        <w:lastRenderedPageBreak/>
        <w:t>Súpis</w:t>
      </w:r>
      <w:r w:rsidRPr="00350EA7">
        <w:rPr>
          <w:i/>
          <w:iCs/>
        </w:rPr>
        <w:t xml:space="preserve"> </w:t>
      </w:r>
      <w:r w:rsidRPr="00350EA7">
        <w:rPr>
          <w:iCs/>
        </w:rPr>
        <w:t xml:space="preserve">skutočne </w:t>
      </w:r>
      <w:r w:rsidR="006B3943" w:rsidRPr="00350EA7">
        <w:rPr>
          <w:iCs/>
        </w:rPr>
        <w:t>vykonaných prác s uvedením množstva a cien podľa rozpočtu</w:t>
      </w:r>
      <w:r w:rsidR="006B3943" w:rsidRPr="00350EA7">
        <w:t xml:space="preserve">, ktorý </w:t>
      </w:r>
      <w:r w:rsidR="00E7629D" w:rsidRPr="00350EA7">
        <w:t xml:space="preserve">súpis </w:t>
      </w:r>
      <w:r w:rsidR="006B3943" w:rsidRPr="00350EA7">
        <w:t xml:space="preserve">bude </w:t>
      </w:r>
      <w:r w:rsidR="006B3943" w:rsidRPr="00350EA7">
        <w:rPr>
          <w:iCs/>
        </w:rPr>
        <w:t xml:space="preserve">zhotoviteľ </w:t>
      </w:r>
      <w:r w:rsidR="006B3943" w:rsidRPr="00350EA7">
        <w:t>predkladať zástupco</w:t>
      </w:r>
      <w:r w:rsidR="00BB592D" w:rsidRPr="00350EA7">
        <w:t>m</w:t>
      </w:r>
      <w:r w:rsidR="006B3943" w:rsidRPr="00350EA7">
        <w:t xml:space="preserve"> objednávateľa (technickému</w:t>
      </w:r>
      <w:r w:rsidR="00BB592D" w:rsidRPr="00350EA7">
        <w:t xml:space="preserve"> sta</w:t>
      </w:r>
      <w:r w:rsidR="00D95053" w:rsidRPr="00350EA7">
        <w:t>vebnému</w:t>
      </w:r>
      <w:r w:rsidR="006B3943" w:rsidRPr="00350EA7">
        <w:t xml:space="preserve"> dozoru) ku kontrole a k schváleniu. Zástupc</w:t>
      </w:r>
      <w:r w:rsidR="00D95053" w:rsidRPr="00350EA7">
        <w:t>ovia</w:t>
      </w:r>
      <w:r w:rsidR="006B3943" w:rsidRPr="00350EA7">
        <w:t xml:space="preserve"> objednávateľa (technický</w:t>
      </w:r>
      <w:r w:rsidR="00D95053" w:rsidRPr="00350EA7">
        <w:t xml:space="preserve"> a stavebný</w:t>
      </w:r>
      <w:r w:rsidR="006B3943" w:rsidRPr="00350EA7">
        <w:t xml:space="preserve"> dozor) </w:t>
      </w:r>
      <w:r w:rsidR="006B3943" w:rsidRPr="00350EA7">
        <w:rPr>
          <w:iCs/>
        </w:rPr>
        <w:t>súpis prác</w:t>
      </w:r>
      <w:r w:rsidR="006B3943" w:rsidRPr="00350EA7">
        <w:rPr>
          <w:i/>
          <w:iCs/>
        </w:rPr>
        <w:t xml:space="preserve"> </w:t>
      </w:r>
      <w:r w:rsidR="006B3943" w:rsidRPr="00350EA7">
        <w:t xml:space="preserve">do </w:t>
      </w:r>
      <w:r w:rsidR="008666FB" w:rsidRPr="00350EA7">
        <w:t>troch</w:t>
      </w:r>
      <w:r w:rsidR="006B3943" w:rsidRPr="00350EA7">
        <w:t xml:space="preserve"> (</w:t>
      </w:r>
      <w:r w:rsidR="008666FB" w:rsidRPr="00350EA7">
        <w:t>3</w:t>
      </w:r>
      <w:r w:rsidR="006B3943" w:rsidRPr="00350EA7">
        <w:t xml:space="preserve">) pracovných dní od ich predloženia </w:t>
      </w:r>
      <w:r w:rsidR="006B3943" w:rsidRPr="00350EA7">
        <w:rPr>
          <w:iCs/>
        </w:rPr>
        <w:t>zhotoviteľom vráti buď spolu s ich schválením alebo s iným vyjadrením (najmä s námietkami voči správnosti špecifikácie alebo rozsahu prác v nich uvedených);</w:t>
      </w:r>
    </w:p>
    <w:p w14:paraId="759985B6" w14:textId="09545B42"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Fotodokumentáciu o skutočne vykonaných prácach podľa bodu 8.</w:t>
      </w:r>
      <w:r w:rsidR="0096200C" w:rsidRPr="00350EA7">
        <w:t>13</w:t>
      </w:r>
      <w:r w:rsidRPr="00350EA7">
        <w:t>.14 tejto zmluvy v dvoch vyhotoveniach;</w:t>
      </w:r>
    </w:p>
    <w:p w14:paraId="1DAB7F32" w14:textId="138EF3D4" w:rsidR="006B3943" w:rsidRPr="00350EA7" w:rsidRDefault="006B3943" w:rsidP="00A95960">
      <w:pPr>
        <w:pStyle w:val="Odsekzoznamu"/>
        <w:autoSpaceDE w:val="0"/>
        <w:autoSpaceDN w:val="0"/>
        <w:adjustRightInd w:val="0"/>
        <w:spacing w:after="0" w:line="240" w:lineRule="auto"/>
        <w:ind w:left="993"/>
        <w:jc w:val="both"/>
        <w:rPr>
          <w:rFonts w:asciiTheme="minorHAnsi" w:hAnsiTheme="minorHAnsi" w:cs="Arial"/>
          <w:b/>
          <w:bCs/>
          <w:color w:val="000000"/>
        </w:rPr>
      </w:pPr>
    </w:p>
    <w:p w14:paraId="573B602D" w14:textId="0F768977"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Protokol o</w:t>
      </w:r>
      <w:r w:rsidR="0094689E" w:rsidRPr="00350EA7">
        <w:t xml:space="preserve"> odovzdaní a </w:t>
      </w:r>
      <w:r w:rsidRPr="00350EA7">
        <w:t xml:space="preserve">prevzatí </w:t>
      </w:r>
      <w:r w:rsidR="00742F50" w:rsidRPr="00350EA7">
        <w:t xml:space="preserve">príslušnej </w:t>
      </w:r>
      <w:r w:rsidRPr="00350EA7">
        <w:t xml:space="preserve">časti </w:t>
      </w:r>
      <w:r w:rsidR="00742F50" w:rsidRPr="00350EA7">
        <w:t>diela</w:t>
      </w:r>
      <w:r w:rsidRPr="00350EA7">
        <w:t>, podpísan</w:t>
      </w:r>
      <w:r w:rsidR="001868AF" w:rsidRPr="00350EA7">
        <w:t>ý</w:t>
      </w:r>
      <w:r w:rsidRPr="00350EA7">
        <w:t xml:space="preserve"> objednávateľom a/alebo technickým dozorom, resp. inou objednávateľom poverenou/splnomocnenou osobou.</w:t>
      </w:r>
    </w:p>
    <w:p w14:paraId="7A265FBB" w14:textId="1E0D8564" w:rsidR="00180364" w:rsidRPr="00350EA7" w:rsidRDefault="00DE5C3E" w:rsidP="00DE5C3E">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7.</w:t>
      </w:r>
      <w:r w:rsidR="00BF45BB" w:rsidRPr="00350EA7">
        <w:rPr>
          <w:rFonts w:asciiTheme="minorHAnsi" w:hAnsiTheme="minorHAnsi" w:cs="Arial"/>
          <w:b/>
          <w:bCs/>
          <w:color w:val="000000"/>
        </w:rPr>
        <w:t>7</w:t>
      </w:r>
      <w:r w:rsidRPr="00350EA7">
        <w:rPr>
          <w:rFonts w:asciiTheme="minorHAnsi" w:hAnsiTheme="minorHAnsi" w:cs="Arial"/>
          <w:b/>
          <w:bCs/>
          <w:color w:val="000000"/>
        </w:rPr>
        <w:t>.</w:t>
      </w:r>
      <w:r w:rsidR="00180364" w:rsidRPr="00350EA7">
        <w:rPr>
          <w:rFonts w:asciiTheme="minorHAnsi" w:hAnsiTheme="minorHAnsi" w:cs="Arial"/>
          <w:b/>
          <w:bCs/>
          <w:color w:val="000000"/>
        </w:rPr>
        <w:t xml:space="preserve"> </w:t>
      </w:r>
      <w:r w:rsidRPr="00350EA7">
        <w:rPr>
          <w:rFonts w:asciiTheme="minorHAnsi" w:hAnsiTheme="minorHAnsi" w:cs="Arial"/>
          <w:color w:val="000000"/>
        </w:rPr>
        <w:tab/>
      </w:r>
      <w:r w:rsidR="00180364" w:rsidRPr="00350EA7">
        <w:rPr>
          <w:rFonts w:asciiTheme="minorHAnsi" w:hAnsiTheme="minorHAnsi" w:cs="Arial"/>
          <w:color w:val="000000"/>
        </w:rPr>
        <w:t xml:space="preserve">Prílohou </w:t>
      </w:r>
      <w:r w:rsidR="003553FD" w:rsidRPr="00350EA7">
        <w:rPr>
          <w:rFonts w:asciiTheme="minorHAnsi" w:hAnsiTheme="minorHAnsi" w:cs="Arial"/>
          <w:color w:val="000000"/>
        </w:rPr>
        <w:t>poslednej</w:t>
      </w:r>
      <w:r w:rsidR="00D70EBF" w:rsidRPr="00350EA7">
        <w:rPr>
          <w:rFonts w:asciiTheme="minorHAnsi" w:hAnsiTheme="minorHAnsi" w:cs="Arial"/>
          <w:color w:val="000000"/>
        </w:rPr>
        <w:t xml:space="preserve"> </w:t>
      </w:r>
      <w:r w:rsidR="003553FD" w:rsidRPr="00350EA7">
        <w:rPr>
          <w:rFonts w:asciiTheme="minorHAnsi" w:hAnsiTheme="minorHAnsi" w:cs="Arial"/>
          <w:color w:val="000000"/>
        </w:rPr>
        <w:t>faktúry za realizáciu</w:t>
      </w:r>
      <w:r w:rsidR="00D70EBF" w:rsidRPr="00350EA7">
        <w:rPr>
          <w:rFonts w:asciiTheme="minorHAnsi" w:hAnsiTheme="minorHAnsi" w:cs="Arial"/>
          <w:color w:val="000000"/>
        </w:rPr>
        <w:t xml:space="preserve"> diela</w:t>
      </w:r>
      <w:r w:rsidR="003553FD" w:rsidRPr="00350EA7">
        <w:rPr>
          <w:rFonts w:asciiTheme="minorHAnsi" w:hAnsiTheme="minorHAnsi" w:cs="Arial"/>
          <w:color w:val="000000"/>
        </w:rPr>
        <w:t xml:space="preserve"> </w:t>
      </w:r>
      <w:r w:rsidR="00180364" w:rsidRPr="00350EA7">
        <w:rPr>
          <w:rFonts w:asciiTheme="minorHAnsi" w:hAnsiTheme="minorHAnsi" w:cs="Arial"/>
          <w:color w:val="000000"/>
        </w:rPr>
        <w:t xml:space="preserve">musí byť dokumentácia, ktorá je potrebná pre riadne užívanie a funkčnosť </w:t>
      </w:r>
      <w:r w:rsidR="004757A6" w:rsidRPr="00350EA7">
        <w:rPr>
          <w:rFonts w:asciiTheme="minorHAnsi" w:hAnsiTheme="minorHAnsi" w:cs="Arial"/>
          <w:color w:val="000000"/>
        </w:rPr>
        <w:t>stavby,</w:t>
      </w:r>
      <w:r w:rsidR="00180364" w:rsidRPr="00350EA7">
        <w:rPr>
          <w:rFonts w:asciiTheme="minorHAnsi" w:hAnsiTheme="minorHAnsi" w:cs="Arial"/>
          <w:color w:val="000000"/>
        </w:rPr>
        <w:t xml:space="preserve"> a to najmä:</w:t>
      </w:r>
    </w:p>
    <w:p w14:paraId="291C9442" w14:textId="4C53FF02" w:rsidR="00F17C48" w:rsidRPr="00350EA7" w:rsidRDefault="00180364"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  dokumentácia k prevzatiu</w:t>
      </w:r>
      <w:r w:rsidR="00F17C48" w:rsidRPr="00350EA7">
        <w:rPr>
          <w:rFonts w:asciiTheme="minorHAnsi" w:hAnsiTheme="minorHAnsi" w:cs="Arial"/>
          <w:color w:val="000000"/>
        </w:rPr>
        <w:t xml:space="preserve"> </w:t>
      </w:r>
      <w:r w:rsidRPr="00350EA7">
        <w:rPr>
          <w:rFonts w:asciiTheme="minorHAnsi" w:hAnsiTheme="minorHAnsi" w:cs="Arial"/>
          <w:color w:val="000000"/>
        </w:rPr>
        <w:t>diela (atesty, potvrdenia o zhode, nakladanie s odpadom),</w:t>
      </w:r>
    </w:p>
    <w:p w14:paraId="2A2FB759" w14:textId="1FB2DBC6" w:rsidR="00180364" w:rsidRPr="00350EA7" w:rsidRDefault="00875E05"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ii)</w:t>
      </w:r>
      <w:r w:rsidR="00897B54" w:rsidRPr="00350EA7">
        <w:rPr>
          <w:rFonts w:asciiTheme="minorHAnsi" w:hAnsiTheme="minorHAnsi" w:cs="Arial"/>
          <w:color w:val="000000"/>
        </w:rPr>
        <w:t xml:space="preserve">   </w:t>
      </w:r>
      <w:r w:rsidR="00180364" w:rsidRPr="00350EA7">
        <w:rPr>
          <w:rFonts w:asciiTheme="minorHAnsi" w:hAnsiTheme="minorHAnsi" w:cs="Arial"/>
          <w:color w:val="000000"/>
        </w:rPr>
        <w:t>potvrdenie o odstránení zariadenia staveniska, všetkých vád a nedorobkov,</w:t>
      </w:r>
    </w:p>
    <w:p w14:paraId="039990E0" w14:textId="2329ECEC" w:rsidR="00180364" w:rsidRPr="00350EA7" w:rsidRDefault="00180364" w:rsidP="001B4FD3">
      <w:pPr>
        <w:autoSpaceDE w:val="0"/>
        <w:autoSpaceDN w:val="0"/>
        <w:adjustRightInd w:val="0"/>
        <w:spacing w:after="0" w:line="240" w:lineRule="auto"/>
        <w:ind w:left="993" w:hanging="284"/>
        <w:jc w:val="both"/>
        <w:rPr>
          <w:rFonts w:asciiTheme="minorHAnsi" w:hAnsiTheme="minorHAnsi" w:cs="Arial"/>
          <w:color w:val="000000"/>
        </w:rPr>
      </w:pPr>
      <w:r w:rsidRPr="00350EA7">
        <w:rPr>
          <w:rFonts w:asciiTheme="minorHAnsi" w:hAnsiTheme="minorHAnsi" w:cs="Arial"/>
          <w:color w:val="000000"/>
        </w:rPr>
        <w:t xml:space="preserve">iii)  </w:t>
      </w:r>
      <w:r w:rsidR="00B86B26" w:rsidRPr="00350EA7">
        <w:rPr>
          <w:rFonts w:asciiTheme="minorHAnsi" w:hAnsiTheme="minorHAnsi" w:cs="Arial"/>
          <w:color w:val="000000"/>
        </w:rPr>
        <w:t>P</w:t>
      </w:r>
      <w:r w:rsidRPr="00350EA7">
        <w:rPr>
          <w:rFonts w:asciiTheme="minorHAnsi" w:hAnsiTheme="minorHAnsi" w:cs="Arial"/>
          <w:color w:val="000000"/>
        </w:rPr>
        <w:t xml:space="preserve">rotokol o odovzdaní a prevzatí </w:t>
      </w:r>
      <w:r w:rsidR="001B4FD3" w:rsidRPr="00350EA7">
        <w:rPr>
          <w:rFonts w:asciiTheme="minorHAnsi" w:hAnsiTheme="minorHAnsi" w:cs="Arial"/>
          <w:color w:val="000000"/>
        </w:rPr>
        <w:t>diela</w:t>
      </w:r>
      <w:r w:rsidRPr="00350EA7">
        <w:rPr>
          <w:rFonts w:asciiTheme="minorHAnsi" w:hAnsiTheme="minorHAnsi" w:cs="Arial"/>
          <w:color w:val="000000"/>
        </w:rPr>
        <w:t>,</w:t>
      </w:r>
    </w:p>
    <w:p w14:paraId="4D2F5CBB" w14:textId="7BFF9C69" w:rsidR="00180364" w:rsidRPr="00350EA7" w:rsidRDefault="00180364" w:rsidP="00875E05">
      <w:pPr>
        <w:autoSpaceDE w:val="0"/>
        <w:autoSpaceDN w:val="0"/>
        <w:adjustRightInd w:val="0"/>
        <w:spacing w:after="0" w:line="240" w:lineRule="auto"/>
        <w:ind w:left="709"/>
        <w:jc w:val="both"/>
        <w:rPr>
          <w:rFonts w:asciiTheme="minorHAnsi" w:hAnsiTheme="minorHAnsi"/>
        </w:rPr>
      </w:pPr>
      <w:r w:rsidRPr="00350EA7">
        <w:rPr>
          <w:rFonts w:asciiTheme="minorHAnsi" w:hAnsiTheme="minorHAnsi" w:cs="Arial"/>
        </w:rPr>
        <w:t xml:space="preserve">iv) </w:t>
      </w:r>
      <w:r w:rsidR="00897B54" w:rsidRPr="00350EA7">
        <w:rPr>
          <w:rFonts w:asciiTheme="minorHAnsi" w:hAnsiTheme="minorHAnsi" w:cs="Arial"/>
        </w:rPr>
        <w:t>p</w:t>
      </w:r>
      <w:r w:rsidRPr="00350EA7">
        <w:rPr>
          <w:rFonts w:asciiTheme="minorHAnsi" w:hAnsiTheme="minorHAnsi" w:cs="Arial"/>
        </w:rPr>
        <w:t>ísomné odsúhlasenie prác a dodávok zástupc</w:t>
      </w:r>
      <w:r w:rsidR="00875E05" w:rsidRPr="00350EA7">
        <w:rPr>
          <w:rFonts w:asciiTheme="minorHAnsi" w:hAnsiTheme="minorHAnsi" w:cs="Arial"/>
        </w:rPr>
        <w:t>ami</w:t>
      </w:r>
      <w:r w:rsidRPr="00350EA7">
        <w:rPr>
          <w:rFonts w:asciiTheme="minorHAnsi" w:hAnsiTheme="minorHAnsi" w:cs="Arial"/>
        </w:rPr>
        <w:t xml:space="preserve"> objednávateľa, </w:t>
      </w:r>
      <w:proofErr w:type="spellStart"/>
      <w:r w:rsidRPr="00350EA7">
        <w:rPr>
          <w:rFonts w:asciiTheme="minorHAnsi" w:hAnsiTheme="minorHAnsi" w:cs="Arial"/>
        </w:rPr>
        <w:t>t.j</w:t>
      </w:r>
      <w:proofErr w:type="spellEnd"/>
      <w:r w:rsidRPr="00350EA7">
        <w:rPr>
          <w:rFonts w:asciiTheme="minorHAnsi" w:hAnsiTheme="minorHAnsi" w:cs="Arial"/>
        </w:rPr>
        <w:t xml:space="preserve">. </w:t>
      </w:r>
      <w:r w:rsidRPr="00350EA7">
        <w:rPr>
          <w:rFonts w:asciiTheme="minorHAnsi" w:hAnsiTheme="minorHAnsi" w:cstheme="minorHAnsi"/>
        </w:rPr>
        <w:t>súpis prác, vrátane fotodokumentácie realizovaných prác na CD, ktoré zhotoviteľ predloží</w:t>
      </w:r>
      <w:r w:rsidRPr="00350EA7">
        <w:rPr>
          <w:rFonts w:asciiTheme="minorHAnsi" w:hAnsiTheme="minorHAnsi"/>
        </w:rPr>
        <w:t xml:space="preserve"> zástupco</w:t>
      </w:r>
      <w:r w:rsidR="00002C2B" w:rsidRPr="00350EA7">
        <w:rPr>
          <w:rFonts w:asciiTheme="minorHAnsi" w:hAnsiTheme="minorHAnsi"/>
        </w:rPr>
        <w:t>m</w:t>
      </w:r>
      <w:r w:rsidRPr="00350EA7">
        <w:rPr>
          <w:rFonts w:asciiTheme="minorHAnsi" w:hAnsiTheme="minorHAnsi"/>
        </w:rPr>
        <w:t xml:space="preserve"> objednávateľa (technickému</w:t>
      </w:r>
      <w:r w:rsidR="00002C2B" w:rsidRPr="00350EA7">
        <w:rPr>
          <w:rFonts w:asciiTheme="minorHAnsi" w:hAnsiTheme="minorHAnsi"/>
        </w:rPr>
        <w:t xml:space="preserve"> a stavebnému</w:t>
      </w:r>
      <w:r w:rsidRPr="00350EA7">
        <w:rPr>
          <w:rFonts w:asciiTheme="minorHAnsi" w:hAnsiTheme="minorHAnsi"/>
        </w:rPr>
        <w:t xml:space="preserve"> dozoru) ku kontrole a</w:t>
      </w:r>
      <w:r w:rsidRPr="00350EA7">
        <w:rPr>
          <w:rFonts w:asciiTheme="minorHAnsi" w:hAnsiTheme="minorHAnsi"/>
          <w:color w:val="000000"/>
        </w:rPr>
        <w:t> </w:t>
      </w:r>
      <w:r w:rsidRPr="00350EA7">
        <w:rPr>
          <w:rFonts w:asciiTheme="minorHAnsi" w:hAnsiTheme="minorHAnsi"/>
        </w:rPr>
        <w:t>k</w:t>
      </w:r>
      <w:r w:rsidRPr="00350EA7">
        <w:rPr>
          <w:rFonts w:asciiTheme="minorHAnsi" w:hAnsiTheme="minorHAnsi"/>
          <w:color w:val="000000"/>
        </w:rPr>
        <w:t> </w:t>
      </w:r>
      <w:r w:rsidRPr="00350EA7">
        <w:rPr>
          <w:rFonts w:asciiTheme="minorHAnsi" w:hAnsiTheme="minorHAnsi"/>
        </w:rPr>
        <w:t>schváleniu</w:t>
      </w:r>
      <w:r w:rsidRPr="00350EA7">
        <w:rPr>
          <w:rFonts w:asciiTheme="minorHAnsi" w:hAnsiTheme="minorHAnsi" w:cstheme="minorHAnsi"/>
        </w:rPr>
        <w:t xml:space="preserve"> bez zbytočného odkladu po ukončení realizácie</w:t>
      </w:r>
      <w:r w:rsidR="00002C2B" w:rsidRPr="00350EA7">
        <w:rPr>
          <w:rFonts w:asciiTheme="minorHAnsi" w:hAnsiTheme="minorHAnsi" w:cstheme="minorHAnsi"/>
        </w:rPr>
        <w:t xml:space="preserve"> </w:t>
      </w:r>
      <w:r w:rsidRPr="00350EA7">
        <w:rPr>
          <w:rFonts w:asciiTheme="minorHAnsi" w:hAnsiTheme="minorHAnsi" w:cstheme="minorHAnsi"/>
        </w:rPr>
        <w:t>diela, najneskôr však do troch (3) pracovných dní po jej ukončení.</w:t>
      </w:r>
      <w:r w:rsidRPr="00350EA7">
        <w:rPr>
          <w:rFonts w:asciiTheme="minorHAnsi" w:hAnsiTheme="minorHAnsi"/>
        </w:rPr>
        <w:t xml:space="preserve"> Zástupc</w:t>
      </w:r>
      <w:r w:rsidR="00002C2B" w:rsidRPr="00350EA7">
        <w:rPr>
          <w:rFonts w:asciiTheme="minorHAnsi" w:hAnsiTheme="minorHAnsi"/>
        </w:rPr>
        <w:t>ovia</w:t>
      </w:r>
      <w:r w:rsidRPr="00350EA7">
        <w:rPr>
          <w:rFonts w:asciiTheme="minorHAnsi" w:hAnsiTheme="minorHAnsi"/>
        </w:rPr>
        <w:t xml:space="preserve"> objednávateľa (technický </w:t>
      </w:r>
      <w:r w:rsidR="00002C2B" w:rsidRPr="00350EA7">
        <w:rPr>
          <w:rFonts w:asciiTheme="minorHAnsi" w:hAnsiTheme="minorHAnsi"/>
        </w:rPr>
        <w:t xml:space="preserve">a stavebný </w:t>
      </w:r>
      <w:r w:rsidRPr="00350EA7">
        <w:rPr>
          <w:rFonts w:asciiTheme="minorHAnsi" w:hAnsiTheme="minorHAnsi"/>
        </w:rPr>
        <w:t xml:space="preserve">dozor) súpis prác do </w:t>
      </w:r>
      <w:r w:rsidRPr="00350EA7">
        <w:rPr>
          <w:rFonts w:asciiTheme="minorHAnsi" w:hAnsiTheme="minorHAnsi" w:cstheme="minorHAnsi"/>
        </w:rPr>
        <w:t>troch (3</w:t>
      </w:r>
      <w:r w:rsidRPr="00350EA7">
        <w:rPr>
          <w:rFonts w:asciiTheme="minorHAnsi" w:hAnsiTheme="minorHAnsi"/>
        </w:rPr>
        <w:t>) pracovných dní od ich predloženia zhotoviteľom vráti buď spolu s</w:t>
      </w:r>
      <w:r w:rsidRPr="00350EA7">
        <w:rPr>
          <w:rFonts w:asciiTheme="minorHAnsi" w:hAnsiTheme="minorHAnsi" w:cstheme="minorHAnsi"/>
        </w:rPr>
        <w:t xml:space="preserve"> </w:t>
      </w:r>
      <w:r w:rsidRPr="00350EA7">
        <w:rPr>
          <w:rFonts w:asciiTheme="minorHAnsi" w:hAnsiTheme="minorHAnsi"/>
        </w:rPr>
        <w:t>ich schválením alebo s</w:t>
      </w:r>
      <w:r w:rsidRPr="00350EA7">
        <w:rPr>
          <w:rFonts w:asciiTheme="minorHAnsi" w:hAnsiTheme="minorHAnsi" w:cstheme="minorHAnsi"/>
        </w:rPr>
        <w:t xml:space="preserve"> </w:t>
      </w:r>
      <w:r w:rsidRPr="00350EA7">
        <w:rPr>
          <w:rFonts w:asciiTheme="minorHAnsi" w:hAnsiTheme="minorHAnsi"/>
        </w:rPr>
        <w:t xml:space="preserve">iným vyjadrením (najmä s námietkami voči správnosti špecifikácie alebo rozsahu prác </w:t>
      </w:r>
      <w:r w:rsidRPr="00350EA7">
        <w:rPr>
          <w:rFonts w:asciiTheme="minorHAnsi" w:hAnsiTheme="minorHAnsi" w:cstheme="minorHAnsi"/>
        </w:rPr>
        <w:t xml:space="preserve">a dodávok </w:t>
      </w:r>
      <w:r w:rsidRPr="00350EA7">
        <w:rPr>
          <w:rFonts w:asciiTheme="minorHAnsi" w:hAnsiTheme="minorHAnsi"/>
        </w:rPr>
        <w:t>v</w:t>
      </w:r>
      <w:r w:rsidRPr="00350EA7">
        <w:rPr>
          <w:rFonts w:asciiTheme="minorHAnsi" w:hAnsiTheme="minorHAnsi" w:cstheme="minorHAnsi"/>
        </w:rPr>
        <w:t xml:space="preserve"> ňom</w:t>
      </w:r>
      <w:r w:rsidRPr="00350EA7">
        <w:rPr>
          <w:rFonts w:asciiTheme="minorHAnsi" w:hAnsiTheme="minorHAnsi"/>
        </w:rPr>
        <w:t xml:space="preserve"> uvedených</w:t>
      </w:r>
      <w:r w:rsidRPr="00350EA7">
        <w:rPr>
          <w:rFonts w:asciiTheme="minorHAnsi" w:hAnsiTheme="minorHAnsi" w:cstheme="minorHAnsi"/>
        </w:rPr>
        <w:t>)</w:t>
      </w:r>
      <w:r w:rsidR="003E0877" w:rsidRPr="00350EA7">
        <w:rPr>
          <w:rFonts w:asciiTheme="minorHAnsi" w:hAnsiTheme="minorHAnsi" w:cs="Arial"/>
        </w:rPr>
        <w:t>.</w:t>
      </w:r>
    </w:p>
    <w:p w14:paraId="1BE59556" w14:textId="7E76474C" w:rsidR="006B3943" w:rsidRPr="00350EA7" w:rsidRDefault="008F5389" w:rsidP="003947A1">
      <w:pPr>
        <w:autoSpaceDE w:val="0"/>
        <w:autoSpaceDN w:val="0"/>
        <w:adjustRightInd w:val="0"/>
        <w:spacing w:after="0" w:line="240" w:lineRule="auto"/>
        <w:jc w:val="both"/>
        <w:rPr>
          <w:rFonts w:asciiTheme="minorHAnsi" w:hAnsiTheme="minorHAnsi" w:cs="Arial"/>
          <w:color w:val="000000"/>
        </w:rPr>
      </w:pPr>
      <w:r w:rsidRPr="00350EA7">
        <w:rPr>
          <w:b/>
          <w:bCs/>
        </w:rPr>
        <w:t>7.</w:t>
      </w:r>
      <w:r w:rsidR="003947A1" w:rsidRPr="00350EA7">
        <w:rPr>
          <w:b/>
          <w:bCs/>
        </w:rPr>
        <w:t>8</w:t>
      </w:r>
      <w:r w:rsidRPr="00350EA7">
        <w:rPr>
          <w:b/>
          <w:bCs/>
        </w:rPr>
        <w:t>.</w:t>
      </w:r>
      <w:r w:rsidRPr="00350EA7">
        <w:tab/>
      </w:r>
      <w:r w:rsidR="00DF5699" w:rsidRPr="00350EA7">
        <w:t xml:space="preserve">Konečná </w:t>
      </w:r>
      <w:r w:rsidR="00987DA5" w:rsidRPr="00350EA7">
        <w:t xml:space="preserve">(posledná) </w:t>
      </w:r>
      <w:r w:rsidR="00DF5699" w:rsidRPr="00350EA7">
        <w:t xml:space="preserve">faktúra </w:t>
      </w:r>
      <w:r w:rsidR="003947A1" w:rsidRPr="00350EA7">
        <w:t xml:space="preserve">za dielo </w:t>
      </w:r>
      <w:r w:rsidR="00DF5699" w:rsidRPr="00350EA7">
        <w:t xml:space="preserve">predstavuje celkové finančné vysporiadanie diela. Zhotoviteľovi vzniká právo vystaviť konečnú faktúru </w:t>
      </w:r>
      <w:r w:rsidR="003947A1" w:rsidRPr="00350EA7">
        <w:t xml:space="preserve">za dielo </w:t>
      </w:r>
      <w:r w:rsidR="00DF5699" w:rsidRPr="00350EA7">
        <w:t xml:space="preserve">dňom podpísania Protokolu o odovzdaní a prevzatí diela ako celku </w:t>
      </w:r>
      <w:r w:rsidR="00D65BA5" w:rsidRPr="00350EA7">
        <w:t>bez vád a nedorobkov na to oprávnenými zástupcami oboch zmluvných strán. Spolu s</w:t>
      </w:r>
      <w:r w:rsidR="00D65BA5" w:rsidRPr="00350EA7">
        <w:rPr>
          <w:color w:val="000000"/>
        </w:rPr>
        <w:t> </w:t>
      </w:r>
      <w:r w:rsidR="00D65BA5" w:rsidRPr="00350EA7">
        <w:t>faktúrou na zaplatenie ceny diela, ktorú zhotoviteľ vystaví po prevzatí diela ako celku objednávateľom v súlade s dojednaniami čl. I</w:t>
      </w:r>
      <w:r w:rsidR="00AB0F09" w:rsidRPr="00350EA7">
        <w:t>X</w:t>
      </w:r>
      <w:r w:rsidR="00D65BA5" w:rsidRPr="00350EA7">
        <w:t xml:space="preserve"> bod </w:t>
      </w:r>
      <w:r w:rsidR="00AB0F09" w:rsidRPr="00350EA7">
        <w:t>9.9</w:t>
      </w:r>
      <w:r w:rsidR="00D65BA5" w:rsidRPr="00350EA7">
        <w:t xml:space="preserve"> tejto zmluvy, zhotoviteľ zároveň poskytne objednávateľovi písomné potvrdenie o tom, že táto faktúra predstavuje úplné a konečné vyrovnanie všetkých čiastok, na zaplatenie ktorých má zhotoviteľ podľa tejto zmluvy ku dňu vystavenia tejto faktúry právo. Ustanovenia tejto zmluvy o bankovej záruke a  zábezpeke týmto nie sú dotknuté. Prílohou konečnej faktúry</w:t>
      </w:r>
      <w:r w:rsidR="003947A1" w:rsidRPr="00350EA7">
        <w:t xml:space="preserve"> za dielo</w:t>
      </w:r>
      <w:r w:rsidR="00D65BA5" w:rsidRPr="00350EA7">
        <w:t xml:space="preserve"> musí byť aj Protokol o odovzdaní a prevzatí diela ako celku</w:t>
      </w:r>
      <w:r w:rsidR="00A359E2" w:rsidRPr="00350EA7">
        <w:t>.</w:t>
      </w:r>
    </w:p>
    <w:p w14:paraId="519EC8CD" w14:textId="1E5A66BB" w:rsidR="006B3943" w:rsidRPr="00350EA7" w:rsidRDefault="00180364"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7.</w:t>
      </w:r>
      <w:r w:rsidR="0098592D" w:rsidRPr="00350EA7">
        <w:rPr>
          <w:rFonts w:asciiTheme="minorHAnsi" w:hAnsiTheme="minorHAnsi" w:cs="Arial"/>
          <w:b/>
          <w:bCs/>
          <w:color w:val="000000"/>
        </w:rPr>
        <w:t>9</w:t>
      </w:r>
      <w:r w:rsidR="006B3943" w:rsidRPr="00350EA7">
        <w:rPr>
          <w:rFonts w:asciiTheme="minorHAnsi" w:hAnsiTheme="minorHAnsi" w:cs="Arial"/>
          <w:b/>
          <w:bCs/>
          <w:color w:val="000000"/>
        </w:rPr>
        <w:t xml:space="preserve">. </w:t>
      </w:r>
      <w:r w:rsidR="006B3943" w:rsidRPr="00350EA7">
        <w:rPr>
          <w:rFonts w:asciiTheme="minorHAnsi" w:hAnsiTheme="minorHAnsi" w:cs="Arial"/>
          <w:b/>
          <w:bCs/>
          <w:color w:val="000000"/>
        </w:rPr>
        <w:tab/>
      </w:r>
      <w:r w:rsidR="0069481C" w:rsidRPr="00350EA7">
        <w:t>Lehota splatnosti každej faktúry je 60 kalendárnych dní od jej doručenia spolu s povinnými prílohami objednávateľovi. Ak deň splatnosti pripadne na sobotu, nedeľu, sviatok alebo deň pracovného pokoja v Slovenskej republike, posúva sa dátum splatnosti na najbližší nasledujúci pracovný deň. Za deň úhrady príslušnej časti ceny za dielo sa považuje deň odpísania fakturovanej čiastky z účtu objednávateľa v prospech účtu zhotoviteľa uvedeného v záhlaví tejto zmluvy.</w:t>
      </w:r>
    </w:p>
    <w:p w14:paraId="7A13F369" w14:textId="3F3FD3F4" w:rsidR="006B3943" w:rsidRPr="00350EA7" w:rsidRDefault="00180364"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7.</w:t>
      </w:r>
      <w:r w:rsidR="004868BA" w:rsidRPr="00350EA7">
        <w:rPr>
          <w:rFonts w:asciiTheme="minorHAnsi" w:hAnsiTheme="minorHAnsi" w:cs="Arial"/>
          <w:b/>
          <w:bCs/>
          <w:color w:val="000000"/>
        </w:rPr>
        <w:t>1</w:t>
      </w:r>
      <w:r w:rsidR="0098592D" w:rsidRPr="00350EA7">
        <w:rPr>
          <w:rFonts w:asciiTheme="minorHAnsi" w:hAnsiTheme="minorHAnsi" w:cs="Arial"/>
          <w:b/>
          <w:bCs/>
          <w:color w:val="000000"/>
        </w:rPr>
        <w:t>0</w:t>
      </w:r>
      <w:r w:rsidR="006B3943" w:rsidRPr="00350EA7">
        <w:rPr>
          <w:rFonts w:asciiTheme="minorHAnsi" w:hAnsiTheme="minorHAnsi" w:cs="Arial"/>
          <w:b/>
          <w:bCs/>
          <w:color w:val="000000"/>
        </w:rPr>
        <w:t>.</w:t>
      </w:r>
      <w:r w:rsidR="006B3943" w:rsidRPr="00350EA7">
        <w:rPr>
          <w:rFonts w:asciiTheme="minorHAnsi" w:hAnsiTheme="minorHAnsi" w:cs="Arial"/>
          <w:b/>
          <w:bCs/>
          <w:color w:val="000000"/>
        </w:rPr>
        <w:tab/>
      </w:r>
      <w:r w:rsidR="00C13EC9" w:rsidRPr="00350EA7">
        <w:rPr>
          <w:rFonts w:asciiTheme="minorHAnsi" w:hAnsiTheme="minorHAnsi" w:cs="Arial"/>
        </w:rPr>
        <w:t>V prípade, že faktúra nebude obsahovať všetky náležitosti a prílohy uvedené v tejto zmluve a</w:t>
      </w:r>
      <w:r w:rsidR="00360E20" w:rsidRPr="00350EA7">
        <w:rPr>
          <w:rFonts w:asciiTheme="minorHAnsi" w:hAnsiTheme="minorHAnsi" w:cs="Arial"/>
        </w:rPr>
        <w:t> </w:t>
      </w:r>
      <w:r w:rsidR="00C13EC9" w:rsidRPr="00350EA7">
        <w:rPr>
          <w:rFonts w:asciiTheme="minorHAnsi" w:hAnsiTheme="minorHAnsi" w:cs="Arial"/>
        </w:rPr>
        <w:t xml:space="preserve">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w:t>
      </w:r>
      <w:r w:rsidR="003947A1" w:rsidRPr="00350EA7">
        <w:rPr>
          <w:rFonts w:asciiTheme="minorHAnsi" w:hAnsiTheme="minorHAnsi" w:cs="Arial"/>
        </w:rPr>
        <w:t xml:space="preserve">a stavebným </w:t>
      </w:r>
      <w:r w:rsidR="00C13EC9" w:rsidRPr="00350EA7">
        <w:rPr>
          <w:rFonts w:asciiTheme="minorHAnsi" w:hAnsiTheme="minorHAnsi" w:cs="Arial"/>
        </w:rPr>
        <w:t>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w:t>
      </w:r>
      <w:r w:rsidR="003947A1" w:rsidRPr="00350EA7">
        <w:rPr>
          <w:rFonts w:asciiTheme="minorHAnsi" w:hAnsiTheme="minorHAnsi" w:cs="Arial"/>
        </w:rPr>
        <w:t xml:space="preserve"> a stavebným</w:t>
      </w:r>
      <w:r w:rsidR="00C13EC9" w:rsidRPr="00350EA7">
        <w:rPr>
          <w:rFonts w:asciiTheme="minorHAnsi" w:hAnsiTheme="minorHAnsi" w:cs="Arial"/>
        </w:rPr>
        <w:t xml:space="preserve"> dozorom.</w:t>
      </w:r>
    </w:p>
    <w:p w14:paraId="6A6E006C" w14:textId="2FF78F19"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002372DD" w:rsidRPr="00350EA7">
        <w:rPr>
          <w:color w:val="000000"/>
        </w:rPr>
        <w:t xml:space="preserve">Zmluvné strany sa dohodli, že zhotoviteľ </w:t>
      </w:r>
      <w:r w:rsidR="00E54DB4" w:rsidRPr="00350EA7">
        <w:rPr>
          <w:color w:val="000000"/>
        </w:rPr>
        <w:t xml:space="preserve">nie je oprávnený </w:t>
      </w:r>
      <w:r w:rsidR="002372DD" w:rsidRPr="00350EA7">
        <w:rPr>
          <w:color w:val="000000"/>
        </w:rPr>
        <w:t>bez predchádzajúceho písomného súhlasu objednávateľa postúpi</w:t>
      </w:r>
      <w:r w:rsidR="00E54DB4" w:rsidRPr="00350EA7">
        <w:rPr>
          <w:color w:val="000000"/>
        </w:rPr>
        <w:t>ť</w:t>
      </w:r>
      <w:r w:rsidR="002372DD" w:rsidRPr="00350EA7">
        <w:rPr>
          <w:color w:val="000000"/>
        </w:rPr>
        <w:t xml:space="preserve"> </w:t>
      </w:r>
      <w:r w:rsidR="0061388F" w:rsidRPr="00350EA7">
        <w:rPr>
          <w:color w:val="000000"/>
        </w:rPr>
        <w:t xml:space="preserve">akékoľvek </w:t>
      </w:r>
      <w:r w:rsidR="002372DD" w:rsidRPr="00350EA7">
        <w:rPr>
          <w:color w:val="000000"/>
        </w:rPr>
        <w:t xml:space="preserve">svoje peňažné pohľadávky z tejto zmluvy alebo pohľadávky s touto zmluvou súvisiace na iné tretie osoby, pričom zmluvné strany sa zároveň dohodli na tom, že uvedené obmedzenie pretrváva aj v prípade zániku tejto zmluvy </w:t>
      </w:r>
      <w:r w:rsidR="00767079" w:rsidRPr="00350EA7">
        <w:rPr>
          <w:color w:val="000000"/>
        </w:rPr>
        <w:t xml:space="preserve">z akéhokoľvek dôvodu </w:t>
      </w:r>
      <w:r w:rsidR="002372DD" w:rsidRPr="00350EA7">
        <w:rPr>
          <w:color w:val="000000"/>
        </w:rPr>
        <w:t>akýmkoľvek spôsobom.</w:t>
      </w:r>
    </w:p>
    <w:p w14:paraId="1913240D" w14:textId="1024714B" w:rsidR="006B3943" w:rsidRPr="00350EA7" w:rsidRDefault="006B3943" w:rsidP="006B3943">
      <w:pPr>
        <w:spacing w:after="0" w:line="240" w:lineRule="auto"/>
        <w:jc w:val="both"/>
        <w:rPr>
          <w:rFonts w:asciiTheme="minorHAnsi" w:hAnsiTheme="minorHAnsi"/>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2</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Uhradenie akejkoľvek časti ceny diela a/alebo schválenie súpisov prác sa nepovažuje za potvrdenie zhotovenia diela bez vád.</w:t>
      </w:r>
    </w:p>
    <w:p w14:paraId="189761AA" w14:textId="11112A1F" w:rsidR="00396150" w:rsidRPr="00350EA7" w:rsidRDefault="00180364" w:rsidP="006B3943">
      <w:pPr>
        <w:spacing w:after="0" w:line="240" w:lineRule="auto"/>
        <w:jc w:val="both"/>
        <w:rPr>
          <w:rFonts w:asciiTheme="minorHAnsi" w:hAnsiTheme="minorHAnsi" w:cs="Arial"/>
        </w:rPr>
      </w:pPr>
      <w:r w:rsidRPr="00350EA7">
        <w:rPr>
          <w:rFonts w:asciiTheme="minorHAnsi" w:hAnsiTheme="minorHAnsi" w:cs="Arial"/>
          <w:b/>
        </w:rPr>
        <w:lastRenderedPageBreak/>
        <w:t>7.</w:t>
      </w:r>
      <w:r w:rsidR="004868BA" w:rsidRPr="00350EA7">
        <w:rPr>
          <w:rFonts w:asciiTheme="minorHAnsi" w:hAnsiTheme="minorHAnsi" w:cs="Arial"/>
          <w:b/>
        </w:rPr>
        <w:t>1</w:t>
      </w:r>
      <w:r w:rsidR="0098592D" w:rsidRPr="00350EA7">
        <w:rPr>
          <w:rFonts w:asciiTheme="minorHAnsi" w:hAnsiTheme="minorHAnsi" w:cs="Arial"/>
          <w:b/>
        </w:rPr>
        <w:t>3</w:t>
      </w:r>
      <w:r w:rsidR="006B3943" w:rsidRPr="00350EA7">
        <w:rPr>
          <w:rFonts w:asciiTheme="minorHAnsi" w:hAnsiTheme="minorHAnsi" w:cs="Arial"/>
          <w:b/>
        </w:rPr>
        <w:t>.</w:t>
      </w:r>
      <w:r w:rsidR="006B3943" w:rsidRPr="00350EA7">
        <w:rPr>
          <w:rFonts w:asciiTheme="minorHAnsi" w:hAnsiTheme="minorHAnsi" w:cs="Arial"/>
          <w:b/>
        </w:rPr>
        <w:tab/>
      </w:r>
      <w:r w:rsidR="006B3943" w:rsidRPr="00350EA7">
        <w:rPr>
          <w:rFonts w:asciiTheme="minorHAnsi" w:hAnsiTheme="minorHAnsi" w:cs="Arial"/>
        </w:rPr>
        <w:t>V prípade reklamácie vád diela, resp. jeho časti, až do vyriešenia reklamácie pre zmluvné strany záväzným spôsobom</w:t>
      </w:r>
      <w:r w:rsidR="00AC1F21" w:rsidRPr="00350EA7">
        <w:rPr>
          <w:rFonts w:asciiTheme="minorHAnsi" w:hAnsiTheme="minorHAnsi" w:cs="Arial"/>
        </w:rPr>
        <w:t xml:space="preserve">, nie je </w:t>
      </w:r>
      <w:r w:rsidR="006B3943" w:rsidRPr="00350EA7">
        <w:rPr>
          <w:rFonts w:asciiTheme="minorHAnsi" w:hAnsiTheme="minorHAnsi" w:cs="Arial"/>
        </w:rPr>
        <w:t xml:space="preserve">objednávateľ v omeškaní s úhradou ceny za dielo alebo akejkoľvek jej časti.  </w:t>
      </w:r>
    </w:p>
    <w:p w14:paraId="28980600" w14:textId="77777777" w:rsidR="00396150" w:rsidRPr="00350EA7" w:rsidRDefault="00396150" w:rsidP="006B3943">
      <w:pPr>
        <w:spacing w:after="0" w:line="240" w:lineRule="auto"/>
        <w:jc w:val="both"/>
        <w:rPr>
          <w:rFonts w:asciiTheme="minorHAnsi" w:hAnsiTheme="minorHAnsi" w:cs="Arial"/>
        </w:rPr>
      </w:pPr>
    </w:p>
    <w:p w14:paraId="1741D6E1" w14:textId="77777777" w:rsidR="00EA62A5" w:rsidRPr="00350EA7" w:rsidRDefault="00EA62A5" w:rsidP="006B3943">
      <w:pPr>
        <w:spacing w:after="0" w:line="240" w:lineRule="auto"/>
        <w:jc w:val="both"/>
        <w:rPr>
          <w:rFonts w:asciiTheme="minorHAnsi" w:hAnsiTheme="minorHAnsi" w:cs="Arial"/>
        </w:rPr>
      </w:pPr>
    </w:p>
    <w:p w14:paraId="504B7A72" w14:textId="77777777" w:rsidR="00EA62A5" w:rsidRPr="00350EA7" w:rsidRDefault="00EA62A5" w:rsidP="006B3943">
      <w:pPr>
        <w:spacing w:after="0" w:line="240" w:lineRule="auto"/>
        <w:jc w:val="both"/>
        <w:rPr>
          <w:rFonts w:asciiTheme="minorHAnsi" w:hAnsiTheme="minorHAnsi" w:cs="Arial"/>
        </w:rPr>
      </w:pPr>
    </w:p>
    <w:p w14:paraId="101766BF" w14:textId="77777777" w:rsidR="00EA62A5" w:rsidRPr="00350EA7" w:rsidRDefault="00EA62A5" w:rsidP="006B3943">
      <w:pPr>
        <w:spacing w:after="0" w:line="240" w:lineRule="auto"/>
        <w:jc w:val="both"/>
        <w:rPr>
          <w:rFonts w:asciiTheme="minorHAnsi" w:hAnsiTheme="minorHAnsi" w:cs="Arial"/>
        </w:rPr>
      </w:pPr>
    </w:p>
    <w:p w14:paraId="59F51B23" w14:textId="77777777" w:rsidR="00EA62A5" w:rsidRPr="00350EA7" w:rsidRDefault="00EA62A5" w:rsidP="006B3943">
      <w:pPr>
        <w:spacing w:after="0" w:line="240" w:lineRule="auto"/>
        <w:jc w:val="both"/>
        <w:rPr>
          <w:rFonts w:asciiTheme="minorHAnsi" w:hAnsiTheme="minorHAnsi" w:cs="Arial"/>
        </w:rPr>
      </w:pPr>
    </w:p>
    <w:p w14:paraId="349D09F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VIII</w:t>
      </w:r>
    </w:p>
    <w:p w14:paraId="5C5D65E9" w14:textId="6BC26635"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Podmienky </w:t>
      </w:r>
      <w:r w:rsidR="007D470E" w:rsidRPr="00350EA7">
        <w:rPr>
          <w:rFonts w:asciiTheme="minorHAnsi" w:hAnsiTheme="minorHAnsi" w:cs="Arial"/>
          <w:b/>
          <w:bCs/>
          <w:color w:val="000000"/>
        </w:rPr>
        <w:t xml:space="preserve">zhotovenia </w:t>
      </w:r>
      <w:r w:rsidR="00AE119D" w:rsidRPr="00350EA7">
        <w:rPr>
          <w:rFonts w:asciiTheme="minorHAnsi" w:hAnsiTheme="minorHAnsi" w:cs="Arial"/>
          <w:b/>
          <w:bCs/>
          <w:color w:val="000000"/>
        </w:rPr>
        <w:t>d</w:t>
      </w:r>
      <w:r w:rsidRPr="00350EA7">
        <w:rPr>
          <w:rFonts w:asciiTheme="minorHAnsi" w:hAnsiTheme="minorHAnsi" w:cs="Arial"/>
          <w:b/>
          <w:bCs/>
          <w:color w:val="000000"/>
        </w:rPr>
        <w:t>iela</w:t>
      </w:r>
    </w:p>
    <w:p w14:paraId="09894545" w14:textId="33D8A2A0" w:rsidR="00C57C2D"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8.1.</w:t>
      </w:r>
      <w:r w:rsidRPr="00350EA7">
        <w:rPr>
          <w:rFonts w:asciiTheme="minorHAnsi" w:hAnsiTheme="minorHAnsi" w:cs="Arial"/>
          <w:b/>
          <w:bCs/>
          <w:color w:val="000000"/>
        </w:rPr>
        <w:tab/>
      </w:r>
      <w:r w:rsidR="00A835BB" w:rsidRPr="00350EA7">
        <w:rPr>
          <w:rFonts w:asciiTheme="minorHAnsi" w:hAnsiTheme="minorHAnsi" w:cs="Arial"/>
          <w:color w:val="000000"/>
        </w:rPr>
        <w:t xml:space="preserve">Objednávateľ poskytne na základe písomného protokolu zhotoviteľovi do 3 dní odo dňa nadobudnutia účinnosti tejto zmluvy podklady, ktoré sú nevyhnutné pre vykonanie diela a ktorými disponuje, a to: </w:t>
      </w:r>
      <w:r w:rsidR="00A81AF8" w:rsidRPr="00350EA7">
        <w:rPr>
          <w:rFonts w:asciiTheme="minorHAnsi" w:hAnsiTheme="minorHAnsi" w:cs="Arial"/>
          <w:color w:val="000000"/>
        </w:rPr>
        <w:t>Projektov</w:t>
      </w:r>
      <w:r w:rsidR="00485BCE" w:rsidRPr="00350EA7">
        <w:rPr>
          <w:rFonts w:asciiTheme="minorHAnsi" w:hAnsiTheme="minorHAnsi" w:cs="Arial"/>
          <w:color w:val="000000"/>
        </w:rPr>
        <w:t>ú dokumentáciu</w:t>
      </w:r>
      <w:r w:rsidR="009D30D2" w:rsidRPr="00350EA7">
        <w:rPr>
          <w:rFonts w:asciiTheme="minorHAnsi" w:hAnsiTheme="minorHAnsi" w:cs="Arial"/>
          <w:color w:val="000000"/>
        </w:rPr>
        <w:t xml:space="preserve"> s názv</w:t>
      </w:r>
      <w:r w:rsidR="009D30D2" w:rsidRPr="00350EA7">
        <w:rPr>
          <w:rFonts w:asciiTheme="minorHAnsi" w:hAnsiTheme="minorHAnsi" w:cs="Arial"/>
        </w:rPr>
        <w:t>om</w:t>
      </w:r>
      <w:r w:rsidR="00A835BB" w:rsidRPr="00350EA7">
        <w:rPr>
          <w:rFonts w:asciiTheme="minorHAnsi" w:hAnsiTheme="minorHAnsi" w:cs="Arial"/>
        </w:rPr>
        <w:t xml:space="preserve"> </w:t>
      </w:r>
      <w:r w:rsidR="009D30D2" w:rsidRPr="00350EA7">
        <w:rPr>
          <w:rFonts w:asciiTheme="minorHAnsi" w:hAnsiTheme="minorHAnsi" w:cs="Arial"/>
        </w:rPr>
        <w:t>„</w:t>
      </w:r>
      <w:r w:rsidR="00CD21B8" w:rsidRPr="00350EA7">
        <w:t>Cyklotrasy po hrádzach Košického kraja - Hrádze rieky Slaná 1. etapa</w:t>
      </w:r>
      <w:r w:rsidR="009D30D2" w:rsidRPr="00350EA7">
        <w:rPr>
          <w:bCs/>
        </w:rPr>
        <w:t>“</w:t>
      </w:r>
      <w:r w:rsidR="00A93908" w:rsidRPr="00350EA7">
        <w:rPr>
          <w:bCs/>
        </w:rPr>
        <w:t xml:space="preserve">, </w:t>
      </w:r>
      <w:r w:rsidR="00A835BB" w:rsidRPr="00350EA7">
        <w:rPr>
          <w:rFonts w:asciiTheme="minorHAnsi" w:hAnsiTheme="minorHAnsi" w:cs="Arial"/>
        </w:rPr>
        <w:t>vypracova</w:t>
      </w:r>
      <w:r w:rsidR="00BA09FE" w:rsidRPr="00350EA7">
        <w:rPr>
          <w:rFonts w:asciiTheme="minorHAnsi" w:hAnsiTheme="minorHAnsi" w:cs="Arial"/>
        </w:rPr>
        <w:t>l</w:t>
      </w:r>
      <w:r w:rsidR="00A835BB" w:rsidRPr="00350EA7">
        <w:rPr>
          <w:rFonts w:asciiTheme="minorHAnsi" w:hAnsiTheme="minorHAnsi" w:cs="Arial"/>
        </w:rPr>
        <w:t xml:space="preserve"> </w:t>
      </w:r>
      <w:r w:rsidR="00C656F4" w:rsidRPr="00350EA7">
        <w:rPr>
          <w:rFonts w:asciiTheme="minorHAnsi" w:hAnsiTheme="minorHAnsi" w:cstheme="minorHAnsi"/>
        </w:rPr>
        <w:t>Ing.</w:t>
      </w:r>
      <w:r w:rsidR="00C656F4" w:rsidRPr="00350EA7">
        <w:t xml:space="preserve"> </w:t>
      </w:r>
      <w:r w:rsidR="00C656F4" w:rsidRPr="00350EA7">
        <w:rPr>
          <w:rFonts w:asciiTheme="minorHAnsi" w:hAnsiTheme="minorHAnsi" w:cstheme="minorHAnsi"/>
        </w:rPr>
        <w:t xml:space="preserve">Rastislav </w:t>
      </w:r>
      <w:proofErr w:type="spellStart"/>
      <w:r w:rsidR="00C656F4" w:rsidRPr="00350EA7">
        <w:rPr>
          <w:rFonts w:asciiTheme="minorHAnsi" w:hAnsiTheme="minorHAnsi" w:cstheme="minorHAnsi"/>
        </w:rPr>
        <w:t>Haraga</w:t>
      </w:r>
      <w:proofErr w:type="spellEnd"/>
      <w:r w:rsidR="001A683E" w:rsidRPr="00350EA7">
        <w:rPr>
          <w:rFonts w:asciiTheme="minorHAnsi" w:hAnsiTheme="minorHAnsi" w:cstheme="minorHAnsi"/>
        </w:rPr>
        <w:t xml:space="preserve">, </w:t>
      </w:r>
      <w:r w:rsidR="00C826B8" w:rsidRPr="00350EA7">
        <w:rPr>
          <w:rFonts w:asciiTheme="minorHAnsi" w:hAnsiTheme="minorHAnsi" w:cstheme="minorHAnsi"/>
        </w:rPr>
        <w:t>projektant</w:t>
      </w:r>
      <w:r w:rsidR="001A683E" w:rsidRPr="00350EA7">
        <w:rPr>
          <w:rFonts w:asciiTheme="minorHAnsi" w:hAnsiTheme="minorHAnsi" w:cstheme="minorHAnsi"/>
        </w:rPr>
        <w:t>, BURSA, s.r.o., Partizánska cesta 70, 974 01 Banská Bystrica</w:t>
      </w:r>
      <w:r w:rsidR="00A835BB" w:rsidRPr="00350EA7">
        <w:rPr>
          <w:rFonts w:asciiTheme="minorHAnsi" w:hAnsiTheme="minorHAnsi" w:cs="Arial"/>
        </w:rPr>
        <w:t>, dokladovú časť k stavebnému konaniu – stanoviská dotknutých orgánov</w:t>
      </w:r>
      <w:r w:rsidR="00487DD1" w:rsidRPr="00350EA7">
        <w:rPr>
          <w:rFonts w:asciiTheme="minorHAnsi" w:hAnsiTheme="minorHAnsi" w:cs="Arial"/>
        </w:rPr>
        <w:t>,</w:t>
      </w:r>
      <w:r w:rsidR="00A835BB" w:rsidRPr="00350EA7">
        <w:rPr>
          <w:rFonts w:asciiTheme="minorHAnsi" w:hAnsiTheme="minorHAnsi" w:cs="Arial"/>
        </w:rPr>
        <w:t xml:space="preserve"> </w:t>
      </w:r>
      <w:r w:rsidR="00140A40" w:rsidRPr="00350EA7">
        <w:rPr>
          <w:rFonts w:asciiTheme="minorHAnsi" w:hAnsiTheme="minorHAnsi" w:cs="Arial"/>
        </w:rPr>
        <w:t>O</w:t>
      </w:r>
      <w:r w:rsidR="007B3721" w:rsidRPr="00350EA7">
        <w:rPr>
          <w:rFonts w:asciiTheme="minorHAnsi" w:hAnsiTheme="minorHAnsi" w:cs="Arial"/>
        </w:rPr>
        <w:t>verovaci</w:t>
      </w:r>
      <w:r w:rsidR="00441AE2" w:rsidRPr="00350EA7">
        <w:rPr>
          <w:rFonts w:asciiTheme="minorHAnsi" w:hAnsiTheme="minorHAnsi" w:cs="Arial"/>
        </w:rPr>
        <w:t>u</w:t>
      </w:r>
      <w:r w:rsidR="007B3721" w:rsidRPr="00350EA7">
        <w:rPr>
          <w:rFonts w:asciiTheme="minorHAnsi" w:hAnsiTheme="minorHAnsi" w:cs="Arial"/>
        </w:rPr>
        <w:t xml:space="preserve"> doložk</w:t>
      </w:r>
      <w:r w:rsidR="00441AE2" w:rsidRPr="00350EA7">
        <w:rPr>
          <w:rFonts w:asciiTheme="minorHAnsi" w:hAnsiTheme="minorHAnsi" w:cs="Arial"/>
        </w:rPr>
        <w:t>u</w:t>
      </w:r>
      <w:r w:rsidR="007B3721" w:rsidRPr="00350EA7">
        <w:rPr>
          <w:rFonts w:asciiTheme="minorHAnsi" w:hAnsiTheme="minorHAnsi" w:cs="Arial"/>
        </w:rPr>
        <w:t xml:space="preserve"> </w:t>
      </w:r>
      <w:r w:rsidR="00C45F38" w:rsidRPr="00350EA7">
        <w:rPr>
          <w:rFonts w:asciiTheme="minorHAnsi" w:hAnsiTheme="minorHAnsi" w:cs="Arial"/>
        </w:rPr>
        <w:t>ohlásenia č. MsÚ/Rv-665/2026-3228-VYST</w:t>
      </w:r>
      <w:r w:rsidR="00A3075D" w:rsidRPr="00350EA7">
        <w:rPr>
          <w:rFonts w:asciiTheme="minorHAnsi" w:hAnsiTheme="minorHAnsi" w:cs="Arial"/>
        </w:rPr>
        <w:t xml:space="preserve"> </w:t>
      </w:r>
      <w:r w:rsidR="001164DE" w:rsidRPr="00350EA7">
        <w:rPr>
          <w:rFonts w:asciiTheme="minorHAnsi" w:hAnsiTheme="minorHAnsi" w:cs="Arial"/>
          <w:color w:val="000000"/>
        </w:rPr>
        <w:t>a </w:t>
      </w:r>
      <w:r w:rsidR="009E7732" w:rsidRPr="00350EA7">
        <w:rPr>
          <w:rFonts w:asciiTheme="minorHAnsi" w:hAnsiTheme="minorHAnsi" w:cs="Arial"/>
          <w:color w:val="000000"/>
        </w:rPr>
        <w:t>N</w:t>
      </w:r>
      <w:r w:rsidR="008C50A8" w:rsidRPr="00350EA7">
        <w:rPr>
          <w:rFonts w:asciiTheme="minorHAnsi" w:hAnsiTheme="minorHAnsi" w:cs="Arial"/>
          <w:color w:val="000000"/>
        </w:rPr>
        <w:t xml:space="preserve">ájomnú </w:t>
      </w:r>
      <w:r w:rsidR="002632E1" w:rsidRPr="00350EA7">
        <w:rPr>
          <w:rFonts w:asciiTheme="minorHAnsi" w:hAnsiTheme="minorHAnsi" w:cs="Arial"/>
          <w:color w:val="000000"/>
        </w:rPr>
        <w:t>zmluvu</w:t>
      </w:r>
      <w:r w:rsidR="00A835BB" w:rsidRPr="00350EA7">
        <w:rPr>
          <w:rFonts w:asciiTheme="minorHAnsi" w:hAnsiTheme="minorHAnsi" w:cs="Arial"/>
          <w:color w:val="000000"/>
        </w:rPr>
        <w:t>.</w:t>
      </w:r>
    </w:p>
    <w:p w14:paraId="12FBFCF5" w14:textId="5775EAA4" w:rsidR="00A835BB" w:rsidRPr="00350EA7" w:rsidRDefault="00A835BB"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8.2.</w:t>
      </w:r>
      <w:r w:rsidRPr="00350EA7">
        <w:rPr>
          <w:rFonts w:asciiTheme="minorHAnsi" w:hAnsiTheme="minorHAnsi" w:cs="Arial"/>
          <w:color w:val="000000"/>
        </w:rPr>
        <w:tab/>
      </w:r>
      <w:r w:rsidR="00F16FFA" w:rsidRPr="00350EA7">
        <w:rPr>
          <w:color w:val="000000"/>
        </w:rPr>
        <w:t xml:space="preserve">Zhotoviteľ je povinný prevzaté podklady preukázateľne vrátiť objednávateľovi bez zbytočného odkladu od ich použitia, najneskôr však pri odovzdaní diela ako celku podľa čl. </w:t>
      </w:r>
      <w:r w:rsidR="00647F6D" w:rsidRPr="00350EA7">
        <w:rPr>
          <w:color w:val="000000"/>
        </w:rPr>
        <w:t>IX</w:t>
      </w:r>
      <w:r w:rsidR="00F16FFA" w:rsidRPr="00350EA7">
        <w:rPr>
          <w:color w:val="000000"/>
        </w:rPr>
        <w:t>.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73C68D57" w14:textId="4F483800" w:rsidR="006A0CDA" w:rsidRPr="00350EA7" w:rsidRDefault="0076301A" w:rsidP="0039615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8.3.</w:t>
      </w:r>
      <w:r w:rsidRPr="00350EA7">
        <w:rPr>
          <w:rFonts w:asciiTheme="minorHAnsi" w:hAnsiTheme="minorHAnsi" w:cstheme="minorHAnsi"/>
          <w:color w:val="000000"/>
        </w:rPr>
        <w:tab/>
      </w:r>
      <w:r w:rsidR="006A0CDA" w:rsidRPr="00350EA7">
        <w:rPr>
          <w:rFonts w:asciiTheme="minorHAnsi" w:hAnsiTheme="minorHAnsi" w:cstheme="minorHAnsi"/>
          <w:color w:val="000000"/>
        </w:rPr>
        <w:t>Zhotoviteľ sa zaväzuje zhotoviť dielo a odovzdať dielo v rozsahu a spôsobom stanoveným v tejto zmluve v jej súlade a v súlade so zadávacou dokumentáciou a pokynmi objednávateľa</w:t>
      </w:r>
      <w:r w:rsidR="00F80347" w:rsidRPr="00350EA7">
        <w:rPr>
          <w:rFonts w:asciiTheme="minorHAnsi" w:hAnsiTheme="minorHAnsi" w:cstheme="minorHAnsi"/>
          <w:color w:val="000000"/>
        </w:rPr>
        <w:t>.</w:t>
      </w:r>
    </w:p>
    <w:p w14:paraId="061B92B6" w14:textId="3A9C5D1E" w:rsidR="006B3943" w:rsidRPr="00350EA7" w:rsidRDefault="002F7656" w:rsidP="006B3943">
      <w:pPr>
        <w:autoSpaceDE w:val="0"/>
        <w:autoSpaceDN w:val="0"/>
        <w:adjustRightInd w:val="0"/>
        <w:spacing w:after="0" w:line="240" w:lineRule="auto"/>
        <w:jc w:val="both"/>
        <w:rPr>
          <w:rFonts w:asciiTheme="minorHAnsi" w:hAnsiTheme="minorHAnsi" w:cs="Arial"/>
          <w:color w:val="000000"/>
        </w:rPr>
      </w:pPr>
      <w:r w:rsidRPr="00350EA7">
        <w:rPr>
          <w:b/>
          <w:bCs/>
        </w:rPr>
        <w:t>8.</w:t>
      </w:r>
      <w:r w:rsidR="00C85B6D" w:rsidRPr="00350EA7">
        <w:rPr>
          <w:b/>
          <w:bCs/>
        </w:rPr>
        <w:t>4</w:t>
      </w:r>
      <w:r w:rsidRPr="00350EA7">
        <w:rPr>
          <w:b/>
          <w:bCs/>
        </w:rPr>
        <w:t>.</w:t>
      </w:r>
      <w:r w:rsidRPr="00350EA7">
        <w:tab/>
      </w:r>
      <w:r w:rsidR="00182B9D" w:rsidRPr="00350EA7">
        <w:t>Zhotoviteľ sa zaväzuje splniť technické a kvalitatívne požiadavky diela v súlade s príslušnými právnymi predpismi a technickými normami, dielo vykonať vo vlastnom mene, na vlastné náklady, vlastnú zodpovednosť, na svoje nebezpečenstvo, s vybavením, ktoré si na tento účel zabezpečí</w:t>
      </w:r>
      <w:r w:rsidR="00182B9D" w:rsidRPr="00350EA7">
        <w:rPr>
          <w:color w:val="000000"/>
        </w:rPr>
        <w:t xml:space="preserve"> a v termínoch dohodnutých v čl. II bod 2.2</w:t>
      </w:r>
      <w:r w:rsidR="00091635" w:rsidRPr="00350EA7">
        <w:rPr>
          <w:color w:val="000000"/>
        </w:rPr>
        <w:t>.</w:t>
      </w:r>
      <w:r w:rsidR="00182B9D" w:rsidRPr="00350EA7">
        <w:rPr>
          <w:color w:val="000000"/>
        </w:rPr>
        <w:t xml:space="preserve"> tejto zmluvy.</w:t>
      </w:r>
    </w:p>
    <w:p w14:paraId="6AD7F548" w14:textId="514A010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00962520" w:rsidRPr="00350EA7">
        <w:rPr>
          <w:color w:val="000000"/>
        </w:rPr>
        <w:t xml:space="preserve">Zhotoviteľ zodpovedá za to, že dielo bude vykonané v súlade s ustanoveniami tejto zmluvy, v súlade so zadávacou dokumentáciou, pokynmi objednávateľa, v požadovanej kvalite a dohodnutých termínoch. Vykonaním diela zhotoviteľom sa pre účely tejto zmluvy považuje včasné, bezchybné, podrobné a úplné dokončenie diela ako celku (ako aj jeho jednotlivých častí) vrátane včasného </w:t>
      </w:r>
      <w:r w:rsidR="001F7A34" w:rsidRPr="00350EA7">
        <w:rPr>
          <w:color w:val="000000"/>
        </w:rPr>
        <w:t xml:space="preserve">protokolárneho </w:t>
      </w:r>
      <w:r w:rsidR="00962520" w:rsidRPr="00350EA7">
        <w:rPr>
          <w:color w:val="000000"/>
        </w:rPr>
        <w:t xml:space="preserve">odovzdania </w:t>
      </w:r>
      <w:r w:rsidR="00962520" w:rsidRPr="00350EA7">
        <w:rPr>
          <w:bCs/>
          <w:color w:val="000000"/>
        </w:rPr>
        <w:t>diela ako celku</w:t>
      </w:r>
      <w:r w:rsidR="00962520" w:rsidRPr="00350EA7">
        <w:rPr>
          <w:b/>
          <w:bCs/>
          <w:color w:val="000000"/>
        </w:rPr>
        <w:t xml:space="preserve"> </w:t>
      </w:r>
      <w:r w:rsidR="00962520" w:rsidRPr="00350EA7">
        <w:rPr>
          <w:bCs/>
          <w:color w:val="000000"/>
        </w:rPr>
        <w:t>(ako aj jeho jednotlivých častí)</w:t>
      </w:r>
      <w:r w:rsidR="00962520" w:rsidRPr="00350EA7">
        <w:rPr>
          <w:b/>
          <w:bCs/>
          <w:color w:val="000000"/>
        </w:rPr>
        <w:t xml:space="preserve"> </w:t>
      </w:r>
      <w:r w:rsidR="00962520" w:rsidRPr="00350EA7">
        <w:rPr>
          <w:color w:val="000000"/>
        </w:rPr>
        <w:t>objednávateľovi a prevzatie diela ako celku (ako aj jeho jednotlivých častí) objednávateľom.</w:t>
      </w:r>
    </w:p>
    <w:p w14:paraId="5A16599C" w14:textId="2DC9DEE6" w:rsidR="00720B4F"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00091635" w:rsidRPr="00350EA7">
        <w:rPr>
          <w:color w:val="000000"/>
        </w:rPr>
        <w:t>Zhotoviteľ je povinný písomne oznámiť objednávateľovi existenciu dôvodov, ktoré bránia alebo sťažujú vykonanie diela (</w:t>
      </w:r>
      <w:r w:rsidR="001E0AF4" w:rsidRPr="00350EA7">
        <w:rPr>
          <w:color w:val="000000"/>
        </w:rPr>
        <w:t>alebo</w:t>
      </w:r>
      <w:r w:rsidR="00091635" w:rsidRPr="00350EA7">
        <w:rPr>
          <w:color w:val="000000"/>
        </w:rPr>
        <w:t xml:space="preserve"> jeho častí), ktorých následkom bude omeškanie s vykonaním diela, prípadne jeho časti. Týmto </w:t>
      </w:r>
      <w:r w:rsidR="00091635" w:rsidRPr="00350EA7">
        <w:t>bodom nie je dotknutý záväzok zhotoviteľa vykonať dielo alebo jeho časť riadne, vo vlastnom mene, na vlastné náklady, vlastnú zodpovednosť, na svoje nebezpečenstvo a v termínoch dohodnutých v čl. II bod 2.2. tejto zmluvy.</w:t>
      </w:r>
    </w:p>
    <w:p w14:paraId="79E9A897" w14:textId="2D47F0EA" w:rsidR="006B3943" w:rsidRPr="00350EA7" w:rsidRDefault="00977E45"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color w:val="000000"/>
        </w:rPr>
        <w:tab/>
      </w:r>
      <w:r w:rsidR="006B3943" w:rsidRPr="00350EA7">
        <w:rPr>
          <w:rFonts w:asciiTheme="minorHAnsi" w:hAnsiTheme="minorHAnsi" w:cs="Arial"/>
          <w:color w:val="000000"/>
        </w:rPr>
        <w:t xml:space="preserve">Zhotoviteľ je povinný upozorniť objednávateľa bez zbytočného odkladu na nevhodnú povahu pokynov daných mu </w:t>
      </w:r>
      <w:r w:rsidR="0071690F" w:rsidRPr="00350EA7">
        <w:rPr>
          <w:rFonts w:asciiTheme="minorHAnsi" w:hAnsiTheme="minorHAnsi" w:cs="Arial"/>
          <w:color w:val="000000"/>
        </w:rPr>
        <w:t>o</w:t>
      </w:r>
      <w:r w:rsidR="006B3943" w:rsidRPr="00350EA7">
        <w:rPr>
          <w:rFonts w:asciiTheme="minorHAnsi" w:hAnsiTheme="minorHAnsi" w:cs="Arial"/>
          <w:color w:val="000000"/>
        </w:rPr>
        <w:t xml:space="preserve">bjednávateľom alebo nevhodnú povahu vecí na vykonanie diela, ak zhotoviteľ </w:t>
      </w:r>
      <w:r w:rsidR="0071690F" w:rsidRPr="00350EA7">
        <w:rPr>
          <w:rFonts w:asciiTheme="minorHAnsi" w:hAnsiTheme="minorHAnsi" w:cs="Arial"/>
          <w:color w:val="000000"/>
        </w:rPr>
        <w:t xml:space="preserve">ako odborne spôsobilá osoba mal, resp. </w:t>
      </w:r>
      <w:r w:rsidR="006B3943" w:rsidRPr="00350EA7">
        <w:rPr>
          <w:rFonts w:asciiTheme="minorHAnsi" w:hAnsiTheme="minorHAnsi" w:cs="Arial"/>
          <w:color w:val="000000"/>
        </w:rPr>
        <w:t>mohol túto nevhodnosť zistiť pri vynaložení odbornej starostlivosti.</w:t>
      </w:r>
    </w:p>
    <w:p w14:paraId="13F5962E" w14:textId="2730827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sa zaväzuje zabezpečiť všetky prvky a výrobky nevyhnutné pre zhotovenie diela a</w:t>
      </w:r>
      <w:r w:rsidR="00360E20" w:rsidRPr="00350EA7">
        <w:rPr>
          <w:rFonts w:asciiTheme="minorHAnsi" w:hAnsiTheme="minorHAnsi" w:cs="Arial"/>
          <w:color w:val="000000"/>
        </w:rPr>
        <w:t> </w:t>
      </w:r>
      <w:r w:rsidRPr="00350EA7">
        <w:rPr>
          <w:rFonts w:asciiTheme="minorHAnsi" w:hAnsiTheme="minorHAnsi" w:cs="Arial"/>
          <w:color w:val="000000"/>
        </w:rPr>
        <w:t>dopraviť ich na stavenisko. Cena prvkov a výrobkov, ako aj náklady na dopravenie stavebných výrobkov na stavenisko, ako aj ich uskladnenie na stavenisku alebo prípadne na</w:t>
      </w:r>
      <w:r w:rsidRPr="00350EA7">
        <w:rPr>
          <w:rFonts w:asciiTheme="minorHAnsi" w:hAnsiTheme="minorHAnsi" w:cs="Arial"/>
          <w:bCs/>
          <w:color w:val="000000"/>
        </w:rPr>
        <w:t> </w:t>
      </w:r>
      <w:r w:rsidRPr="00350EA7">
        <w:rPr>
          <w:rFonts w:asciiTheme="minorHAnsi" w:hAnsiTheme="minorHAnsi" w:cs="Arial"/>
          <w:color w:val="000000"/>
        </w:rPr>
        <w:t>inom mieste sú zahrnuté v</w:t>
      </w:r>
      <w:r w:rsidR="00B72783" w:rsidRPr="00350EA7">
        <w:rPr>
          <w:rFonts w:asciiTheme="minorHAnsi" w:hAnsiTheme="minorHAnsi" w:cs="Arial"/>
          <w:color w:val="000000"/>
        </w:rPr>
        <w:t xml:space="preserve"> celkovej </w:t>
      </w:r>
      <w:r w:rsidRPr="00350EA7">
        <w:rPr>
          <w:rFonts w:asciiTheme="minorHAnsi" w:hAnsiTheme="minorHAnsi" w:cs="Arial"/>
          <w:color w:val="000000"/>
        </w:rPr>
        <w:t>cene za dielo.</w:t>
      </w:r>
    </w:p>
    <w:p w14:paraId="4F8F16C9" w14:textId="2C6DD532" w:rsidR="006B3943" w:rsidRPr="00350EA7" w:rsidRDefault="006B3943" w:rsidP="00CB2E30">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Nebezpečenstvo škody na diele znáša až do dňa jeho protokolárneho prevzatia objednávateľom ako celku zhotoviteľ.</w:t>
      </w:r>
      <w:r w:rsidR="005F5C33" w:rsidRPr="00350EA7">
        <w:rPr>
          <w:rFonts w:asciiTheme="minorHAnsi" w:hAnsiTheme="minorHAnsi" w:cs="Arial"/>
          <w:color w:val="000000"/>
        </w:rPr>
        <w:t xml:space="preserve"> </w:t>
      </w:r>
      <w:r w:rsidR="005F5C33" w:rsidRPr="00350EA7">
        <w:rPr>
          <w:rFonts w:cs="Arial"/>
        </w:rPr>
        <w:t xml:space="preserve">Nebezpečenstvo škody na diele </w:t>
      </w:r>
      <w:r w:rsidR="005F5C33" w:rsidRPr="00350EA7">
        <w:t>a na všetkých podkladových materiáloch k dielu</w:t>
      </w:r>
      <w:r w:rsidR="005F5C33" w:rsidRPr="00350EA7">
        <w:rPr>
          <w:rFonts w:cs="Arial"/>
        </w:rPr>
        <w:t xml:space="preserve">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w:t>
      </w:r>
      <w:r w:rsidR="005F5C33" w:rsidRPr="00350EA7">
        <w:rPr>
          <w:rFonts w:cs="Arial"/>
        </w:rPr>
        <w:lastRenderedPageBreak/>
        <w:t>neprevezme; to platí rovnako aj na prechod nebezpečenstva k ešte neukončenému dielu, ak dôjde k zániku tejto zmluvy pred jeho riadnym zhotovením.</w:t>
      </w:r>
    </w:p>
    <w:p w14:paraId="0CEDE768" w14:textId="078F0017" w:rsidR="004630B4" w:rsidRPr="00350EA7" w:rsidRDefault="006B3943" w:rsidP="008A36C4">
      <w:pPr>
        <w:autoSpaceDE w:val="0"/>
        <w:autoSpaceDN w:val="0"/>
        <w:adjustRightInd w:val="0"/>
        <w:spacing w:after="0" w:line="240" w:lineRule="auto"/>
        <w:jc w:val="both"/>
      </w:pPr>
      <w:r w:rsidRPr="00350EA7">
        <w:rPr>
          <w:rFonts w:asciiTheme="minorHAnsi" w:hAnsiTheme="minorHAnsi" w:cs="Arial"/>
          <w:b/>
          <w:bCs/>
          <w:color w:val="000000"/>
        </w:rPr>
        <w:t>8.</w:t>
      </w:r>
      <w:r w:rsidR="002F7656"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poskytne zhotoviteľovi nevyhnutne potrebnú súčinnosť pre vykonanie diela.                       Pod súčinnosťou sa rozumie najmä sprístupnenie a umožnenie vstupu zhotoviteľa alebo ním poverených osôb do priestorov, kde sa bude realizovať dielo (stavenisko), ako aj odovzdanie všetkých dokumentov alebo vyjadrení príslušných orgánov štátnej správy, ktoré má objednávateľ k</w:t>
      </w:r>
      <w:r w:rsidR="00CC4D43" w:rsidRPr="00350EA7">
        <w:rPr>
          <w:rFonts w:asciiTheme="minorHAnsi" w:hAnsiTheme="minorHAnsi" w:cs="Arial"/>
          <w:color w:val="000000"/>
        </w:rPr>
        <w:t> </w:t>
      </w:r>
      <w:r w:rsidRPr="00350EA7">
        <w:rPr>
          <w:rFonts w:asciiTheme="minorHAnsi" w:hAnsiTheme="minorHAnsi" w:cs="Arial"/>
          <w:color w:val="000000"/>
        </w:rPr>
        <w:t>dispozícii</w:t>
      </w:r>
      <w:r w:rsidR="00CC4D43" w:rsidRPr="00350EA7">
        <w:rPr>
          <w:rFonts w:asciiTheme="minorHAnsi" w:hAnsiTheme="minorHAnsi" w:cs="Arial"/>
          <w:color w:val="000000"/>
        </w:rPr>
        <w:t xml:space="preserve">, </w:t>
      </w:r>
      <w:r w:rsidR="00CC4D43" w:rsidRPr="00350EA7">
        <w:rPr>
          <w:color w:val="000000"/>
        </w:rPr>
        <w:t>v opačnom prípade je zhotoviteľ povinný si doplňujúce vyjadrenia, stanoviská, súhlasy a inú potrebnú dokumentáciu zabezpečiť od príslušných orgánov, organizácií alebo inštitúcií sám a na vlastné náklady</w:t>
      </w:r>
      <w:r w:rsidR="00CC4D43" w:rsidRPr="00350EA7">
        <w:t>.</w:t>
      </w:r>
    </w:p>
    <w:p w14:paraId="3F6A0013" w14:textId="778BD321" w:rsidR="006B3943" w:rsidRPr="00350EA7" w:rsidRDefault="00C40DA3"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2F7656" w:rsidRPr="00350EA7">
        <w:rPr>
          <w:rFonts w:asciiTheme="minorHAnsi" w:hAnsiTheme="minorHAnsi" w:cstheme="minorHAnsi"/>
          <w:b/>
          <w:bCs/>
        </w:rPr>
        <w:t>11</w:t>
      </w:r>
      <w:r w:rsidRPr="00350EA7">
        <w:rPr>
          <w:rFonts w:asciiTheme="minorHAnsi" w:hAnsiTheme="minorHAnsi" w:cstheme="minorHAnsi"/>
          <w:b/>
          <w:bCs/>
        </w:rPr>
        <w:t>.</w:t>
      </w:r>
      <w:r w:rsidR="00847971" w:rsidRPr="00350EA7">
        <w:rPr>
          <w:rFonts w:asciiTheme="minorHAnsi" w:hAnsiTheme="minorHAnsi" w:cstheme="minorHAnsi"/>
        </w:rPr>
        <w:tab/>
      </w:r>
      <w:r w:rsidR="002E24FD" w:rsidRPr="00350EA7">
        <w:rPr>
          <w:rFonts w:asciiTheme="minorHAnsi" w:hAnsiTheme="minorHAnsi" w:cstheme="minorHAnsi"/>
        </w:rPr>
        <w:t>Zhotoviteľ ako odborne spôsobilá osoba potvrdzuje, že sa v plnom rozsahu oboznámil s rozsahom a povahou predmetu zmluvy, že sú mu známe technické a kvalitatívne podmienky k jeho realizácii, a</w:t>
      </w:r>
      <w:r w:rsidR="00360E20" w:rsidRPr="00350EA7">
        <w:rPr>
          <w:rFonts w:asciiTheme="minorHAnsi" w:hAnsiTheme="minorHAnsi" w:cstheme="minorHAnsi"/>
        </w:rPr>
        <w:t> </w:t>
      </w:r>
      <w:r w:rsidR="002E24FD" w:rsidRPr="00350EA7">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360E20" w:rsidRPr="00350EA7">
        <w:rPr>
          <w:rFonts w:asciiTheme="minorHAnsi" w:hAnsiTheme="minorHAnsi" w:cstheme="minorHAnsi"/>
        </w:rPr>
        <w:t> </w:t>
      </w:r>
      <w:r w:rsidR="002E24FD" w:rsidRPr="00350EA7">
        <w:rPr>
          <w:rFonts w:asciiTheme="minorHAnsi" w:hAnsiTheme="minorHAnsi" w:cstheme="minorHAnsi"/>
        </w:rPr>
        <w:t>toto garantuje počas celej doby trvania tejto zmluvy ako aj do času odovzdania diela ako celku objednávateľovi. Objednávateľ sa zaväzuje riadne a včas zhotovené dielo prevziať v súlade s touto zmluvou a zaplatiť za dielo dohodnutú cenu podľa platobných podmienok dohodnutých v tejto zmluve.</w:t>
      </w:r>
    </w:p>
    <w:p w14:paraId="6A598020" w14:textId="527F6C12" w:rsidR="002E24FD" w:rsidRPr="00350EA7" w:rsidRDefault="002E24FD"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D814F5" w:rsidRPr="00350EA7">
        <w:rPr>
          <w:rFonts w:asciiTheme="minorHAnsi" w:hAnsiTheme="minorHAnsi" w:cstheme="minorHAnsi"/>
          <w:b/>
          <w:bCs/>
        </w:rPr>
        <w:t>12</w:t>
      </w:r>
      <w:r w:rsidRPr="00350EA7">
        <w:rPr>
          <w:rFonts w:asciiTheme="minorHAnsi" w:hAnsiTheme="minorHAnsi" w:cstheme="minorHAnsi"/>
          <w:b/>
          <w:bCs/>
        </w:rPr>
        <w:t>.</w:t>
      </w:r>
      <w:r w:rsidR="00CB2E30" w:rsidRPr="00350EA7">
        <w:rPr>
          <w:rFonts w:asciiTheme="minorHAnsi" w:hAnsiTheme="minorHAnsi" w:cstheme="minorHAnsi"/>
        </w:rPr>
        <w:tab/>
      </w:r>
      <w:r w:rsidR="00CB2E30" w:rsidRPr="00350EA7">
        <w:rPr>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6091B7AF" w14:textId="2D22ADF6" w:rsidR="006B3943" w:rsidRPr="00350EA7" w:rsidRDefault="006B3943" w:rsidP="008A36C4">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CB2E30" w:rsidRPr="00350EA7">
        <w:rPr>
          <w:rFonts w:asciiTheme="minorHAnsi" w:hAnsiTheme="minorHAnsi" w:cs="Arial"/>
          <w:b/>
          <w:bCs/>
          <w:color w:val="000000"/>
        </w:rPr>
        <w:t>1</w:t>
      </w:r>
      <w:r w:rsidR="00D814F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sa popri iných záväzkoch stanovených v tejto </w:t>
      </w:r>
      <w:r w:rsidR="00AC1F21" w:rsidRPr="00350EA7">
        <w:rPr>
          <w:rFonts w:asciiTheme="minorHAnsi" w:hAnsiTheme="minorHAnsi" w:cs="Arial"/>
          <w:color w:val="000000"/>
        </w:rPr>
        <w:t>z</w:t>
      </w:r>
      <w:r w:rsidRPr="00350EA7">
        <w:rPr>
          <w:rFonts w:asciiTheme="minorHAnsi" w:hAnsiTheme="minorHAnsi" w:cs="Arial"/>
          <w:color w:val="000000"/>
        </w:rPr>
        <w:t>mluve tiež zaväzuje:</w:t>
      </w:r>
    </w:p>
    <w:p w14:paraId="5140AC29" w14:textId="3F6614E4" w:rsidR="006B3943" w:rsidRPr="00350EA7" w:rsidRDefault="006B3943" w:rsidP="008A36C4">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w:t>
      </w:r>
      <w:r w:rsidR="006A7506" w:rsidRPr="00350EA7">
        <w:rPr>
          <w:rFonts w:asciiTheme="minorHAnsi" w:hAnsiTheme="minorHAnsi" w:cs="Arial"/>
          <w:color w:val="000000"/>
        </w:rPr>
        <w:tab/>
      </w:r>
      <w:r w:rsidRPr="00350EA7">
        <w:rPr>
          <w:rFonts w:asciiTheme="minorHAnsi" w:hAnsiTheme="minorHAnsi" w:cs="Arial"/>
          <w:color w:val="000000"/>
        </w:rPr>
        <w:t xml:space="preserve">postupovať pri zhotovení diela v súlade s všeobecne záväznými právnymi predpismi, ktoré sa </w:t>
      </w:r>
      <w:r w:rsidRPr="00350EA7">
        <w:rPr>
          <w:rFonts w:asciiTheme="minorHAnsi" w:hAnsiTheme="minorHAnsi" w:cstheme="minorHAnsi"/>
          <w:color w:val="000000"/>
        </w:rPr>
        <w:t>vzťahujú na dielo a jeho zhotovenie</w:t>
      </w:r>
      <w:r w:rsidR="005077F0" w:rsidRPr="00350EA7">
        <w:rPr>
          <w:rFonts w:asciiTheme="minorHAnsi" w:hAnsiTheme="minorHAnsi" w:cstheme="minorHAnsi"/>
          <w:color w:val="000000"/>
        </w:rPr>
        <w:t xml:space="preserve"> </w:t>
      </w:r>
      <w:r w:rsidRPr="00350EA7">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r w:rsidR="00E80234" w:rsidRPr="00350EA7">
        <w:rPr>
          <w:rFonts w:asciiTheme="minorHAnsi" w:hAnsiTheme="minorHAnsi" w:cstheme="minorHAnsi"/>
        </w:rPr>
        <w:t>,</w:t>
      </w:r>
    </w:p>
    <w:p w14:paraId="391976D7" w14:textId="03585558"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.2</w:t>
      </w:r>
      <w:r w:rsidR="006A7506" w:rsidRPr="00350EA7">
        <w:rPr>
          <w:rFonts w:asciiTheme="minorHAnsi" w:hAnsiTheme="minorHAnsi" w:cs="Arial"/>
          <w:color w:val="000000"/>
        </w:rPr>
        <w:tab/>
      </w:r>
      <w:r w:rsidRPr="00350EA7">
        <w:rPr>
          <w:rFonts w:asciiTheme="minorHAnsi" w:hAnsiTheme="minorHAnsi" w:cs="Arial"/>
          <w:color w:val="000000"/>
        </w:rPr>
        <w:t xml:space="preserve">vykonávať činnosti podľa tejto </w:t>
      </w:r>
      <w:r w:rsidR="00E80234" w:rsidRPr="00350EA7">
        <w:rPr>
          <w:rFonts w:asciiTheme="minorHAnsi" w:hAnsiTheme="minorHAnsi" w:cs="Arial"/>
          <w:color w:val="000000"/>
        </w:rPr>
        <w:t>z</w:t>
      </w:r>
      <w:r w:rsidRPr="00350EA7">
        <w:rPr>
          <w:rFonts w:asciiTheme="minorHAnsi" w:hAnsiTheme="minorHAnsi" w:cs="Arial"/>
          <w:color w:val="000000"/>
        </w:rPr>
        <w:t>mluvy v súlade so zadávacou dokumentáciou a podľa pokynov objednávateľa,</w:t>
      </w:r>
    </w:p>
    <w:p w14:paraId="20F0D6B2" w14:textId="0C9283C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.3</w:t>
      </w:r>
      <w:r w:rsidR="006A7506" w:rsidRPr="00350EA7">
        <w:rPr>
          <w:rFonts w:asciiTheme="minorHAnsi" w:hAnsiTheme="minorHAnsi" w:cs="Arial"/>
          <w:color w:val="000000"/>
        </w:rPr>
        <w:tab/>
      </w:r>
      <w:r w:rsidRPr="00350EA7">
        <w:rPr>
          <w:rFonts w:asciiTheme="minorHAnsi" w:hAnsiTheme="minorHAnsi" w:cs="Arial"/>
          <w:color w:val="000000"/>
        </w:rPr>
        <w:t>oboznámiť objednávateľa s dielom a upozorniť na všetky vady, resp. jeho nedostatky, ktoré by bránili v konečnom užívaní,</w:t>
      </w:r>
    </w:p>
    <w:p w14:paraId="5269342B" w14:textId="6EB0041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.4</w:t>
      </w:r>
      <w:r w:rsidR="006A7506" w:rsidRPr="00350EA7">
        <w:rPr>
          <w:rFonts w:asciiTheme="minorHAnsi" w:hAnsiTheme="minorHAnsi" w:cs="Arial"/>
          <w:color w:val="000000"/>
        </w:rPr>
        <w:tab/>
      </w:r>
      <w:r w:rsidRPr="00350EA7">
        <w:rPr>
          <w:rFonts w:asciiTheme="minorHAnsi" w:hAnsiTheme="minorHAnsi" w:cs="Arial"/>
          <w:color w:val="000000"/>
        </w:rPr>
        <w:t>rešpektovať upozornenia objednávateľa a odstraňovať nedostatky, ktoré budú zapísané v stavebnom denníku,</w:t>
      </w:r>
    </w:p>
    <w:p w14:paraId="290336BB" w14:textId="531617D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.5</w:t>
      </w:r>
      <w:r w:rsidR="006A7506" w:rsidRPr="00350EA7">
        <w:rPr>
          <w:rFonts w:asciiTheme="minorHAnsi" w:hAnsiTheme="minorHAnsi" w:cs="Arial"/>
          <w:color w:val="000000"/>
        </w:rPr>
        <w:tab/>
      </w:r>
      <w:r w:rsidRPr="00350EA7">
        <w:rPr>
          <w:rFonts w:asciiTheme="minorHAnsi" w:hAnsiTheme="minorHAnsi" w:cs="Arial"/>
          <w:color w:val="000000"/>
        </w:rPr>
        <w:t>udržiavať na prevzatom stavenisku a priľahlých priestoroch, resp. komunikáciách určených na dopravu materiálu poriadok a čistotu a odstraňovať odpady a nečistoty, ktoré vznikli pri vykonávaní jeho prác na vlastné náklady,</w:t>
      </w:r>
    </w:p>
    <w:p w14:paraId="7B5766FE" w14:textId="52B363FB" w:rsidR="006B3943" w:rsidRPr="00350EA7" w:rsidRDefault="006B3943" w:rsidP="006B3943">
      <w:pPr>
        <w:autoSpaceDE w:val="0"/>
        <w:autoSpaceDN w:val="0"/>
        <w:adjustRightInd w:val="0"/>
        <w:spacing w:after="0" w:line="240" w:lineRule="auto"/>
        <w:ind w:left="540"/>
        <w:jc w:val="both"/>
        <w:rPr>
          <w:rFonts w:asciiTheme="minorHAnsi" w:hAnsiTheme="minorHAnsi" w:cs="Arial"/>
          <w:color w:val="000000"/>
        </w:rPr>
      </w:pPr>
      <w:r w:rsidRPr="00350EA7">
        <w:rPr>
          <w:rFonts w:asciiTheme="minorHAnsi" w:hAnsiTheme="minorHAnsi" w:cstheme="minorHAnsi"/>
        </w:rPr>
        <w:t>8</w:t>
      </w:r>
      <w:r w:rsidRPr="00350EA7">
        <w:rPr>
          <w:rFonts w:asciiTheme="minorHAnsi" w:hAnsiTheme="minorHAnsi" w:cstheme="minorHAnsi"/>
          <w:color w:val="000000"/>
        </w:rPr>
        <w:t>.</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.6</w:t>
      </w:r>
      <w:r w:rsidR="006A7506" w:rsidRPr="00350EA7">
        <w:rPr>
          <w:rFonts w:asciiTheme="minorHAnsi" w:hAnsiTheme="minorHAnsi" w:cs="Arial"/>
          <w:color w:val="000000"/>
        </w:rPr>
        <w:tab/>
      </w:r>
      <w:r w:rsidRPr="00350EA7">
        <w:rPr>
          <w:rFonts w:asciiTheme="minorHAnsi" w:hAnsiTheme="minorHAnsi" w:cs="Arial"/>
          <w:color w:val="000000"/>
        </w:rPr>
        <w:t>v rámci ochrany životného prostredia (</w:t>
      </w:r>
      <w:r w:rsidR="00A13F60" w:rsidRPr="00350EA7">
        <w:rPr>
          <w:rFonts w:asciiTheme="minorHAnsi" w:hAnsiTheme="minorHAnsi" w:cs="Arial"/>
          <w:color w:val="000000"/>
        </w:rPr>
        <w:t xml:space="preserve">ďalej aj </w:t>
      </w:r>
      <w:r w:rsidRPr="00350EA7">
        <w:rPr>
          <w:rFonts w:asciiTheme="minorHAnsi" w:hAnsiTheme="minorHAnsi" w:cs="Arial"/>
          <w:color w:val="000000"/>
        </w:rPr>
        <w:t>„ŽP“) predchádzať vzniku odpadov a s prípadným odpadmi vznikajúcimi pri plnení tejto zmluvy nakladať alebo inak zaobchádzať v súlade s právnymi predpismi na úseku odpadového hospodárstva (ďalej len „OH“) tak, aby bol naplnený jeho účel; ak pri tejto zmluvy vznikne odpad, je zhotoviteľ povinný plniť povinnosti držiteľa odpadu pre odpady</w:t>
      </w:r>
      <w:r w:rsidR="006C01A1" w:rsidRPr="00350EA7">
        <w:rPr>
          <w:rFonts w:asciiTheme="minorHAnsi" w:hAnsiTheme="minorHAnsi" w:cs="Arial"/>
          <w:color w:val="000000"/>
        </w:rPr>
        <w:t xml:space="preserve"> </w:t>
      </w:r>
      <w:r w:rsidRPr="00350EA7">
        <w:rPr>
          <w:rFonts w:asciiTheme="minorHAnsi" w:hAnsiTheme="minorHAnsi" w:cs="Arial"/>
          <w:color w:val="000000"/>
        </w:rPr>
        <w:t>vznikajúce pri plnení tejto zmluvy, pričom za plnenie týchto povinností zodpovedá v plnom rozsahu a výlučne zhotoviteľ, pokiaľ v tejto zmluve nie je uvedené inak,</w:t>
      </w:r>
    </w:p>
    <w:p w14:paraId="067DBCBA" w14:textId="56EEBC1D" w:rsidR="006B3943" w:rsidRPr="00350EA7" w:rsidRDefault="006B3943" w:rsidP="00E63834">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.7</w:t>
      </w:r>
      <w:r w:rsidR="006A7506" w:rsidRPr="00350EA7">
        <w:rPr>
          <w:rFonts w:asciiTheme="minorHAnsi" w:hAnsiTheme="minorHAnsi" w:cs="Arial"/>
          <w:color w:val="000000"/>
        </w:rPr>
        <w:tab/>
      </w:r>
      <w:r w:rsidRPr="00350EA7">
        <w:rPr>
          <w:rFonts w:asciiTheme="minorHAnsi" w:hAnsiTheme="minorHAnsi" w:cs="Arial"/>
          <w:color w:val="000000"/>
        </w:rPr>
        <w:t>dodržiavať predpisy vzťahujúce sa na bezpečnosť a ochranu zdravia pri práci</w:t>
      </w:r>
      <w:r w:rsidR="0043062E" w:rsidRPr="00350EA7">
        <w:rPr>
          <w:rFonts w:asciiTheme="minorHAnsi" w:hAnsiTheme="minorHAnsi" w:cs="Arial"/>
          <w:color w:val="000000"/>
        </w:rPr>
        <w:t xml:space="preserve"> </w:t>
      </w:r>
      <w:r w:rsidRPr="00350EA7">
        <w:rPr>
          <w:rFonts w:asciiTheme="minorHAnsi" w:hAnsiTheme="minorHAnsi" w:cstheme="minorHAnsi"/>
          <w:color w:val="000000"/>
        </w:rPr>
        <w:t>(ďalej aj „BOZP“) a </w:t>
      </w:r>
      <w:r w:rsidRPr="00350EA7">
        <w:rPr>
          <w:rFonts w:asciiTheme="minorHAnsi" w:hAnsiTheme="minorHAnsi" w:cstheme="minorHAnsi"/>
        </w:rPr>
        <w:t xml:space="preserve">požiarnu ochranu </w:t>
      </w:r>
      <w:r w:rsidRPr="00350EA7">
        <w:rPr>
          <w:rFonts w:asciiTheme="minorHAnsi" w:hAnsiTheme="minorHAnsi" w:cstheme="minorHAnsi"/>
          <w:color w:val="000000"/>
        </w:rPr>
        <w:t>(ďalej aj „PO“),</w:t>
      </w:r>
    </w:p>
    <w:p w14:paraId="20BDE292" w14:textId="2267AEF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.8</w:t>
      </w:r>
      <w:r w:rsidR="006A7506" w:rsidRPr="00350EA7">
        <w:rPr>
          <w:rFonts w:asciiTheme="minorHAnsi" w:hAnsiTheme="minorHAnsi" w:cs="Arial"/>
          <w:color w:val="000000"/>
        </w:rPr>
        <w:tab/>
      </w:r>
      <w:r w:rsidRPr="00350EA7">
        <w:rPr>
          <w:rFonts w:asciiTheme="minorHAnsi" w:hAnsiTheme="minorHAnsi" w:cs="Arial"/>
          <w:color w:val="000000"/>
        </w:rPr>
        <w:t>zaznačiť všetky zmeny v realizácii diela do dokumentácie zhotovenia diela, na základe ktorej bolo dielo vykonané,</w:t>
      </w:r>
    </w:p>
    <w:p w14:paraId="2FA9BAF4" w14:textId="3228264E"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.9</w:t>
      </w:r>
      <w:r w:rsidR="006A7506" w:rsidRPr="00350EA7">
        <w:rPr>
          <w:rFonts w:asciiTheme="minorHAnsi" w:hAnsiTheme="minorHAnsi" w:cs="Arial"/>
          <w:color w:val="000000"/>
        </w:rPr>
        <w:tab/>
      </w:r>
      <w:r w:rsidRPr="00350EA7">
        <w:rPr>
          <w:rFonts w:asciiTheme="minorHAnsi" w:hAnsiTheme="minorHAnsi" w:cs="Arial"/>
          <w:color w:val="000000"/>
        </w:rPr>
        <w:t xml:space="preserve">vyzvať objednávateľa na kontrolu všetkých prác, ktoré majú byť zakryté alebo sa stanú neprístupnými, minimálne tri </w:t>
      </w:r>
      <w:r w:rsidR="003F4FE8" w:rsidRPr="00350EA7">
        <w:rPr>
          <w:rFonts w:asciiTheme="minorHAnsi" w:hAnsiTheme="minorHAnsi" w:cs="Arial"/>
          <w:color w:val="000000"/>
        </w:rPr>
        <w:t xml:space="preserve">(3) </w:t>
      </w:r>
      <w:r w:rsidRPr="00350EA7">
        <w:rPr>
          <w:rFonts w:asciiTheme="minorHAnsi" w:hAnsiTheme="minorHAnsi" w:cs="Arial"/>
          <w:color w:val="000000"/>
        </w:rPr>
        <w:t>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1D75FA29" w14:textId="76A60CA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lastRenderedPageBreak/>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10</w:t>
      </w:r>
      <w:r w:rsidR="006A7506" w:rsidRPr="00350EA7">
        <w:rPr>
          <w:rFonts w:asciiTheme="minorHAnsi" w:hAnsiTheme="minorHAnsi" w:cs="Arial"/>
          <w:color w:val="000000"/>
        </w:rPr>
        <w:tab/>
      </w:r>
      <w:r w:rsidRPr="00350EA7">
        <w:rPr>
          <w:rFonts w:asciiTheme="minorHAnsi" w:hAnsiTheme="minorHAnsi" w:cs="Arial"/>
          <w:color w:val="000000"/>
        </w:rPr>
        <w:t xml:space="preserve">najneskôr tri (3) dni po prevzatí staveniska odovzdať objednávateľovi zoznam riadiacich pracovníkov (napríklad stavbyvedúci). Zhotoviteľ je povinný najneskôr tri </w:t>
      </w:r>
      <w:r w:rsidR="00E413EC" w:rsidRPr="00350EA7">
        <w:rPr>
          <w:rFonts w:asciiTheme="minorHAnsi" w:hAnsiTheme="minorHAnsi" w:cs="Arial"/>
          <w:color w:val="000000"/>
        </w:rPr>
        <w:t xml:space="preserve">(3) </w:t>
      </w:r>
      <w:r w:rsidRPr="00350EA7">
        <w:rPr>
          <w:rFonts w:asciiTheme="minorHAnsi" w:hAnsiTheme="minorHAnsi" w:cs="Arial"/>
          <w:color w:val="000000"/>
        </w:rPr>
        <w:t>dni pred realizáci</w:t>
      </w:r>
      <w:r w:rsidR="0071690F" w:rsidRPr="00350EA7">
        <w:rPr>
          <w:rFonts w:asciiTheme="minorHAnsi" w:hAnsiTheme="minorHAnsi" w:cs="Arial"/>
          <w:color w:val="000000"/>
        </w:rPr>
        <w:t>o</w:t>
      </w:r>
      <w:r w:rsidRPr="00350EA7">
        <w:rPr>
          <w:rFonts w:asciiTheme="minorHAnsi" w:hAnsiTheme="minorHAnsi" w:cs="Arial"/>
          <w:color w:val="000000"/>
        </w:rPr>
        <w:t>u prác, na ktoré je potrebný pracovník s certifikáciou, predložiť objednávateľovi ich zoznam spolu s platným oprávnením (certifikátom alebo iným dokladom osvedčujúcim odbornú spôsobilosť), pričom túto povinnosť má aj v </w:t>
      </w:r>
      <w:r w:rsidR="007F28D3" w:rsidRPr="00350EA7">
        <w:rPr>
          <w:rFonts w:asciiTheme="minorHAnsi" w:hAnsiTheme="minorHAnsi" w:cs="Arial"/>
          <w:color w:val="000000"/>
        </w:rPr>
        <w:t>prípade zmien príslušných osôb,</w:t>
      </w:r>
    </w:p>
    <w:p w14:paraId="520AB05D" w14:textId="6C07D54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.11</w:t>
      </w:r>
      <w:r w:rsidR="006A7506" w:rsidRPr="00350EA7">
        <w:rPr>
          <w:rFonts w:asciiTheme="minorHAnsi" w:hAnsiTheme="minorHAnsi" w:cs="Arial"/>
          <w:color w:val="000000"/>
        </w:rPr>
        <w:tab/>
      </w:r>
      <w:r w:rsidR="003E46E7" w:rsidRPr="00350EA7">
        <w:rPr>
          <w:color w:val="000000"/>
        </w:rPr>
        <w:t>vytvoriť objednávateľovi primerané podmienky na vykonávanie kontroly na stavenisku,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objednávateľa. Zhotoviteľ je povinný na kontrolných dňoch zabezpečiť účasť stavbyvedúceho. V rámci kontrolných dní môžu byť zo strany objednávateľa uložené zhotoviteľovi rôzne opatrenia a usmernenia týkajúce sa realizácie stavby, ktoré bezprostredne nesúvisia s kontrolou spôsobu realizácie stavby, pričom takéto opatrenia a usmernenia sú pre zmluvné strany záväzné a majú len také účinky, ktoré predpokladá účel tejto zmluvy;</w:t>
      </w:r>
    </w:p>
    <w:p w14:paraId="7F1CC5D5" w14:textId="52D3A3E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.12</w:t>
      </w:r>
      <w:r w:rsidR="006A7506" w:rsidRPr="00350EA7">
        <w:rPr>
          <w:rFonts w:asciiTheme="minorHAnsi" w:hAnsiTheme="minorHAnsi" w:cs="Arial"/>
          <w:color w:val="000000"/>
        </w:rPr>
        <w:tab/>
      </w:r>
      <w:r w:rsidR="00C420B1" w:rsidRPr="00350EA7">
        <w:rPr>
          <w:color w:val="000000"/>
        </w:rPr>
        <w:t>nakladať so stavebným odpadom a/alebo iným odpadom, ktorý je vzhľadom na charakter, stav alebo povahu objektívne spôsobilý na prípadné speňaženie a/alebo ďalšie použitie podľa písomných pokynov objednávateľa, ktoré objednávateľ udelí zhotoviteľovi na základe jeho výzvy,</w:t>
      </w:r>
    </w:p>
    <w:p w14:paraId="0DDE8BB8" w14:textId="1F46CA96" w:rsidR="006B3943" w:rsidRPr="00350EA7" w:rsidRDefault="006B3943" w:rsidP="006B3943">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.13</w:t>
      </w:r>
      <w:r w:rsidR="006A7506" w:rsidRPr="00350EA7">
        <w:rPr>
          <w:rFonts w:asciiTheme="minorHAnsi" w:hAnsiTheme="minorHAnsi" w:cs="Arial"/>
          <w:color w:val="000000"/>
        </w:rPr>
        <w:tab/>
      </w:r>
      <w:r w:rsidRPr="00350EA7">
        <w:rPr>
          <w:rFonts w:asciiTheme="minorHAnsi" w:hAnsiTheme="minorHAnsi" w:cs="Arial"/>
          <w:color w:val="000000"/>
        </w:rPr>
        <w:t xml:space="preserve">zabezpečiť </w:t>
      </w:r>
      <w:r w:rsidR="00A61298" w:rsidRPr="00350EA7">
        <w:rPr>
          <w:rStyle w:val="cf01"/>
          <w:rFonts w:asciiTheme="minorHAnsi" w:hAnsiTheme="minorHAnsi" w:cstheme="minorHAnsi"/>
          <w:sz w:val="22"/>
          <w:szCs w:val="22"/>
        </w:rPr>
        <w:t>dohľad nad zhotovovaním stavby z hľadiska súladu stavebných prác s architektonickým návrhom tzv. autorský dohľad</w:t>
      </w:r>
      <w:r w:rsidR="00515319" w:rsidRPr="00350EA7">
        <w:rPr>
          <w:rStyle w:val="cf01"/>
          <w:rFonts w:asciiTheme="minorHAnsi" w:hAnsiTheme="minorHAnsi" w:cstheme="minorHAnsi"/>
          <w:sz w:val="22"/>
          <w:szCs w:val="22"/>
        </w:rPr>
        <w:t>,</w:t>
      </w:r>
      <w:r w:rsidR="00A61298" w:rsidRPr="00350EA7">
        <w:rPr>
          <w:rStyle w:val="cf11"/>
          <w:rFonts w:asciiTheme="minorHAnsi" w:hAnsiTheme="minorHAnsi" w:cstheme="minorHAnsi"/>
          <w:sz w:val="22"/>
          <w:szCs w:val="22"/>
        </w:rPr>
        <w:t xml:space="preserve"> </w:t>
      </w:r>
    </w:p>
    <w:p w14:paraId="2DA2D7C1" w14:textId="79D68FF7" w:rsidR="006B3943" w:rsidRPr="00350EA7" w:rsidRDefault="006B3943" w:rsidP="006B3943">
      <w:pPr>
        <w:autoSpaceDE w:val="0"/>
        <w:autoSpaceDN w:val="0"/>
        <w:adjustRightInd w:val="0"/>
        <w:spacing w:after="0" w:line="240" w:lineRule="auto"/>
        <w:ind w:left="567"/>
        <w:jc w:val="both"/>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.14</w:t>
      </w:r>
      <w:r w:rsidR="006A7506" w:rsidRPr="00350EA7">
        <w:rPr>
          <w:rFonts w:asciiTheme="minorHAnsi" w:hAnsiTheme="minorHAnsi" w:cs="Arial"/>
          <w:color w:val="000000"/>
        </w:rPr>
        <w:tab/>
      </w:r>
      <w:r w:rsidRPr="00350EA7">
        <w:t xml:space="preserve">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diela samotného. Fotodokumentáciu odovzdá zhotoviteľ objednávateľovi v elektronickej forme v dvoch (2) vyhotoveniach na </w:t>
      </w:r>
      <w:r w:rsidR="008456A3" w:rsidRPr="00350EA7">
        <w:t>CD/DVD/</w:t>
      </w:r>
      <w:r w:rsidR="005D39F9" w:rsidRPr="00350EA7">
        <w:t>USB</w:t>
      </w:r>
      <w:r w:rsidRPr="00350EA7">
        <w:t xml:space="preserve"> nosiči. Fotodokumentácia sa bude vykonávať tak, že štyri (4)  zábery budú pokrývať celú stavbu z rozličných statických miest</w:t>
      </w:r>
      <w:r w:rsidR="005359CC" w:rsidRPr="00350EA7">
        <w:t>,</w:t>
      </w:r>
      <w:r w:rsidRPr="00350EA7">
        <w:t xml:space="preserve"> minimálne ďalšie štyri (4)  zábery budú vyhotovené podľa uváženia zhotoviteľa. V prípade fotografií detailov je žiaduce na zábere zachytiť aj meracie zariadenie (meter, geodetická  lata, vodováha...), tak aby bolo jednoznačne preukázateľné prevedenie stavebnej činnosti. Rozlíšenie záberov musí byť minimálne 8 </w:t>
      </w:r>
      <w:proofErr w:type="spellStart"/>
      <w:r w:rsidRPr="00350EA7">
        <w:t>Mpix</w:t>
      </w:r>
      <w:proofErr w:type="spellEnd"/>
      <w:r w:rsidRPr="00350EA7">
        <w:t>. V prípade, že to zhotoviteľ uzná za vhodné, vzhľadom k realizovaným stavebným postupom a činnostiam, je fotodokumentáciu možné doplniť o videozáznam, realizovaných činností a postupov, v HD rozlíšení</w:t>
      </w:r>
      <w:r w:rsidR="001F3435" w:rsidRPr="00350EA7">
        <w:t>,</w:t>
      </w:r>
    </w:p>
    <w:p w14:paraId="34FD9F3C" w14:textId="1C34DFA8" w:rsidR="001F3435" w:rsidRPr="00350EA7" w:rsidRDefault="001F3435"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.15</w:t>
      </w:r>
      <w:r w:rsidR="006A7506" w:rsidRPr="00350EA7">
        <w:rPr>
          <w:rFonts w:asciiTheme="minorHAnsi" w:hAnsiTheme="minorHAnsi" w:cs="Arial"/>
          <w:color w:val="000000"/>
        </w:rPr>
        <w:tab/>
      </w:r>
      <w:r w:rsidR="00C41B5C" w:rsidRPr="00350EA7">
        <w:rPr>
          <w:rFonts w:asciiTheme="minorHAnsi" w:hAnsiTheme="minorHAnsi" w:cs="Arial"/>
          <w:color w:val="000000"/>
        </w:rPr>
        <w:t>zabezpečiť označenie stavby tabuľou s identifikačnými údajmi (názov stavby, označenie objednávateľa ako stavebníka a zhotoviteľa,</w:t>
      </w:r>
      <w:r w:rsidR="00121DE9" w:rsidRPr="00350EA7">
        <w:rPr>
          <w:rFonts w:asciiTheme="minorHAnsi" w:hAnsiTheme="minorHAnsi" w:cs="Arial"/>
          <w:color w:val="000000"/>
        </w:rPr>
        <w:t xml:space="preserve"> údaje o povolení čiastkového diela,</w:t>
      </w:r>
      <w:r w:rsidR="00C41B5C" w:rsidRPr="00350EA7">
        <w:rPr>
          <w:rFonts w:asciiTheme="minorHAnsi" w:hAnsiTheme="minorHAnsi" w:cs="Arial"/>
          <w:color w:val="000000"/>
        </w:rPr>
        <w:t xml:space="preserve"> termíny začatia a</w:t>
      </w:r>
      <w:r w:rsidR="00360E20" w:rsidRPr="00350EA7">
        <w:rPr>
          <w:rFonts w:asciiTheme="minorHAnsi" w:hAnsiTheme="minorHAnsi" w:cs="Arial"/>
          <w:color w:val="000000"/>
        </w:rPr>
        <w:t> </w:t>
      </w:r>
      <w:r w:rsidR="00C41B5C" w:rsidRPr="00350EA7">
        <w:rPr>
          <w:rFonts w:asciiTheme="minorHAnsi" w:hAnsiTheme="minorHAnsi" w:cs="Arial"/>
          <w:color w:val="000000"/>
        </w:rPr>
        <w:t>ukončenia stavebných prác, meno zodpovedného stavbyvedúceho),</w:t>
      </w:r>
    </w:p>
    <w:p w14:paraId="5158D32E" w14:textId="04208E86" w:rsidR="00C41B5C" w:rsidRPr="00350EA7" w:rsidRDefault="00C41B5C" w:rsidP="006B3943">
      <w:pPr>
        <w:autoSpaceDE w:val="0"/>
        <w:autoSpaceDN w:val="0"/>
        <w:adjustRightInd w:val="0"/>
        <w:spacing w:after="0" w:line="240" w:lineRule="auto"/>
        <w:ind w:left="567"/>
        <w:jc w:val="both"/>
        <w:rPr>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.16</w:t>
      </w:r>
      <w:r w:rsidR="006A7506" w:rsidRPr="00350EA7">
        <w:rPr>
          <w:rFonts w:asciiTheme="minorHAnsi" w:hAnsiTheme="minorHAnsi" w:cs="Arial"/>
          <w:color w:val="000000"/>
        </w:rPr>
        <w:tab/>
      </w:r>
      <w:r w:rsidR="006D70E0" w:rsidRPr="00350EA7">
        <w:rPr>
          <w:color w:val="000000"/>
        </w:rPr>
        <w:t>na vlastné náklady zabezpečiť vytýčenie existujúcich inžinierskych sietí s oslovením jednotlivých správcov a zabezpečenie dozoru správcov inžinierskych sietí pri ich preložkách (v prípade, ak sa požaduje),</w:t>
      </w:r>
    </w:p>
    <w:p w14:paraId="1DBB2D70" w14:textId="0B9DFB61" w:rsidR="006D70E0" w:rsidRPr="00350EA7" w:rsidRDefault="006D70E0"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.17</w:t>
      </w:r>
      <w:r w:rsidR="006A7506" w:rsidRPr="00350EA7">
        <w:rPr>
          <w:color w:val="000000"/>
        </w:rPr>
        <w:tab/>
      </w:r>
      <w:r w:rsidR="00733317" w:rsidRPr="00350EA7">
        <w:rPr>
          <w:color w:val="000000"/>
        </w:rPr>
        <w:t>zaobstarať a zabezpečiť osadenie dočasného a trvalého  dopravného  značenia  v rozsahu určenom projektovou dokumentáciou</w:t>
      </w:r>
      <w:r w:rsidR="008C70C7" w:rsidRPr="00350EA7">
        <w:rPr>
          <w:color w:val="000000"/>
        </w:rPr>
        <w:t xml:space="preserve"> a potrebami pri výstavbe diela,</w:t>
      </w:r>
    </w:p>
    <w:p w14:paraId="7E3CC0DF" w14:textId="1294E5E0" w:rsidR="00733317" w:rsidRPr="00350EA7" w:rsidRDefault="00733317"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.18</w:t>
      </w:r>
      <w:r w:rsidR="006A7506" w:rsidRPr="00350EA7">
        <w:rPr>
          <w:color w:val="000000"/>
        </w:rPr>
        <w:tab/>
      </w:r>
      <w:r w:rsidR="0034353E" w:rsidRPr="00350EA7">
        <w:rPr>
          <w:color w:val="000000"/>
        </w:rPr>
        <w:t>zabezpečiť geodetické práce počas realizácie stavby, vytýčenie stavby a ostatné geodetické práce potrebné pre riadne a plynulé vyhotovenie diela</w:t>
      </w:r>
      <w:r w:rsidR="000306E6" w:rsidRPr="00350EA7">
        <w:rPr>
          <w:color w:val="000000"/>
        </w:rPr>
        <w:t xml:space="preserve"> </w:t>
      </w:r>
      <w:r w:rsidR="0034353E" w:rsidRPr="00350EA7">
        <w:rPr>
          <w:color w:val="000000"/>
        </w:rPr>
        <w:t xml:space="preserve">a potrebnú dokumentáciu pre  </w:t>
      </w:r>
      <w:proofErr w:type="spellStart"/>
      <w:r w:rsidR="0034353E" w:rsidRPr="00350EA7">
        <w:rPr>
          <w:color w:val="000000"/>
        </w:rPr>
        <w:t>majetkoprávne</w:t>
      </w:r>
      <w:proofErr w:type="spellEnd"/>
      <w:r w:rsidR="0034353E" w:rsidRPr="00350EA7">
        <w:rPr>
          <w:color w:val="000000"/>
        </w:rPr>
        <w:t xml:space="preserve"> vysporiadanie po realizácii stavby,</w:t>
      </w:r>
    </w:p>
    <w:p w14:paraId="11541238" w14:textId="180EAC30" w:rsidR="00D26FAA" w:rsidRPr="00350EA7" w:rsidRDefault="00CA3731" w:rsidP="006B3943">
      <w:pPr>
        <w:autoSpaceDE w:val="0"/>
        <w:autoSpaceDN w:val="0"/>
        <w:adjustRightInd w:val="0"/>
        <w:spacing w:after="0" w:line="240" w:lineRule="auto"/>
        <w:ind w:left="567"/>
        <w:jc w:val="both"/>
        <w:rPr>
          <w:color w:val="000000"/>
        </w:rPr>
      </w:pPr>
      <w:r w:rsidRPr="00350EA7">
        <w:rPr>
          <w:color w:val="000000"/>
        </w:rPr>
        <w:t>8.13.19</w:t>
      </w:r>
      <w:r w:rsidR="006A7506" w:rsidRPr="00350EA7">
        <w:rPr>
          <w:color w:val="000000"/>
        </w:rPr>
        <w:tab/>
      </w:r>
      <w:r w:rsidRPr="00350EA7">
        <w:rPr>
          <w:color w:val="000000"/>
        </w:rPr>
        <w:t>zabezpečiť</w:t>
      </w:r>
      <w:r w:rsidR="003C404A" w:rsidRPr="00350EA7">
        <w:rPr>
          <w:color w:val="000000"/>
        </w:rPr>
        <w:t xml:space="preserve"> materiál</w:t>
      </w:r>
      <w:r w:rsidR="00847F66" w:rsidRPr="00350EA7">
        <w:rPr>
          <w:color w:val="000000"/>
        </w:rPr>
        <w:t>, výrobky, zariadenia a konštrukcie potrebné a určené na zhotovenie diela vrátane ich</w:t>
      </w:r>
      <w:r w:rsidR="000845F6" w:rsidRPr="00350EA7">
        <w:rPr>
          <w:color w:val="000000"/>
        </w:rPr>
        <w:t xml:space="preserve"> </w:t>
      </w:r>
      <w:r w:rsidR="00847F66" w:rsidRPr="00350EA7">
        <w:rPr>
          <w:color w:val="000000"/>
        </w:rPr>
        <w:t>dopravenia</w:t>
      </w:r>
      <w:r w:rsidR="000845F6" w:rsidRPr="00350EA7">
        <w:rPr>
          <w:color w:val="000000"/>
        </w:rPr>
        <w:t xml:space="preserve">, </w:t>
      </w:r>
      <w:r w:rsidR="00847F66" w:rsidRPr="00350EA7">
        <w:rPr>
          <w:color w:val="000000"/>
        </w:rPr>
        <w:t>skladovania</w:t>
      </w:r>
      <w:r w:rsidR="000845F6" w:rsidRPr="00350EA7">
        <w:rPr>
          <w:color w:val="000000"/>
        </w:rPr>
        <w:t xml:space="preserve"> a</w:t>
      </w:r>
      <w:r w:rsidR="00B50A95" w:rsidRPr="00350EA7">
        <w:rPr>
          <w:color w:val="000000"/>
        </w:rPr>
        <w:t> manipulácie na mieste realizácie diela</w:t>
      </w:r>
    </w:p>
    <w:p w14:paraId="7E4A00B8" w14:textId="7207BF93" w:rsidR="00B17C76" w:rsidRPr="00350EA7" w:rsidRDefault="00B17C76" w:rsidP="006B3943">
      <w:pPr>
        <w:autoSpaceDE w:val="0"/>
        <w:autoSpaceDN w:val="0"/>
        <w:adjustRightInd w:val="0"/>
        <w:spacing w:after="0" w:line="240" w:lineRule="auto"/>
        <w:ind w:left="567"/>
        <w:jc w:val="both"/>
        <w:rPr>
          <w:color w:val="000000"/>
        </w:rPr>
      </w:pPr>
      <w:r w:rsidRPr="00350EA7">
        <w:rPr>
          <w:color w:val="000000"/>
        </w:rPr>
        <w:t>8.13.20</w:t>
      </w:r>
      <w:r w:rsidR="006A7506" w:rsidRPr="00350EA7">
        <w:rPr>
          <w:color w:val="000000"/>
        </w:rPr>
        <w:tab/>
      </w:r>
      <w:r w:rsidR="00C33CB7" w:rsidRPr="00350EA7">
        <w:rPr>
          <w:color w:val="000000"/>
        </w:rPr>
        <w:t xml:space="preserve">zabezpečiť dopravu a manipuláciu zdemolovaných materiálov, vybúranej stavebnej </w:t>
      </w:r>
      <w:proofErr w:type="spellStart"/>
      <w:r w:rsidR="00C33CB7" w:rsidRPr="00350EA7">
        <w:rPr>
          <w:color w:val="000000"/>
        </w:rPr>
        <w:t>sute</w:t>
      </w:r>
      <w:proofErr w:type="spellEnd"/>
      <w:r w:rsidR="00C33CB7" w:rsidRPr="00350EA7">
        <w:rPr>
          <w:color w:val="000000"/>
        </w:rPr>
        <w:t xml:space="preserve"> výkopovej </w:t>
      </w:r>
      <w:proofErr w:type="spellStart"/>
      <w:r w:rsidR="00C33CB7" w:rsidRPr="00350EA7">
        <w:rPr>
          <w:color w:val="000000"/>
        </w:rPr>
        <w:t>sute</w:t>
      </w:r>
      <w:proofErr w:type="spellEnd"/>
      <w:r w:rsidR="00C33CB7" w:rsidRPr="00350EA7">
        <w:rPr>
          <w:color w:val="000000"/>
        </w:rPr>
        <w:t>, výkopovej zeminy a ostatných stavebných odpadov</w:t>
      </w:r>
      <w:r w:rsidR="00DC7FD3" w:rsidRPr="00350EA7">
        <w:rPr>
          <w:color w:val="000000"/>
        </w:rPr>
        <w:t>, vrátane ich uloženia na riadenú skládku</w:t>
      </w:r>
      <w:r w:rsidR="0078718F" w:rsidRPr="00350EA7">
        <w:rPr>
          <w:color w:val="000000"/>
        </w:rPr>
        <w:t>, pričom poplatok za ich uskladnenie je už zahrnutý v cene za dielo</w:t>
      </w:r>
      <w:r w:rsidR="00D9004D" w:rsidRPr="00350EA7">
        <w:rPr>
          <w:color w:val="000000"/>
        </w:rPr>
        <w:t xml:space="preserve"> podľa čl. VI bod 6.3. tejto zmluvy,</w:t>
      </w:r>
    </w:p>
    <w:p w14:paraId="63E8EF12" w14:textId="4A963616" w:rsidR="00381280" w:rsidRPr="00350EA7" w:rsidRDefault="0034353E" w:rsidP="00381280">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w:t>
      </w:r>
      <w:r w:rsidR="00B17C76" w:rsidRPr="00350EA7">
        <w:rPr>
          <w:color w:val="000000"/>
        </w:rPr>
        <w:t>21</w:t>
      </w:r>
      <w:r w:rsidR="006A7506" w:rsidRPr="00350EA7">
        <w:rPr>
          <w:color w:val="000000"/>
        </w:rPr>
        <w:tab/>
      </w:r>
      <w:r w:rsidR="00381280" w:rsidRPr="00350EA7">
        <w:rPr>
          <w:color w:val="000000"/>
        </w:rPr>
        <w:t>dodržiavať predpisy vzťahujúce sa na bezpečnosť a ochranu zdravia pri práci (ďalej aj „BOZP“) a požiarnu ochranu (ďalej aj „PO“),</w:t>
      </w:r>
    </w:p>
    <w:p w14:paraId="7062A35F" w14:textId="2A22B78B" w:rsidR="00563553" w:rsidRPr="00350EA7" w:rsidRDefault="00563553" w:rsidP="006B3943">
      <w:pPr>
        <w:autoSpaceDE w:val="0"/>
        <w:autoSpaceDN w:val="0"/>
        <w:adjustRightInd w:val="0"/>
        <w:spacing w:after="0" w:line="240" w:lineRule="auto"/>
        <w:ind w:left="567"/>
        <w:jc w:val="both"/>
        <w:rPr>
          <w:color w:val="000000"/>
        </w:rPr>
      </w:pPr>
      <w:r w:rsidRPr="00350EA7">
        <w:rPr>
          <w:color w:val="000000"/>
        </w:rPr>
        <w:lastRenderedPageBreak/>
        <w:t>8.1</w:t>
      </w:r>
      <w:r w:rsidR="00D814F5" w:rsidRPr="00350EA7">
        <w:rPr>
          <w:color w:val="000000"/>
        </w:rPr>
        <w:t>3</w:t>
      </w:r>
      <w:r w:rsidRPr="00350EA7">
        <w:rPr>
          <w:color w:val="000000"/>
        </w:rPr>
        <w:t>.2</w:t>
      </w:r>
      <w:r w:rsidR="00B17C76" w:rsidRPr="00350EA7">
        <w:rPr>
          <w:color w:val="000000"/>
        </w:rPr>
        <w:t>2</w:t>
      </w:r>
      <w:r w:rsidR="006A7506" w:rsidRPr="00350EA7">
        <w:rPr>
          <w:color w:val="000000"/>
        </w:rPr>
        <w:tab/>
      </w:r>
      <w:r w:rsidRPr="00350EA7">
        <w:rPr>
          <w:color w:val="000000"/>
        </w:rPr>
        <w:t xml:space="preserve">zabezpečiť vypracovanie </w:t>
      </w:r>
      <w:proofErr w:type="spellStart"/>
      <w:r w:rsidRPr="00350EA7">
        <w:rPr>
          <w:color w:val="000000"/>
        </w:rPr>
        <w:t>výrobno</w:t>
      </w:r>
      <w:proofErr w:type="spellEnd"/>
      <w:r w:rsidRPr="00350EA7">
        <w:rPr>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w:t>
      </w:r>
      <w:r w:rsidR="00DE5C39" w:rsidRPr="00350EA7">
        <w:rPr>
          <w:color w:val="000000"/>
        </w:rPr>
        <w:t> dokumentácii realizácie stavby</w:t>
      </w:r>
      <w:r w:rsidRPr="00350EA7">
        <w:rPr>
          <w:color w:val="000000"/>
        </w:rPr>
        <w:t xml:space="preserve"> a nemajú vplyv na celkovú cenu diela podľa článku VI bod 6.3. Cena za zabezpečenie vypracovania DVP je už zahrnutá v cene diela a</w:t>
      </w:r>
      <w:r w:rsidR="00360E20" w:rsidRPr="00350EA7">
        <w:rPr>
          <w:color w:val="000000"/>
        </w:rPr>
        <w:t> </w:t>
      </w:r>
      <w:r w:rsidRPr="00350EA7">
        <w:rPr>
          <w:color w:val="000000"/>
        </w:rPr>
        <w:t>zhotoviteľ nemá nárok na žiadanie zvýšenia ceny z dôvodu potreby zabezpečenia vypracovania DVP</w:t>
      </w:r>
      <w:r w:rsidR="00DA2B15" w:rsidRPr="00350EA7">
        <w:rPr>
          <w:color w:val="000000"/>
        </w:rPr>
        <w:t>,</w:t>
      </w:r>
    </w:p>
    <w:p w14:paraId="686E445B" w14:textId="7D05B143" w:rsidR="00DA2B15" w:rsidRPr="00350EA7" w:rsidRDefault="00DA2B15" w:rsidP="006B3943">
      <w:pPr>
        <w:autoSpaceDE w:val="0"/>
        <w:autoSpaceDN w:val="0"/>
        <w:adjustRightInd w:val="0"/>
        <w:spacing w:after="0" w:line="240" w:lineRule="auto"/>
        <w:ind w:left="567"/>
        <w:jc w:val="both"/>
      </w:pPr>
      <w:r w:rsidRPr="00350EA7">
        <w:rPr>
          <w:color w:val="000000"/>
        </w:rPr>
        <w:t>8.1</w:t>
      </w:r>
      <w:r w:rsidR="00D814F5" w:rsidRPr="00350EA7">
        <w:rPr>
          <w:color w:val="000000"/>
        </w:rPr>
        <w:t>3</w:t>
      </w:r>
      <w:r w:rsidRPr="00350EA7">
        <w:rPr>
          <w:color w:val="000000"/>
        </w:rPr>
        <w:t>.2</w:t>
      </w:r>
      <w:r w:rsidR="00B17C76" w:rsidRPr="00350EA7">
        <w:rPr>
          <w:color w:val="000000"/>
        </w:rPr>
        <w:t>3</w:t>
      </w:r>
      <w:r w:rsidR="006A7506" w:rsidRPr="00350EA7">
        <w:rPr>
          <w:color w:val="000000"/>
        </w:rPr>
        <w:tab/>
      </w:r>
      <w:r w:rsidRPr="00350EA7">
        <w:rPr>
          <w:color w:val="000000"/>
        </w:rPr>
        <w:t xml:space="preserve">zabezpečiť vypracovanie </w:t>
      </w:r>
      <w:r w:rsidRPr="00350EA7">
        <w:t>kontrolného a skúšobného plánu (ďalej len „KSP</w:t>
      </w:r>
      <w:r w:rsidR="00EF480F" w:rsidRPr="00350EA7">
        <w:t>)</w:t>
      </w:r>
      <w:r w:rsidRPr="00350EA7">
        <w:t xml:space="preserve"> v zmysle § 12 a</w:t>
      </w:r>
      <w:r w:rsidR="00360E20" w:rsidRPr="00350EA7">
        <w:t> </w:t>
      </w:r>
      <w:r w:rsidRPr="00350EA7">
        <w:t>13 zákona č. 254/1998 Z. z. o verejných prácach v znení neskorších predpisov (ďalej len „zákon o verejných prácach“), technologické postupy, ktoré budú skontrolované a overené projektantom a</w:t>
      </w:r>
      <w:r w:rsidR="00360E20" w:rsidRPr="00350EA7">
        <w:t> </w:t>
      </w:r>
      <w:r w:rsidRPr="00350EA7">
        <w:t>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objednávateľ</w:t>
      </w:r>
      <w:r w:rsidR="00B1218F" w:rsidRPr="00350EA7">
        <w:t xml:space="preserve">. KSP je zhotoviteľ povinný predložiť objednávateľovi </w:t>
      </w:r>
      <w:r w:rsidR="00C129D5" w:rsidRPr="00350EA7">
        <w:t>najneskôr v deň odovzdania staveniska podľa čl. IV bod 4.1</w:t>
      </w:r>
      <w:r w:rsidR="005D3217" w:rsidRPr="00350EA7">
        <w:t>,</w:t>
      </w:r>
    </w:p>
    <w:p w14:paraId="1064AF7C" w14:textId="49BF85A4" w:rsidR="00EF480F" w:rsidRPr="00350EA7" w:rsidRDefault="00EF480F" w:rsidP="006B3943">
      <w:pPr>
        <w:autoSpaceDE w:val="0"/>
        <w:autoSpaceDN w:val="0"/>
        <w:adjustRightInd w:val="0"/>
        <w:spacing w:after="0" w:line="240" w:lineRule="auto"/>
        <w:ind w:left="567"/>
        <w:jc w:val="both"/>
      </w:pPr>
      <w:r w:rsidRPr="00350EA7">
        <w:t>8.1</w:t>
      </w:r>
      <w:r w:rsidR="00D814F5" w:rsidRPr="00350EA7">
        <w:t>3</w:t>
      </w:r>
      <w:r w:rsidRPr="00350EA7">
        <w:t>.2</w:t>
      </w:r>
      <w:r w:rsidR="00B17C76" w:rsidRPr="00350EA7">
        <w:t>4</w:t>
      </w:r>
      <w:r w:rsidR="006A7506" w:rsidRPr="00350EA7">
        <w:tab/>
      </w:r>
      <w:r w:rsidR="00BD61A7" w:rsidRPr="00350EA7">
        <w:t>plán bezpečnosti a ochrany zdravia pri práci a požiarnej ochrany (ďalej len „Plán BOZP a</w:t>
      </w:r>
      <w:r w:rsidR="00360E20" w:rsidRPr="00350EA7">
        <w:t> </w:t>
      </w:r>
      <w:r w:rsidR="00BD61A7" w:rsidRPr="00350EA7">
        <w:t>PO“),</w:t>
      </w:r>
    </w:p>
    <w:p w14:paraId="21B878F2" w14:textId="4293291D" w:rsidR="008148CA" w:rsidRPr="00350EA7" w:rsidRDefault="00BD61A7" w:rsidP="008C70C7">
      <w:pPr>
        <w:autoSpaceDE w:val="0"/>
        <w:autoSpaceDN w:val="0"/>
        <w:adjustRightInd w:val="0"/>
        <w:spacing w:after="0" w:line="240" w:lineRule="auto"/>
        <w:ind w:left="567"/>
        <w:jc w:val="both"/>
      </w:pPr>
      <w:r w:rsidRPr="00350EA7">
        <w:t>8.1</w:t>
      </w:r>
      <w:r w:rsidR="00D814F5" w:rsidRPr="00350EA7">
        <w:t>3</w:t>
      </w:r>
      <w:r w:rsidRPr="00350EA7">
        <w:t>.2</w:t>
      </w:r>
      <w:r w:rsidR="00B17C76" w:rsidRPr="00350EA7">
        <w:t>5</w:t>
      </w:r>
      <w:r w:rsidR="00E63834" w:rsidRPr="00350EA7">
        <w:tab/>
      </w:r>
      <w:r w:rsidR="00343DCD" w:rsidRPr="00350EA7">
        <w:t xml:space="preserve">povodňový plán zabezpečovacích prác, v zmysle zákona č.7/2010 </w:t>
      </w:r>
      <w:proofErr w:type="spellStart"/>
      <w:r w:rsidR="00343DCD" w:rsidRPr="00350EA7">
        <w:t>Z.z</w:t>
      </w:r>
      <w:proofErr w:type="spellEnd"/>
      <w:r w:rsidR="00343DCD" w:rsidRPr="00350EA7">
        <w:t>. o ochrane pred povodňami v znení neskorších predpisov, ktorý je potrebné predložiť na príslušný odštepný závod SVP, š. p. na odsúhlasenie ešte pred jeho schválením príslušným orgánom ochrany pred povodň</w:t>
      </w:r>
      <w:r w:rsidR="008C70C7" w:rsidRPr="00350EA7">
        <w:t>ami</w:t>
      </w:r>
      <w:r w:rsidR="0051749D" w:rsidRPr="00350EA7">
        <w:t>,</w:t>
      </w:r>
    </w:p>
    <w:p w14:paraId="5B3BCCA5" w14:textId="783BA9F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4766F2" w:rsidRPr="00350EA7">
        <w:rPr>
          <w:rFonts w:asciiTheme="minorHAnsi" w:hAnsiTheme="minorHAnsi" w:cs="Arial"/>
          <w:b/>
          <w:bCs/>
          <w:color w:val="000000"/>
        </w:rPr>
        <w:t>1</w:t>
      </w:r>
      <w:r w:rsidR="00D814F5"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sa popri iných záväzkoch stanovených v tejto zmluve zaväzuje:</w:t>
      </w:r>
    </w:p>
    <w:p w14:paraId="2026C55D" w14:textId="68F419E9"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Pr="00350EA7">
        <w:rPr>
          <w:rFonts w:asciiTheme="minorHAnsi" w:hAnsiTheme="minorHAnsi" w:cs="Arial"/>
          <w:color w:val="000000"/>
        </w:rPr>
        <w:t>.1</w:t>
      </w:r>
      <w:r w:rsidR="00555F07" w:rsidRPr="00350EA7">
        <w:rPr>
          <w:rFonts w:asciiTheme="minorHAnsi" w:hAnsiTheme="minorHAnsi" w:cs="Arial"/>
          <w:color w:val="000000"/>
        </w:rPr>
        <w:tab/>
      </w:r>
      <w:r w:rsidRPr="00350EA7">
        <w:rPr>
          <w:rFonts w:asciiTheme="minorHAnsi" w:hAnsiTheme="minorHAnsi" w:cs="Arial"/>
          <w:color w:val="000000"/>
        </w:rPr>
        <w:t>zabezpečiť a včas zhotoviteľovi doručiť dokumentáciu, ktorou disponuje;</w:t>
      </w:r>
    </w:p>
    <w:p w14:paraId="0A6E3816" w14:textId="7EBD250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002F7656" w:rsidRPr="00350EA7">
        <w:rPr>
          <w:rFonts w:asciiTheme="minorHAnsi" w:hAnsiTheme="minorHAnsi" w:cs="Arial"/>
          <w:color w:val="000000"/>
        </w:rPr>
        <w:t>.</w:t>
      </w:r>
      <w:r w:rsidRPr="00350EA7">
        <w:rPr>
          <w:rFonts w:asciiTheme="minorHAnsi" w:hAnsiTheme="minorHAnsi" w:cs="Arial"/>
          <w:color w:val="000000"/>
        </w:rPr>
        <w:t>2</w:t>
      </w:r>
      <w:r w:rsidR="00555F07" w:rsidRPr="00350EA7">
        <w:rPr>
          <w:rFonts w:asciiTheme="minorHAnsi" w:hAnsiTheme="minorHAnsi" w:cs="Arial"/>
          <w:color w:val="000000"/>
        </w:rPr>
        <w:tab/>
      </w:r>
      <w:r w:rsidR="008D640C" w:rsidRPr="00350EA7">
        <w:rPr>
          <w:rFonts w:asciiTheme="minorHAnsi" w:hAnsiTheme="minorHAnsi" w:cs="Arial"/>
          <w:color w:val="000000"/>
        </w:rPr>
        <w:t>o</w:t>
      </w:r>
      <w:r w:rsidRPr="00350EA7">
        <w:rPr>
          <w:rFonts w:asciiTheme="minorHAnsi" w:hAnsiTheme="minorHAnsi" w:cs="Arial"/>
          <w:color w:val="000000"/>
        </w:rPr>
        <w:t>známiť zhotoviteľovi včas svoje pokyny a prípadné požiadavky k vykonaniu diela.</w:t>
      </w:r>
    </w:p>
    <w:p w14:paraId="27F524E8" w14:textId="7EA0F31E"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rPr>
        <w:t>8.</w:t>
      </w:r>
      <w:r w:rsidR="004766F2" w:rsidRPr="00350EA7">
        <w:rPr>
          <w:rFonts w:asciiTheme="minorHAnsi" w:hAnsiTheme="minorHAnsi" w:cstheme="minorHAnsi"/>
          <w:b/>
        </w:rPr>
        <w:t>1</w:t>
      </w:r>
      <w:r w:rsidR="00EC6A94" w:rsidRPr="00350EA7">
        <w:rPr>
          <w:rFonts w:asciiTheme="minorHAnsi" w:hAnsiTheme="minorHAnsi" w:cstheme="minorHAnsi"/>
          <w:b/>
        </w:rPr>
        <w:t>5</w:t>
      </w:r>
      <w:r w:rsidR="004766F2" w:rsidRPr="00350EA7">
        <w:rPr>
          <w:rFonts w:asciiTheme="minorHAnsi" w:hAnsiTheme="minorHAnsi" w:cstheme="minorHAnsi"/>
          <w:b/>
        </w:rPr>
        <w:t>.</w:t>
      </w:r>
      <w:r w:rsidRPr="00350EA7">
        <w:rPr>
          <w:rFonts w:ascii="Times New Roman" w:hAnsi="Times New Roman"/>
          <w:sz w:val="24"/>
          <w:szCs w:val="24"/>
        </w:rPr>
        <w:t xml:space="preserve">   </w:t>
      </w:r>
      <w:r w:rsidRPr="00350EA7">
        <w:rPr>
          <w:rFonts w:asciiTheme="minorHAnsi" w:hAnsiTheme="minorHAnsi" w:cs="Arial"/>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w:t>
      </w:r>
      <w:r w:rsidRPr="00350EA7">
        <w:rPr>
          <w:rFonts w:asciiTheme="minorHAnsi" w:hAnsiTheme="minorHAnsi" w:cstheme="minorHAnsi"/>
          <w:color w:val="000000"/>
        </w:rPr>
        <w:t>ŽP vrátane OH zo strany zhotoviteľa oprávňuje objednávateľa bez ďalšieho kedykoľvek od tejto zmluvy odstúpiť</w:t>
      </w:r>
      <w:r w:rsidR="00E80234" w:rsidRPr="00350EA7">
        <w:rPr>
          <w:rFonts w:asciiTheme="minorHAnsi" w:hAnsiTheme="minorHAnsi" w:cstheme="minorHAnsi"/>
          <w:color w:val="000000"/>
        </w:rPr>
        <w:t xml:space="preserve">, a to bez nároku zhotoviteľa na </w:t>
      </w:r>
      <w:r w:rsidR="008668ED" w:rsidRPr="00350EA7">
        <w:t>akúkoľvek odplatu podľa tejto zmluvy</w:t>
      </w:r>
      <w:r w:rsidR="00E80234" w:rsidRPr="00350EA7">
        <w:rPr>
          <w:rFonts w:cs="Calibri"/>
        </w:rPr>
        <w:t>, prípadne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E80234" w:rsidRPr="00350EA7">
        <w:rPr>
          <w:rFonts w:cs="Calibri"/>
        </w:rPr>
        <w:t xml:space="preserve"> vzniknutých pri realizácii predmetu plnenia podľa tejto zmluvy</w:t>
      </w:r>
      <w:r w:rsidRPr="00350EA7">
        <w:rPr>
          <w:rFonts w:asciiTheme="minorHAnsi" w:hAnsiTheme="minorHAnsi" w:cstheme="minorHAnsi"/>
          <w:color w:val="000000"/>
        </w:rPr>
        <w:t>.</w:t>
      </w:r>
    </w:p>
    <w:p w14:paraId="02959341" w14:textId="70D4A5D4" w:rsidR="006B3943" w:rsidRPr="00350EA7" w:rsidRDefault="006B3943"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rPr>
        <w:t>8.1</w:t>
      </w:r>
      <w:r w:rsidR="00EC6A94" w:rsidRPr="00350EA7">
        <w:rPr>
          <w:rFonts w:asciiTheme="minorHAnsi" w:hAnsiTheme="minorHAnsi" w:cstheme="minorHAnsi"/>
          <w:b/>
        </w:rPr>
        <w:t>6</w:t>
      </w:r>
      <w:r w:rsidR="004766F2" w:rsidRPr="00350EA7">
        <w:rPr>
          <w:rFonts w:asciiTheme="minorHAnsi" w:hAnsiTheme="minorHAnsi" w:cstheme="minorHAnsi"/>
          <w:b/>
        </w:rPr>
        <w:t>.</w:t>
      </w:r>
      <w:r w:rsidRPr="00350EA7">
        <w:rPr>
          <w:rFonts w:asciiTheme="minorHAnsi" w:hAnsiTheme="minorHAnsi" w:cstheme="minorHAnsi"/>
        </w:rPr>
        <w:tab/>
        <w:t xml:space="preserve">Zhotoviteľ zodpovedá za požiarnu ochranu diela, za bezpečnosť práce a technických zariadení pri realizácii stavebných prác ako aj za bezpečnosť a ochranu zdravia </w:t>
      </w:r>
      <w:r w:rsidR="00820F5B" w:rsidRPr="00350EA7">
        <w:rPr>
          <w:rFonts w:asciiTheme="minorHAnsi" w:hAnsiTheme="minorHAnsi" w:cstheme="minorHAnsi"/>
        </w:rPr>
        <w:t>všetkých osôb vykonávajúcich práce na diele pre zhotoviteľa</w:t>
      </w:r>
      <w:r w:rsidR="00820F5B" w:rsidRPr="00350EA7">
        <w:t xml:space="preserve">. </w:t>
      </w:r>
      <w:r w:rsidR="000710D0" w:rsidRPr="00350EA7">
        <w:t>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6 tejto  zmluvy.</w:t>
      </w:r>
      <w:r w:rsidRPr="00350EA7">
        <w:rPr>
          <w:rFonts w:asciiTheme="minorHAnsi" w:hAnsiTheme="minorHAnsi" w:cstheme="minorHAnsi"/>
        </w:rPr>
        <w:t xml:space="preserve"> Požadovaný vyššie uvedený ISO certifikát musí byť v platnosti počas celej realizácie predmetu zmluvy.</w:t>
      </w:r>
    </w:p>
    <w:p w14:paraId="1A8B6105" w14:textId="6AE7ADF7" w:rsidR="00111041" w:rsidRPr="00350EA7" w:rsidRDefault="00111041"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8.1</w:t>
      </w:r>
      <w:r w:rsidR="00EC6A94" w:rsidRPr="00350EA7">
        <w:rPr>
          <w:rFonts w:asciiTheme="minorHAnsi" w:hAnsiTheme="minorHAnsi" w:cstheme="minorHAnsi"/>
          <w:b/>
          <w:bCs/>
        </w:rPr>
        <w:t>7</w:t>
      </w:r>
      <w:r w:rsidR="004766F2" w:rsidRPr="00350EA7">
        <w:rPr>
          <w:rFonts w:asciiTheme="minorHAnsi" w:hAnsiTheme="minorHAnsi" w:cstheme="minorHAnsi"/>
          <w:b/>
          <w:bCs/>
        </w:rPr>
        <w:t>.</w:t>
      </w:r>
      <w:r w:rsidRPr="00350EA7">
        <w:rPr>
          <w:rFonts w:asciiTheme="minorHAnsi" w:hAnsiTheme="minorHAnsi" w:cstheme="minorHAnsi"/>
        </w:rPr>
        <w:tab/>
      </w:r>
      <w:r w:rsidRPr="00350EA7">
        <w:rPr>
          <w:color w:val="000000"/>
        </w:rPr>
        <w:t xml:space="preserve">Zhotoviteľ sa pri realizácii stavby zaväzuje dodržiavať systém manažérstva kvality v súlade s požiadavkami štandardu ISO 9001. Zhotoviteľ vyhlasuje, že má zavedený a používa systém manažérstva kvality, čo preukazuje certifikátom o splnení požiadaviek normy ISO 9001,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7 tejto  zmluvy. </w:t>
      </w:r>
      <w:r w:rsidRPr="00350EA7">
        <w:rPr>
          <w:rFonts w:asciiTheme="minorHAnsi" w:hAnsiTheme="minorHAnsi" w:cstheme="minorHAnsi"/>
        </w:rPr>
        <w:t>Požadovaný vyššie uvedený ISO certifikát musí byť v platnosti počas celej realizácie predmetu zmluvy.</w:t>
      </w:r>
    </w:p>
    <w:p w14:paraId="3FC6A507" w14:textId="7504AB37" w:rsidR="004766F2" w:rsidRPr="00350EA7" w:rsidRDefault="004766F2" w:rsidP="006B3943">
      <w:pPr>
        <w:autoSpaceDE w:val="0"/>
        <w:autoSpaceDN w:val="0"/>
        <w:adjustRightInd w:val="0"/>
        <w:spacing w:after="0" w:line="240" w:lineRule="auto"/>
        <w:jc w:val="both"/>
        <w:rPr>
          <w:rFonts w:asciiTheme="minorHAnsi" w:hAnsiTheme="minorHAnsi" w:cstheme="minorHAnsi"/>
          <w:strike/>
        </w:rPr>
      </w:pPr>
      <w:r w:rsidRPr="00350EA7">
        <w:rPr>
          <w:rFonts w:asciiTheme="minorHAnsi" w:hAnsiTheme="minorHAnsi" w:cstheme="minorHAnsi"/>
          <w:b/>
          <w:bCs/>
        </w:rPr>
        <w:t>8.1</w:t>
      </w:r>
      <w:r w:rsidR="00EC6A94" w:rsidRPr="00350EA7">
        <w:rPr>
          <w:rFonts w:asciiTheme="minorHAnsi" w:hAnsiTheme="minorHAnsi" w:cstheme="minorHAnsi"/>
          <w:b/>
          <w:bCs/>
        </w:rPr>
        <w:t>8</w:t>
      </w:r>
      <w:r w:rsidRPr="00350EA7">
        <w:rPr>
          <w:rFonts w:asciiTheme="minorHAnsi" w:hAnsiTheme="minorHAnsi" w:cstheme="minorHAnsi"/>
          <w:b/>
          <w:bCs/>
        </w:rPr>
        <w:t>.</w:t>
      </w:r>
      <w:r w:rsidRPr="00350EA7">
        <w:rPr>
          <w:rFonts w:asciiTheme="minorHAnsi" w:hAnsiTheme="minorHAnsi" w:cstheme="minorHAnsi"/>
        </w:rPr>
        <w:tab/>
      </w:r>
      <w:r w:rsidR="00011D39" w:rsidRPr="00350EA7">
        <w:t xml:space="preserve">Zhotoviteľ sa zaväzuje pri realizácii stavby dbať na ochranu životného prostredia. </w:t>
      </w:r>
    </w:p>
    <w:p w14:paraId="4B3EDF20" w14:textId="09253A9F" w:rsidR="00FD1BE6" w:rsidRPr="00350EA7" w:rsidRDefault="00FD1BE6" w:rsidP="00FD1BE6">
      <w:pPr>
        <w:autoSpaceDE w:val="0"/>
        <w:autoSpaceDN w:val="0"/>
        <w:adjustRightInd w:val="0"/>
        <w:spacing w:after="0" w:line="240" w:lineRule="auto"/>
        <w:jc w:val="both"/>
      </w:pPr>
      <w:r w:rsidRPr="00350EA7">
        <w:rPr>
          <w:b/>
          <w:bCs/>
        </w:rPr>
        <w:lastRenderedPageBreak/>
        <w:t>8.</w:t>
      </w:r>
      <w:r w:rsidR="00C64551" w:rsidRPr="00350EA7">
        <w:rPr>
          <w:b/>
          <w:bCs/>
        </w:rPr>
        <w:t>19</w:t>
      </w:r>
      <w:r w:rsidRPr="00350EA7">
        <w:tab/>
        <w:t xml:space="preserve">Zhotoviteľ je povinný dodržiavať preňho relevantné ustanovenia </w:t>
      </w:r>
      <w:r w:rsidR="004036A2" w:rsidRPr="00350EA7">
        <w:t>N</w:t>
      </w:r>
      <w:r w:rsidRPr="00350EA7">
        <w:t>ájomnej zmluvy, najmä, nie výlučne:</w:t>
      </w:r>
    </w:p>
    <w:p w14:paraId="4602A4DE" w14:textId="74468B26"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.1</w:t>
      </w:r>
      <w:r w:rsidRPr="00350EA7">
        <w:tab/>
        <w:t>v prípade, že pri výstavbe cyklotrasy dôjde k narušeniu brehového opevnenia vodného toku, alebo okolitého terénu,  uviesť narušené časti do pôvodného stavu na vlastné náklady,</w:t>
      </w:r>
    </w:p>
    <w:p w14:paraId="6E7BB51C" w14:textId="51552325"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.2</w:t>
      </w:r>
      <w:r w:rsidRPr="00350EA7">
        <w:tab/>
        <w:t xml:space="preserve">záväzok všetky činnosti týkajúce sa vodohospodárskeho majetku v správe SVP, š. p.  vopred písomne nahlásiť objednávateľovi a vykonať až po písomnom odsúhlasení správcom vodohospodárskeho majetku, </w:t>
      </w:r>
    </w:p>
    <w:p w14:paraId="1ADFD28F" w14:textId="4A322379" w:rsidR="00FD1BE6" w:rsidRPr="00350EA7" w:rsidRDefault="00FD1BE6" w:rsidP="00FD1BE6">
      <w:pPr>
        <w:autoSpaceDE w:val="0"/>
        <w:autoSpaceDN w:val="0"/>
        <w:adjustRightInd w:val="0"/>
        <w:spacing w:after="0" w:line="240" w:lineRule="auto"/>
        <w:ind w:left="567"/>
        <w:jc w:val="both"/>
      </w:pPr>
      <w:r w:rsidRPr="00350EA7">
        <w:t>8.</w:t>
      </w:r>
      <w:r w:rsidR="00C64551" w:rsidRPr="00350EA7">
        <w:t>19</w:t>
      </w:r>
      <w:r w:rsidRPr="00350EA7">
        <w:t>.3</w:t>
      </w:r>
      <w:r w:rsidRPr="00350EA7">
        <w:tab/>
        <w:t xml:space="preserve">záväzok zabezpečiť, aby  nedochádzalo k zhoršeniu kvality povrchových a podzemných vôd. </w:t>
      </w:r>
    </w:p>
    <w:p w14:paraId="179D7445" w14:textId="77777777" w:rsidR="00FD1BE6" w:rsidRPr="00350EA7" w:rsidRDefault="00FD1BE6" w:rsidP="00FD1BE6">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V prípade porušenia relevantných ustanovení vyššie uvedenej nájomnej zmluvy zo strany zhotoviteľa  počas trvania zmluvného vzťahu medzi objednávateľom a zhotoviteľom,  je zhotoviteľ povinný prípadné porušenia odstrániť na vlastné náklady a nahradiť objednávateľovi, resp. tretím osobám, škodu v celom rozsahu. </w:t>
      </w:r>
    </w:p>
    <w:p w14:paraId="4AFDF1A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IX</w:t>
      </w:r>
    </w:p>
    <w:p w14:paraId="5AAFEEAF" w14:textId="5F177C81"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Odovzdanie a prevzatie </w:t>
      </w:r>
      <w:r w:rsidR="0092173C" w:rsidRPr="00350EA7">
        <w:rPr>
          <w:rFonts w:asciiTheme="minorHAnsi" w:hAnsiTheme="minorHAnsi" w:cs="Arial"/>
          <w:b/>
          <w:bCs/>
          <w:color w:val="000000"/>
        </w:rPr>
        <w:t>d</w:t>
      </w:r>
      <w:r w:rsidRPr="00350EA7">
        <w:rPr>
          <w:rFonts w:asciiTheme="minorHAnsi" w:hAnsiTheme="minorHAnsi" w:cs="Arial"/>
          <w:b/>
          <w:bCs/>
          <w:color w:val="000000"/>
        </w:rPr>
        <w:t>iela</w:t>
      </w:r>
    </w:p>
    <w:p w14:paraId="03FC87DA" w14:textId="1E69D111" w:rsidR="00471274" w:rsidRPr="00350EA7" w:rsidRDefault="006B3943" w:rsidP="00471274">
      <w:pPr>
        <w:pStyle w:val="Bezriadkovania"/>
        <w:jc w:val="both"/>
      </w:pPr>
      <w:r w:rsidRPr="00350EA7">
        <w:rPr>
          <w:rFonts w:asciiTheme="minorHAnsi" w:hAnsiTheme="minorHAnsi" w:cs="Arial"/>
          <w:b/>
          <w:bCs/>
          <w:color w:val="000000"/>
        </w:rPr>
        <w:t>9.1.</w:t>
      </w:r>
      <w:r w:rsidRPr="00350EA7">
        <w:rPr>
          <w:rFonts w:asciiTheme="minorHAnsi" w:hAnsiTheme="minorHAnsi" w:cs="Arial"/>
          <w:b/>
          <w:bCs/>
          <w:color w:val="000000"/>
        </w:rPr>
        <w:tab/>
      </w:r>
      <w:r w:rsidRPr="00350EA7">
        <w:t>Zhotoviteľ</w:t>
      </w:r>
      <w:r w:rsidRPr="00350EA7">
        <w:rPr>
          <w:i/>
        </w:rPr>
        <w:t xml:space="preserve"> </w:t>
      </w:r>
      <w:r w:rsidRPr="00350EA7">
        <w:t>splní svoju povinnosť zhotoviť dielo</w:t>
      </w:r>
      <w:r w:rsidRPr="00350EA7">
        <w:rPr>
          <w:i/>
        </w:rPr>
        <w:t xml:space="preserve"> </w:t>
      </w:r>
      <w:r w:rsidRPr="00350EA7">
        <w:t>jeho riadnym ukončením (dokončením)</w:t>
      </w:r>
      <w:r w:rsidR="00EA5468" w:rsidRPr="00350EA7">
        <w:t xml:space="preserve"> v súlade so zadávacou dokumentáciou a touto zmluvo</w:t>
      </w:r>
      <w:r w:rsidR="001A7005" w:rsidRPr="00350EA7">
        <w:t>u</w:t>
      </w:r>
      <w:r w:rsidRPr="00350EA7">
        <w:t xml:space="preserve"> a</w:t>
      </w:r>
      <w:r w:rsidR="001A7005" w:rsidRPr="00350EA7">
        <w:t xml:space="preserve"> jeho </w:t>
      </w:r>
      <w:r w:rsidRPr="00350EA7">
        <w:t>odovzdaním objednávateľovi v súlade s dojednaniami tejto zmluvy</w:t>
      </w:r>
      <w:r w:rsidR="00B95A51" w:rsidRPr="00350EA7">
        <w:t xml:space="preserve"> </w:t>
      </w:r>
      <w:r w:rsidR="00100D10" w:rsidRPr="00350EA7">
        <w:t>a</w:t>
      </w:r>
      <w:r w:rsidR="00B95A51" w:rsidRPr="00350EA7">
        <w:t> jej príloh</w:t>
      </w:r>
      <w:r w:rsidRPr="00350EA7">
        <w:t>, vrátane úspešného vykonania všetkých skúšok</w:t>
      </w:r>
      <w:r w:rsidR="00E91FAC" w:rsidRPr="00350EA7">
        <w:t xml:space="preserve">, </w:t>
      </w:r>
      <w:r w:rsidR="00A45595" w:rsidRPr="00350EA7">
        <w:t>revízií a meraní</w:t>
      </w:r>
      <w:r w:rsidRPr="00350EA7">
        <w:t xml:space="preserve"> dohodnutých zmluvnými stranami</w:t>
      </w:r>
      <w:r w:rsidR="00946C07" w:rsidRPr="00350EA7">
        <w:t xml:space="preserve">, najmä tých, ktoré v zmysle bodu č. </w:t>
      </w:r>
      <w:r w:rsidR="0076192A" w:rsidRPr="00350EA7">
        <w:t>4.1</w:t>
      </w:r>
      <w:r w:rsidR="00A247A1" w:rsidRPr="00350EA7">
        <w:t>.</w:t>
      </w:r>
      <w:r w:rsidR="00946C07" w:rsidRPr="00350EA7">
        <w:t xml:space="preserve"> zmluvy obsahuje kontrolný a skúšobný plán podľa § 13 zákona č. 254/1998 Z. z. o verejných prácach v znení neskorších predpisov</w:t>
      </w:r>
      <w:r w:rsidRPr="00350EA7">
        <w:t xml:space="preserve"> alebo vyžadovaných príslušnými technickými a inými právnymi predpismi</w:t>
      </w:r>
      <w:r w:rsidR="00545EA9" w:rsidRPr="00350EA7">
        <w:t xml:space="preserve"> podľa bodu 1.3 zmluvy</w:t>
      </w:r>
      <w:r w:rsidRPr="00350EA7">
        <w:t>. Počas zhotovenia diela</w:t>
      </w:r>
      <w:r w:rsidRPr="00350EA7">
        <w:rPr>
          <w:i/>
        </w:rPr>
        <w:t xml:space="preserve"> </w:t>
      </w:r>
      <w:r w:rsidRPr="00350EA7">
        <w:t>sa zhotoviteľ</w:t>
      </w:r>
      <w:r w:rsidR="00013C4D" w:rsidRPr="00350EA7">
        <w:t>ovi umožňuje</w:t>
      </w:r>
      <w:r w:rsidRPr="00350EA7">
        <w:t xml:space="preserve"> odovzdávať objednávateľovi </w:t>
      </w:r>
      <w:r w:rsidR="00471274" w:rsidRPr="00350EA7">
        <w:t>jednotlivé časti diela v</w:t>
      </w:r>
      <w:r w:rsidR="00013C4D" w:rsidRPr="00350EA7">
        <w:t xml:space="preserve"> členení </w:t>
      </w:r>
      <w:r w:rsidR="00471274" w:rsidRPr="00350EA7">
        <w:t xml:space="preserve">podľa </w:t>
      </w:r>
      <w:r w:rsidR="007F1F83" w:rsidRPr="00350EA7">
        <w:t xml:space="preserve">bodu </w:t>
      </w:r>
      <w:r w:rsidR="00013C4D" w:rsidRPr="00350EA7">
        <w:t xml:space="preserve">6.3.1 </w:t>
      </w:r>
      <w:r w:rsidR="00471274" w:rsidRPr="00350EA7">
        <w:t>tejto zmluvy, a to podpísaním protokol</w:t>
      </w:r>
      <w:r w:rsidR="007F1F83" w:rsidRPr="00350EA7">
        <w:t>u</w:t>
      </w:r>
      <w:r w:rsidR="00471274" w:rsidRPr="00350EA7">
        <w:t xml:space="preserve"> o odovzdaní a prevzatí </w:t>
      </w:r>
      <w:r w:rsidR="005D7B65" w:rsidRPr="00350EA7">
        <w:t>príslušnej</w:t>
      </w:r>
      <w:r w:rsidR="00B52556" w:rsidRPr="00350EA7">
        <w:rPr>
          <w:strike/>
        </w:rPr>
        <w:t xml:space="preserve"> </w:t>
      </w:r>
      <w:r w:rsidR="005D7B65" w:rsidRPr="00350EA7">
        <w:t>časti diela na to oprávnenými zástupcami oboch zmluvných strán</w:t>
      </w:r>
      <w:r w:rsidR="000A0BA6" w:rsidRPr="00350EA7">
        <w:t>.</w:t>
      </w:r>
    </w:p>
    <w:p w14:paraId="6E5754E9" w14:textId="7E062F8A" w:rsidR="006B3943" w:rsidRPr="00350EA7" w:rsidRDefault="00612F5B" w:rsidP="00471274">
      <w:pPr>
        <w:pStyle w:val="Bezriadkovania"/>
        <w:jc w:val="both"/>
        <w:rPr>
          <w:rFonts w:cs="Arial"/>
        </w:rPr>
      </w:pPr>
      <w:r w:rsidRPr="00350EA7">
        <w:rPr>
          <w:rFonts w:cs="Arial"/>
        </w:rPr>
        <w:t>Po</w:t>
      </w:r>
      <w:r w:rsidR="00631108" w:rsidRPr="00350EA7">
        <w:rPr>
          <w:rFonts w:cs="Arial"/>
        </w:rPr>
        <w:t xml:space="preserve"> </w:t>
      </w:r>
      <w:r w:rsidR="002B7C57" w:rsidRPr="00350EA7">
        <w:t>ukončení prác</w:t>
      </w:r>
      <w:r w:rsidR="00631108" w:rsidRPr="00350EA7">
        <w:t>,</w:t>
      </w:r>
      <w:r w:rsidRPr="00350EA7">
        <w:t xml:space="preserve"> </w:t>
      </w:r>
      <w:r w:rsidR="00471274" w:rsidRPr="00350EA7">
        <w:rPr>
          <w:rFonts w:cs="Arial"/>
        </w:rPr>
        <w:t xml:space="preserve">zmluvné strany uskutočnia (konečné) odovzdanie diela ako celku, </w:t>
      </w:r>
      <w:r w:rsidR="006B3943" w:rsidRPr="00350EA7">
        <w:rPr>
          <w:rFonts w:cs="Arial"/>
        </w:rPr>
        <w:t xml:space="preserve">a to postupom upraveným v nasledujúcich bodoch tohto článku; ustanovenia tohto článku platia aj pre odovzdávanie častí diela. </w:t>
      </w:r>
    </w:p>
    <w:p w14:paraId="2761597E" w14:textId="3C1BA43C" w:rsidR="006B3943" w:rsidRPr="00350EA7" w:rsidRDefault="006B3943" w:rsidP="00176EDA">
      <w:pPr>
        <w:pStyle w:val="Bezriadkovania"/>
        <w:jc w:val="both"/>
      </w:pPr>
      <w:r w:rsidRPr="00350EA7">
        <w:t>Dielo alebo jeho časť sa považuje za odovzdanú až na základe protokolu o</w:t>
      </w:r>
      <w:r w:rsidR="003357C2" w:rsidRPr="00350EA7">
        <w:t xml:space="preserve"> odovzdaní a </w:t>
      </w:r>
      <w:r w:rsidRPr="00350EA7">
        <w:t>prevzatí jednotlivej časti diela</w:t>
      </w:r>
      <w:r w:rsidR="00BC1EC8" w:rsidRPr="00350EA7">
        <w:t xml:space="preserve"> alebo diela ako celku, </w:t>
      </w:r>
      <w:r w:rsidRPr="00350EA7">
        <w:t>podpísaného objednávateľom a/alebo technickým dozorom, resp. inou objednávateľom poverenou/splnomocnenou osobou; ak sa súčasne odovzdáva viac častí diela, možno potvrdiť ich prevzatie protokolom o</w:t>
      </w:r>
      <w:r w:rsidR="003357C2" w:rsidRPr="00350EA7">
        <w:t xml:space="preserve"> odovzdaní a </w:t>
      </w:r>
      <w:r w:rsidRPr="00350EA7">
        <w:t>prevzatí jednotlivých častí diela.</w:t>
      </w:r>
    </w:p>
    <w:p w14:paraId="5CB31183" w14:textId="0306781E" w:rsidR="006B3943" w:rsidRPr="00350EA7" w:rsidRDefault="00DC71C7" w:rsidP="006B3943">
      <w:pPr>
        <w:autoSpaceDE w:val="0"/>
        <w:autoSpaceDN w:val="0"/>
        <w:adjustRightInd w:val="0"/>
        <w:spacing w:after="0" w:line="240" w:lineRule="auto"/>
        <w:jc w:val="both"/>
        <w:rPr>
          <w:rFonts w:asciiTheme="minorHAnsi" w:hAnsiTheme="minorHAnsi" w:cs="Arial"/>
          <w:color w:val="000000"/>
        </w:rPr>
      </w:pPr>
      <w:r w:rsidRPr="00350EA7">
        <w:rPr>
          <w:rFonts w:cs="Arial"/>
        </w:rPr>
        <w:t xml:space="preserve">Nebezpečenstvo škody na zhotovovanom diele </w:t>
      </w:r>
      <w:r w:rsidRPr="00350EA7">
        <w:t>a na všetkých podkladových materiáloch k dielu</w:t>
      </w:r>
      <w:r w:rsidRPr="00350EA7">
        <w:rPr>
          <w:rFonts w:cs="Arial"/>
        </w:rPr>
        <w:t xml:space="preserve"> znáša zhotoviteľ</w:t>
      </w:r>
      <w:r w:rsidRPr="00350EA7">
        <w:rPr>
          <w:rFonts w:cs="Arial"/>
          <w:i/>
        </w:rPr>
        <w:t>.</w:t>
      </w:r>
      <w:r w:rsidRPr="00350EA7">
        <w:rPr>
          <w:rFonts w:cs="Arial"/>
        </w:rPr>
        <w:t xml:space="preserve"> Nebezpečenstvo škody na diele </w:t>
      </w:r>
      <w:r w:rsidRPr="00350EA7">
        <w:t>a na všetkých podkladových materiáloch k dielu</w:t>
      </w:r>
      <w:r w:rsidRPr="00350EA7">
        <w:rPr>
          <w:rFonts w:cs="Arial"/>
        </w:rPr>
        <w:t xml:space="preserve"> prechádza na objednávateľa až po odovzdaní a prevzatí diela ako celku</w:t>
      </w:r>
      <w:r w:rsidR="00EE66E0" w:rsidRPr="00350EA7">
        <w:rPr>
          <w:rFonts w:cs="Arial"/>
        </w:rPr>
        <w:t xml:space="preserve"> objednávateľom</w:t>
      </w:r>
      <w:r w:rsidR="00341948" w:rsidRPr="00350EA7">
        <w:rPr>
          <w:rFonts w:cs="Arial"/>
        </w:rPr>
        <w:t>.</w:t>
      </w:r>
      <w:r w:rsidRPr="00350EA7">
        <w:rPr>
          <w:rFonts w:cs="Arial"/>
        </w:rPr>
        <w:t xml:space="preserve"> </w:t>
      </w:r>
      <w:r w:rsidR="00341948" w:rsidRPr="00350EA7">
        <w:rPr>
          <w:rFonts w:cs="Arial"/>
        </w:rPr>
        <w:t>A</w:t>
      </w:r>
      <w:r w:rsidRPr="00350EA7">
        <w:rPr>
          <w:rFonts w:cs="Arial"/>
        </w:rPr>
        <w:t>k objednávateľ neprevezme dielo ako celok včas, a to po riadnom splnení si všetkých podmienok zhotoviteľa, nebezpečenstvo na zhotov</w:t>
      </w:r>
      <w:r w:rsidR="00341948" w:rsidRPr="00350EA7">
        <w:rPr>
          <w:rFonts w:cs="Arial"/>
        </w:rPr>
        <w:t>e</w:t>
      </w:r>
      <w:r w:rsidRPr="00350EA7">
        <w:rPr>
          <w:rFonts w:cs="Arial"/>
        </w:rPr>
        <w:t>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r w:rsidR="006B3943" w:rsidRPr="00350EA7">
        <w:rPr>
          <w:rFonts w:asciiTheme="minorHAnsi" w:hAnsiTheme="minorHAnsi" w:cs="Arial"/>
          <w:color w:val="000000"/>
        </w:rPr>
        <w:t>.</w:t>
      </w:r>
    </w:p>
    <w:p w14:paraId="5CB3A727" w14:textId="0E7494E3" w:rsidR="006B3943" w:rsidRPr="00350EA7" w:rsidRDefault="006B3943" w:rsidP="00585EB8">
      <w:pPr>
        <w:pStyle w:val="Bezriadkovania"/>
        <w:jc w:val="both"/>
      </w:pPr>
      <w:r w:rsidRPr="00350EA7">
        <w:rPr>
          <w:rFonts w:asciiTheme="minorHAnsi" w:hAnsiTheme="minorHAnsi" w:cs="Arial"/>
          <w:b/>
          <w:bCs/>
          <w:color w:val="000000"/>
        </w:rPr>
        <w:t>9.2.</w:t>
      </w:r>
      <w:r w:rsidRPr="00350EA7">
        <w:rPr>
          <w:rFonts w:asciiTheme="minorHAnsi" w:hAnsiTheme="minorHAnsi" w:cs="Arial"/>
          <w:b/>
          <w:bCs/>
          <w:color w:val="000000"/>
        </w:rPr>
        <w:tab/>
      </w:r>
      <w:r w:rsidRPr="00350EA7">
        <w:t xml:space="preserve">Zhotoviteľ je povinný v primeranom čase vopred vyzvať objednávateľa na vykonanie spoločnej predbežnej prehliadky diela, resp. jeho časti, tak aby sa táto uskutočnila najneskôr </w:t>
      </w:r>
      <w:r w:rsidR="00E51A5B" w:rsidRPr="00350EA7">
        <w:t>piaty</w:t>
      </w:r>
      <w:r w:rsidRPr="00350EA7">
        <w:t xml:space="preserve"> (5</w:t>
      </w:r>
      <w:r w:rsidR="00B021EA" w:rsidRPr="00350EA7">
        <w:t>.</w:t>
      </w:r>
      <w:r w:rsidRPr="00350EA7">
        <w:t>) pracovný deň (i) pred termínom</w:t>
      </w:r>
      <w:r w:rsidRPr="00350EA7">
        <w:rPr>
          <w:i/>
        </w:rPr>
        <w:t xml:space="preserve"> </w:t>
      </w:r>
      <w:r w:rsidRPr="00350EA7">
        <w:rPr>
          <w:iCs/>
        </w:rPr>
        <w:t>ukončenia</w:t>
      </w:r>
      <w:r w:rsidR="009C4A07" w:rsidRPr="00350EA7">
        <w:rPr>
          <w:iCs/>
        </w:rPr>
        <w:t xml:space="preserve"> </w:t>
      </w:r>
      <w:r w:rsidRPr="00350EA7">
        <w:rPr>
          <w:iCs/>
        </w:rPr>
        <w:t>diela</w:t>
      </w:r>
      <w:r w:rsidRPr="00350EA7">
        <w:t xml:space="preserve">, resp. </w:t>
      </w:r>
      <w:r w:rsidR="009E34F5" w:rsidRPr="00350EA7">
        <w:t>jeho časti</w:t>
      </w:r>
      <w:r w:rsidRPr="00350EA7">
        <w:t>.</w:t>
      </w:r>
      <w:r w:rsidRPr="00350EA7">
        <w:rPr>
          <w:i/>
        </w:rPr>
        <w:t xml:space="preserve"> </w:t>
      </w:r>
      <w:r w:rsidRPr="00350EA7">
        <w:t xml:space="preserve">Pokiaľ sa zmluvné strany nedohodnú inak, spoločná predbežná prehliadka diela, resp. </w:t>
      </w:r>
      <w:r w:rsidR="000B2C3C" w:rsidRPr="00350EA7">
        <w:t>je</w:t>
      </w:r>
      <w:r w:rsidR="00376D37" w:rsidRPr="00350EA7">
        <w:t>ho</w:t>
      </w:r>
      <w:r w:rsidR="000B2C3C" w:rsidRPr="00350EA7">
        <w:t xml:space="preserve"> </w:t>
      </w:r>
      <w:r w:rsidRPr="00350EA7">
        <w:t>časti sa uskutoční na mieste, kde bolo dielo zhotovované a</w:t>
      </w:r>
      <w:r w:rsidR="00631108" w:rsidRPr="00350EA7">
        <w:t> </w:t>
      </w:r>
      <w:r w:rsidRPr="00350EA7">
        <w:t xml:space="preserve">v pracovný deň </w:t>
      </w:r>
      <w:r w:rsidR="00341948" w:rsidRPr="00350EA7">
        <w:t xml:space="preserve">a v čase </w:t>
      </w:r>
      <w:r w:rsidRPr="00350EA7">
        <w:t>uveden</w:t>
      </w:r>
      <w:r w:rsidR="00341948" w:rsidRPr="00350EA7">
        <w:t>om</w:t>
      </w:r>
      <w:r w:rsidRPr="00350EA7">
        <w:t xml:space="preserve"> vo výzve </w:t>
      </w:r>
      <w:r w:rsidR="00341948" w:rsidRPr="00350EA7">
        <w:t>z</w:t>
      </w:r>
      <w:r w:rsidRPr="00350EA7">
        <w:t>hotoviteľa. Predbežnej obhliadky diela, resp.</w:t>
      </w:r>
      <w:r w:rsidR="00991DA3" w:rsidRPr="00350EA7">
        <w:t xml:space="preserve"> je</w:t>
      </w:r>
      <w:r w:rsidR="007B534E" w:rsidRPr="00350EA7">
        <w:t>ho</w:t>
      </w:r>
      <w:r w:rsidRPr="00350EA7">
        <w:t xml:space="preserve"> časti sa môžu podľa uváženia objednávateľa zúčastniť aj iné osoby.</w:t>
      </w:r>
    </w:p>
    <w:p w14:paraId="732077D4" w14:textId="0A07C42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t>O vykonaní predbežnej prehliadky</w:t>
      </w:r>
      <w:r w:rsidR="00B869BC" w:rsidRPr="00350EA7">
        <w:t xml:space="preserve"> </w:t>
      </w:r>
      <w:r w:rsidRPr="00350EA7">
        <w:t xml:space="preserve">diela, resp. </w:t>
      </w:r>
      <w:r w:rsidR="007B534E" w:rsidRPr="00350EA7">
        <w:t xml:space="preserve">jeho </w:t>
      </w:r>
      <w:r w:rsidRPr="00350EA7">
        <w:t xml:space="preserve">časti spíšu zmluvné strany </w:t>
      </w:r>
      <w:r w:rsidR="00585EB8" w:rsidRPr="00350EA7">
        <w:t>záznam</w:t>
      </w:r>
      <w:r w:rsidRPr="00350EA7">
        <w:t>, v ktorom uvedú najmä</w:t>
      </w:r>
      <w:r w:rsidRPr="00350EA7">
        <w:rPr>
          <w:rFonts w:asciiTheme="minorHAnsi" w:hAnsiTheme="minorHAnsi" w:cs="Arial"/>
          <w:color w:val="000000"/>
        </w:rPr>
        <w:t>:</w:t>
      </w:r>
    </w:p>
    <w:p w14:paraId="3FA1F91A" w14:textId="6BFD72F5" w:rsidR="006B3943" w:rsidRPr="00350EA7" w:rsidRDefault="006B3943" w:rsidP="00B04DD3">
      <w:pPr>
        <w:pStyle w:val="Bezriadkovania"/>
        <w:ind w:left="709"/>
        <w:jc w:val="both"/>
      </w:pPr>
      <w:r w:rsidRPr="00350EA7">
        <w:t>(i)</w:t>
      </w:r>
      <w:r w:rsidRPr="00350EA7">
        <w:tab/>
        <w:t>popis prehliadan</w:t>
      </w:r>
      <w:r w:rsidR="007B534E" w:rsidRPr="00350EA7">
        <w:t>ého</w:t>
      </w:r>
      <w:r w:rsidR="00B869BC" w:rsidRPr="00350EA7">
        <w:t xml:space="preserve"> </w:t>
      </w:r>
      <w:r w:rsidRPr="00350EA7">
        <w:t>diela (jeho častí),</w:t>
      </w:r>
    </w:p>
    <w:p w14:paraId="43DE224D" w14:textId="4D88D342" w:rsidR="006B3943" w:rsidRPr="00350EA7" w:rsidRDefault="006B3943" w:rsidP="00B04DD3">
      <w:pPr>
        <w:pStyle w:val="Bezriadkovania"/>
        <w:ind w:left="709"/>
        <w:jc w:val="both"/>
      </w:pPr>
      <w:r w:rsidRPr="00350EA7">
        <w:t>(ii)</w:t>
      </w:r>
      <w:r w:rsidRPr="00350EA7">
        <w:tab/>
        <w:t>zhodnotenie kvality (akosti) ukončených častí diela a súpis zistených nedorobkov, resp. vád (prípadne aj s popisom, ako sa prejavujú) ukončených častí diela,</w:t>
      </w:r>
    </w:p>
    <w:p w14:paraId="3BD6C53B" w14:textId="77777777" w:rsidR="006B3943" w:rsidRPr="00350EA7" w:rsidRDefault="006B3943" w:rsidP="00B04DD3">
      <w:pPr>
        <w:pStyle w:val="Bezriadkovania"/>
        <w:ind w:left="709"/>
        <w:jc w:val="both"/>
      </w:pPr>
      <w:r w:rsidRPr="00350EA7">
        <w:t>(iii)</w:t>
      </w:r>
      <w:r w:rsidRPr="00350EA7">
        <w:tab/>
        <w:t>iné skutočnosti, ktorých vyznačenie požaduje niektorá zo zmluvných strán,</w:t>
      </w:r>
    </w:p>
    <w:p w14:paraId="3959396F" w14:textId="53B2C3AC" w:rsidR="006B3943" w:rsidRPr="00350EA7" w:rsidRDefault="006B3943" w:rsidP="00B04DD3">
      <w:pPr>
        <w:pStyle w:val="Bezriadkovania"/>
        <w:ind w:left="709"/>
        <w:jc w:val="both"/>
      </w:pPr>
      <w:r w:rsidRPr="00350EA7">
        <w:t>(iv)</w:t>
      </w:r>
      <w:r w:rsidRPr="00350EA7">
        <w:tab/>
        <w:t xml:space="preserve">dátum a miesto vyhotovenia </w:t>
      </w:r>
      <w:r w:rsidR="005A5E4D" w:rsidRPr="00350EA7">
        <w:t>záznamu</w:t>
      </w:r>
      <w:r w:rsidRPr="00350EA7">
        <w:t xml:space="preserve"> a podpisy zúčastnených osôb. </w:t>
      </w:r>
    </w:p>
    <w:p w14:paraId="2EFD185D" w14:textId="06822769" w:rsidR="006B3943" w:rsidRPr="00350EA7" w:rsidRDefault="006B3943" w:rsidP="00B04DD3">
      <w:pPr>
        <w:pStyle w:val="Bezriadkovania"/>
        <w:jc w:val="both"/>
      </w:pPr>
      <w:r w:rsidRPr="00350EA7">
        <w:lastRenderedPageBreak/>
        <w:t xml:space="preserve">Podpísanie </w:t>
      </w:r>
      <w:r w:rsidR="00C7298F" w:rsidRPr="00350EA7">
        <w:t>záznamu</w:t>
      </w:r>
      <w:r w:rsidRPr="00350EA7">
        <w:t xml:space="preserve"> sa nepovažuje za odovzdanie</w:t>
      </w:r>
      <w:r w:rsidR="002B70A7" w:rsidRPr="00350EA7">
        <w:t xml:space="preserve"> </w:t>
      </w:r>
      <w:r w:rsidRPr="00350EA7">
        <w:t>diela, resp. jeho časti objednávateľovi</w:t>
      </w:r>
      <w:r w:rsidRPr="00350EA7">
        <w:rPr>
          <w:i/>
        </w:rPr>
        <w:t xml:space="preserve"> </w:t>
      </w:r>
      <w:r w:rsidRPr="00350EA7">
        <w:t>ani za potvrdenie uskutočnenia diela, resp. jeho časti bez vád.</w:t>
      </w:r>
    </w:p>
    <w:p w14:paraId="3E9C74BD" w14:textId="6178CC55"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 </w:t>
      </w:r>
      <w:r w:rsidRPr="00350EA7">
        <w:rPr>
          <w:rFonts w:asciiTheme="minorHAnsi" w:hAnsiTheme="minorHAnsi" w:cs="Arial"/>
          <w:b/>
          <w:bCs/>
          <w:color w:val="000000"/>
        </w:rPr>
        <w:t>9.3.</w:t>
      </w:r>
      <w:r w:rsidRPr="00350EA7">
        <w:rPr>
          <w:rFonts w:asciiTheme="minorHAnsi" w:hAnsiTheme="minorHAnsi" w:cs="Arial"/>
          <w:b/>
          <w:bCs/>
          <w:color w:val="000000"/>
        </w:rPr>
        <w:tab/>
      </w:r>
      <w:r w:rsidRPr="00350EA7">
        <w:t>Bez zbytočného odkladu po ukončení diela, resp. jeho časti</w:t>
      </w:r>
      <w:r w:rsidR="00920948" w:rsidRPr="00350EA7">
        <w:t xml:space="preserve"> a vykonaní predbežnej prehliadky podľa predchádzajúceho bodu zmluvy</w:t>
      </w:r>
      <w:r w:rsidRPr="00350EA7">
        <w:t xml:space="preserve"> je zhotoviteľ povinný vyzvať objednávateľa na prevzatie diela, resp. jeho časti; zhotoviteľ sa zaväzuje odovzdať</w:t>
      </w:r>
      <w:r w:rsidR="00214BDF" w:rsidRPr="00350EA7">
        <w:t xml:space="preserve"> </w:t>
      </w:r>
      <w:r w:rsidRPr="00350EA7">
        <w:t>diel</w:t>
      </w:r>
      <w:r w:rsidR="007B534E" w:rsidRPr="00350EA7">
        <w:t>o</w:t>
      </w:r>
      <w:r w:rsidRPr="00350EA7">
        <w:t>, resp. jeho časť</w:t>
      </w:r>
      <w:r w:rsidR="00214BDF" w:rsidRPr="00350EA7">
        <w:t>,</w:t>
      </w:r>
      <w:r w:rsidRPr="00350EA7">
        <w:t xml:space="preserve"> objednávateľovi bez vád (vrátane nedostatkov v kvalite). Pokiaľ sa zmluvné strany nedohodnú inak, odovzdanie</w:t>
      </w:r>
      <w:r w:rsidR="00214BDF" w:rsidRPr="00350EA7">
        <w:t xml:space="preserve"> </w:t>
      </w:r>
      <w:r w:rsidRPr="00350EA7">
        <w:t>diela, resp. jeho časti, vrátane uskutočnenia spoločnej prehliadky sa uskutoční na mieste zhotovovania diela</w:t>
      </w:r>
      <w:r w:rsidR="003E2A1E" w:rsidRPr="00350EA7">
        <w:t>,</w:t>
      </w:r>
      <w:r w:rsidRPr="00350EA7">
        <w:t xml:space="preserve"> a v čase uvedenom vo výzve, nie však skôr ako </w:t>
      </w:r>
      <w:r w:rsidR="00C250B4" w:rsidRPr="00350EA7">
        <w:t>tri</w:t>
      </w:r>
      <w:r w:rsidRPr="00350EA7">
        <w:t xml:space="preserve"> (</w:t>
      </w:r>
      <w:r w:rsidR="00C250B4" w:rsidRPr="00350EA7">
        <w:t>3</w:t>
      </w:r>
      <w:r w:rsidRPr="00350EA7">
        <w:t xml:space="preserve">) </w:t>
      </w:r>
      <w:r w:rsidR="00193826" w:rsidRPr="00350EA7">
        <w:t xml:space="preserve">pracovné </w:t>
      </w:r>
      <w:r w:rsidRPr="00350EA7">
        <w:t>dn</w:t>
      </w:r>
      <w:r w:rsidR="00193826" w:rsidRPr="00350EA7">
        <w:t>i</w:t>
      </w:r>
      <w:r w:rsidRPr="00350EA7">
        <w:t xml:space="preserve"> od doručenia tejto výzvy. Odovzdani</w:t>
      </w:r>
      <w:r w:rsidR="00851083" w:rsidRPr="00350EA7">
        <w:t>a</w:t>
      </w:r>
      <w:r w:rsidR="003E2A1E" w:rsidRPr="00350EA7">
        <w:t xml:space="preserve"> </w:t>
      </w:r>
      <w:r w:rsidRPr="00350EA7">
        <w:t>diela, resp. jeho časti sa môžu podľa uváženia objednávateľa zúčastniť aj iné osoby</w:t>
      </w:r>
      <w:r w:rsidRPr="00350EA7">
        <w:rPr>
          <w:rFonts w:asciiTheme="minorHAnsi" w:hAnsiTheme="minorHAnsi" w:cs="Arial"/>
          <w:color w:val="000000"/>
        </w:rPr>
        <w:t xml:space="preserve">. </w:t>
      </w:r>
    </w:p>
    <w:p w14:paraId="13373F0B" w14:textId="000AC170" w:rsidR="006B3943" w:rsidRPr="00350EA7" w:rsidRDefault="006B3943" w:rsidP="006B3943">
      <w:pPr>
        <w:autoSpaceDE w:val="0"/>
        <w:autoSpaceDN w:val="0"/>
        <w:adjustRightInd w:val="0"/>
        <w:spacing w:after="0" w:line="240" w:lineRule="auto"/>
        <w:jc w:val="both"/>
        <w:rPr>
          <w:rFonts w:asciiTheme="minorHAnsi" w:eastAsia="Calibri" w:hAnsiTheme="minorHAnsi" w:cstheme="minorHAnsi"/>
        </w:rPr>
      </w:pPr>
      <w:r w:rsidRPr="00350EA7">
        <w:rPr>
          <w:rFonts w:asciiTheme="minorHAnsi" w:hAnsiTheme="minorHAnsi" w:cs="Arial"/>
          <w:b/>
          <w:color w:val="000000"/>
        </w:rPr>
        <w:t>9.4.</w:t>
      </w:r>
      <w:r w:rsidRPr="00350EA7">
        <w:rPr>
          <w:rFonts w:asciiTheme="minorHAnsi" w:hAnsiTheme="minorHAnsi" w:cs="Arial"/>
          <w:b/>
          <w:color w:val="000000"/>
        </w:rPr>
        <w:tab/>
      </w:r>
      <w:r w:rsidR="000F7209" w:rsidRPr="00350EA7">
        <w:rPr>
          <w:color w:val="000000"/>
        </w:rPr>
        <w:t xml:space="preserve">Objednávateľ si vyhradzuje právo odmietnuť prevziať </w:t>
      </w:r>
      <w:r w:rsidR="00724C28" w:rsidRPr="00350EA7">
        <w:t>dielo</w:t>
      </w:r>
      <w:r w:rsidR="000F7209" w:rsidRPr="00350EA7">
        <w:t>, resp. je</w:t>
      </w:r>
      <w:r w:rsidR="00724C28" w:rsidRPr="00350EA7">
        <w:t>ho</w:t>
      </w:r>
      <w:r w:rsidR="000F7209" w:rsidRPr="00350EA7">
        <w:t xml:space="preserve"> časť</w:t>
      </w:r>
      <w:r w:rsidR="000F7209" w:rsidRPr="00350EA7">
        <w:rPr>
          <w:color w:val="000000"/>
        </w:rPr>
        <w:t xml:space="preserve">, ak vykazuje zjavné vady, chyby, nedostatky. </w:t>
      </w:r>
      <w:r w:rsidR="000F7209" w:rsidRPr="00350EA7">
        <w:t xml:space="preserve">Objednávateľ je </w:t>
      </w:r>
      <w:r w:rsidR="00724C28" w:rsidRPr="00350EA7">
        <w:t>dielo,</w:t>
      </w:r>
      <w:r w:rsidR="000F7209" w:rsidRPr="00350EA7">
        <w:t xml:space="preserve"> resp. je</w:t>
      </w:r>
      <w:r w:rsidR="00724C28" w:rsidRPr="00350EA7">
        <w:t>ho</w:t>
      </w:r>
      <w:r w:rsidR="000F7209" w:rsidRPr="00350EA7">
        <w:t xml:space="preserve"> časť</w:t>
      </w:r>
      <w:r w:rsidR="00851083" w:rsidRPr="00350EA7">
        <w:t>,</w:t>
      </w:r>
      <w:r w:rsidR="000F7209" w:rsidRPr="00350EA7">
        <w:t xml:space="preserve"> na výzvu zhotoviteľa podľa predchádzajúceho bodu, povinný prevziať iba v prípade, že:</w:t>
      </w:r>
    </w:p>
    <w:p w14:paraId="497A4E4E" w14:textId="18DA4E54" w:rsidR="006B3943" w:rsidRPr="00350EA7" w:rsidRDefault="006B3943" w:rsidP="005776A0">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9.4.1</w:t>
      </w:r>
      <w:r w:rsidRPr="00350EA7">
        <w:rPr>
          <w:rFonts w:asciiTheme="minorHAnsi" w:hAnsiTheme="minorHAnsi" w:cstheme="minorHAnsi"/>
        </w:rPr>
        <w:tab/>
      </w:r>
      <w:r w:rsidR="00D32262" w:rsidRPr="00350EA7">
        <w:t xml:space="preserve">neboli zistené žiadne vady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to sa netýka drobných vád</w:t>
      </w:r>
      <w:r w:rsidR="004B1106" w:rsidRPr="00350EA7">
        <w:t xml:space="preserve"> a</w:t>
      </w:r>
      <w:r w:rsidR="005776A0" w:rsidRPr="00350EA7">
        <w:t> </w:t>
      </w:r>
      <w:r w:rsidR="004B1106" w:rsidRPr="00350EA7">
        <w:t>nedorobkov</w:t>
      </w:r>
      <w:r w:rsidR="00D32262" w:rsidRPr="00350EA7">
        <w:t xml:space="preserve">, ktoré nemajú vplyv na celkovú funkčnosť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spôsobilosť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jeho riadne užívanie na účel, na ktorý je </w:t>
      </w:r>
      <w:r w:rsidR="00D32262" w:rsidRPr="00350EA7">
        <w:rPr>
          <w:color w:val="000000"/>
        </w:rPr>
        <w:t>dielo</w:t>
      </w:r>
      <w:r w:rsidR="00851083" w:rsidRPr="00350EA7">
        <w:rPr>
          <w:color w:val="000000"/>
        </w:rPr>
        <w:t>,</w:t>
      </w:r>
      <w:r w:rsidR="00D32262" w:rsidRPr="00350EA7">
        <w:rPr>
          <w:color w:val="000000"/>
        </w:rPr>
        <w:t xml:space="preserve"> resp. jeho časť </w:t>
      </w:r>
      <w:r w:rsidR="00D32262" w:rsidRPr="00350EA7">
        <w:t>určené</w:t>
      </w:r>
      <w:r w:rsidR="005776A0" w:rsidRPr="00350EA7">
        <w:t>.</w:t>
      </w:r>
      <w:r w:rsidR="00D32262" w:rsidRPr="00350EA7">
        <w:t xml:space="preserve"> </w:t>
      </w:r>
      <w:r w:rsidR="00D32262" w:rsidRPr="00350EA7">
        <w:rPr>
          <w:color w:val="000000"/>
        </w:rPr>
        <w:t>Na účely tejto zmluvy sa vadou rozumie odchýlka v kvalite, rozsahu a parametroch diela, stanovených predloženou zadávacou dokumentáciou, touto zmluvou, jej prílohami a súčasťami, zadaním verejného obstarávania a</w:t>
      </w:r>
      <w:r w:rsidR="00B81192" w:rsidRPr="00350EA7">
        <w:rPr>
          <w:color w:val="000000"/>
        </w:rPr>
        <w:t> </w:t>
      </w:r>
      <w:r w:rsidR="00D32262" w:rsidRPr="00350EA7">
        <w:rPr>
          <w:color w:val="000000"/>
        </w:rPr>
        <w:t xml:space="preserve">všeobecne záväznými technickými normami a predpismi. Za drobné vady a nedorobky sa považujú nedokončené práce oproti zmluve, ktorých súhrnná cena nepresahuje 5 % z rozpočtu za predpokladu, že tieto vady nebránia riadnemu užívaniu </w:t>
      </w:r>
      <w:r w:rsidR="00BC5DC9" w:rsidRPr="00350EA7">
        <w:rPr>
          <w:color w:val="000000"/>
        </w:rPr>
        <w:t>diela</w:t>
      </w:r>
      <w:r w:rsidR="00D32262" w:rsidRPr="00350EA7">
        <w:rPr>
          <w:color w:val="000000"/>
        </w:rPr>
        <w:t xml:space="preserve">. Za drobné vady a nedorobky sa nepovažuje nedodanie kompletnej dokumentácie podľa bodu </w:t>
      </w:r>
      <w:r w:rsidR="00D344EE" w:rsidRPr="00350EA7">
        <w:rPr>
          <w:color w:val="000000"/>
        </w:rPr>
        <w:t>9.5</w:t>
      </w:r>
      <w:r w:rsidR="00D32262" w:rsidRPr="00350EA7">
        <w:rPr>
          <w:color w:val="000000"/>
        </w:rPr>
        <w:t xml:space="preserve"> tohto článku zmluvy</w:t>
      </w:r>
      <w:r w:rsidR="00D32262" w:rsidRPr="00350EA7">
        <w:t>;</w:t>
      </w:r>
    </w:p>
    <w:p w14:paraId="741AE0D9"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9.4.2</w:t>
      </w:r>
      <w:r w:rsidRPr="00350EA7">
        <w:rPr>
          <w:rFonts w:asciiTheme="minorHAnsi" w:hAnsiTheme="minorHAnsi" w:cstheme="minorHAnsi"/>
        </w:rPr>
        <w:tab/>
        <w:t>dielo, resp. jeho časti boli vykonané v súlade s podmienkami a požiadavkami podľa tejto zmluvy a zadávacej dokumentácie;</w:t>
      </w:r>
    </w:p>
    <w:p w14:paraId="4630CEDB" w14:textId="39F813AB"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9.4.3</w:t>
      </w:r>
      <w:r w:rsidRPr="00350EA7">
        <w:rPr>
          <w:rFonts w:asciiTheme="minorHAnsi" w:hAnsiTheme="minorHAnsi" w:cstheme="minorHAnsi"/>
        </w:rPr>
        <w:tab/>
        <w:t>zhotoviteľ zabezpečil vykonanie všetkých potrebných skúšok a meraní</w:t>
      </w:r>
      <w:r w:rsidR="005A4C6F" w:rsidRPr="00350EA7">
        <w:rPr>
          <w:rFonts w:asciiTheme="minorHAnsi" w:hAnsiTheme="minorHAnsi" w:cstheme="minorHAnsi"/>
        </w:rPr>
        <w:t xml:space="preserve"> </w:t>
      </w:r>
      <w:r w:rsidRPr="00350EA7">
        <w:rPr>
          <w:rFonts w:asciiTheme="minorHAnsi" w:hAnsiTheme="minorHAnsi" w:cstheme="minorHAnsi"/>
        </w:rPr>
        <w:t>diela</w:t>
      </w:r>
      <w:r w:rsidR="00721284" w:rsidRPr="00350EA7">
        <w:rPr>
          <w:rFonts w:asciiTheme="minorHAnsi" w:hAnsiTheme="minorHAnsi" w:cstheme="minorHAnsi"/>
        </w:rPr>
        <w:t>, resp. jeho časti</w:t>
      </w:r>
      <w:r w:rsidRPr="00350EA7">
        <w:rPr>
          <w:rFonts w:asciiTheme="minorHAnsi" w:hAnsiTheme="minorHAnsi" w:cstheme="minorHAnsi"/>
        </w:rPr>
        <w:t xml:space="preserve"> a vydanie protokolov o týchto skúškach a meraniach predpísaných kontrolným a skúšobným plánom v súlade s požiadavkami podľa všeobecne záväzných právnych predpisov (napr. zákon č. 133/2013 Z. z. o stavebných výrobkoch</w:t>
      </w:r>
      <w:r w:rsidR="006C742A" w:rsidRPr="00350EA7">
        <w:t xml:space="preserve"> a o zmene a doplnení niektorých zákonov v znení neskorších predpisov</w:t>
      </w:r>
      <w:r w:rsidRPr="00350EA7">
        <w:rPr>
          <w:rFonts w:asciiTheme="minorHAnsi" w:hAnsiTheme="minorHAnsi" w:cstheme="minorHAnsi"/>
        </w:rPr>
        <w:t>);</w:t>
      </w:r>
    </w:p>
    <w:p w14:paraId="597C824C"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9.4.4</w:t>
      </w:r>
      <w:r w:rsidRPr="00350EA7">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189F762D" w14:textId="742703F8"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9.4.5</w:t>
      </w:r>
      <w:r w:rsidRPr="00350EA7">
        <w:rPr>
          <w:rFonts w:asciiTheme="minorHAnsi" w:hAnsiTheme="minorHAnsi" w:cstheme="minorHAnsi"/>
        </w:rPr>
        <w:tab/>
        <w:t>zhotoviteľ spolu s</w:t>
      </w:r>
      <w:r w:rsidR="00333761" w:rsidRPr="00350EA7">
        <w:rPr>
          <w:rFonts w:asciiTheme="minorHAnsi" w:hAnsiTheme="minorHAnsi" w:cstheme="minorHAnsi"/>
        </w:rPr>
        <w:t xml:space="preserve"> </w:t>
      </w:r>
      <w:r w:rsidRPr="00350EA7">
        <w:rPr>
          <w:rFonts w:asciiTheme="minorHAnsi" w:hAnsiTheme="minorHAnsi" w:cstheme="minorHAnsi"/>
        </w:rPr>
        <w:t>diel</w:t>
      </w:r>
      <w:r w:rsidR="004B64A9" w:rsidRPr="00350EA7">
        <w:rPr>
          <w:rFonts w:asciiTheme="minorHAnsi" w:hAnsiTheme="minorHAnsi" w:cstheme="minorHAnsi"/>
        </w:rPr>
        <w:t>om</w:t>
      </w:r>
      <w:r w:rsidRPr="00350EA7">
        <w:rPr>
          <w:rFonts w:asciiTheme="minorHAnsi" w:hAnsiTheme="minorHAnsi" w:cstheme="minorHAnsi"/>
        </w:rPr>
        <w:t>, resp. jeho časťou odovzdáva objednávateľovi aj všetky dokumenty, špeciálne nástroje a iné príslušenstvo podľa bodu 9.5. tohto článku;</w:t>
      </w:r>
    </w:p>
    <w:p w14:paraId="38856AA6" w14:textId="2B7F4F92"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9.4.6</w:t>
      </w:r>
      <w:r w:rsidR="00333761" w:rsidRPr="00350EA7">
        <w:rPr>
          <w:rFonts w:asciiTheme="minorHAnsi" w:hAnsiTheme="minorHAnsi" w:cstheme="minorHAnsi"/>
        </w:rPr>
        <w:tab/>
      </w:r>
      <w:r w:rsidRPr="00350EA7">
        <w:t>bola vykonaná predbežná prehliadka</w:t>
      </w:r>
      <w:r w:rsidR="000D4750" w:rsidRPr="00350EA7">
        <w:t xml:space="preserve"> </w:t>
      </w:r>
      <w:r w:rsidRPr="00350EA7">
        <w:t>diela, resp. jeho časti podľa tejto zmluvy</w:t>
      </w:r>
      <w:r w:rsidRPr="00350EA7">
        <w:rPr>
          <w:rFonts w:asciiTheme="minorHAnsi" w:hAnsiTheme="minorHAnsi" w:cstheme="minorHAnsi"/>
        </w:rPr>
        <w:t>.</w:t>
      </w:r>
    </w:p>
    <w:p w14:paraId="569CD9D1" w14:textId="27031EE0" w:rsidR="00F942B2" w:rsidRPr="00350EA7" w:rsidRDefault="00F942B2" w:rsidP="00F942B2">
      <w:pPr>
        <w:autoSpaceDE w:val="0"/>
        <w:autoSpaceDN w:val="0"/>
        <w:adjustRightInd w:val="0"/>
        <w:spacing w:after="0" w:line="240" w:lineRule="auto"/>
        <w:jc w:val="both"/>
        <w:rPr>
          <w:rFonts w:asciiTheme="minorHAnsi" w:hAnsiTheme="minorHAnsi" w:cstheme="minorHAnsi"/>
        </w:rPr>
      </w:pPr>
      <w:r w:rsidRPr="00350EA7">
        <w:t xml:space="preserve">Objednávateľ je oprávnený neprevziať dielo, </w:t>
      </w:r>
      <w:r w:rsidR="004860A5" w:rsidRPr="00350EA7">
        <w:t xml:space="preserve">resp. jeho časti, </w:t>
      </w:r>
      <w:r w:rsidRPr="00350EA7">
        <w:t xml:space="preserve">ktoré nie </w:t>
      </w:r>
      <w:r w:rsidR="004860A5" w:rsidRPr="00350EA7">
        <w:t>sú</w:t>
      </w:r>
      <w:r w:rsidRPr="00350EA7">
        <w:t xml:space="preserve"> vykonané riadne podľa podmienok určených v tejto zmluve. V takom prípade nie je objednávateľ v omeškaní.</w:t>
      </w:r>
    </w:p>
    <w:p w14:paraId="71593506" w14:textId="1E06D92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9.5.</w:t>
      </w:r>
      <w:r w:rsidRPr="00350EA7">
        <w:rPr>
          <w:rFonts w:asciiTheme="minorHAnsi" w:hAnsiTheme="minorHAnsi" w:cs="Arial"/>
          <w:b/>
          <w:bCs/>
        </w:rPr>
        <w:tab/>
      </w:r>
      <w:r w:rsidRPr="00350EA7">
        <w:t xml:space="preserve">Zhotoviteľ je pri odovzdávaní </w:t>
      </w:r>
      <w:r w:rsidR="00FF4516" w:rsidRPr="00350EA7">
        <w:t>konečnej (poslednej) časti diela</w:t>
      </w:r>
      <w:r w:rsidRPr="00350EA7">
        <w:t xml:space="preserve"> povinný odovzdať objednávateľovi</w:t>
      </w:r>
      <w:r w:rsidRPr="00350EA7">
        <w:rPr>
          <w:rFonts w:asciiTheme="minorHAnsi" w:hAnsiTheme="minorHAnsi" w:cs="Arial"/>
        </w:rPr>
        <w:t xml:space="preserve">: </w:t>
      </w:r>
    </w:p>
    <w:p w14:paraId="33ED859C" w14:textId="23729330" w:rsidR="00464529"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 xml:space="preserve">9.5.1 </w:t>
      </w:r>
      <w:r w:rsidR="0044569E" w:rsidRPr="00350EA7">
        <w:rPr>
          <w:rFonts w:asciiTheme="minorHAnsi" w:hAnsiTheme="minorHAnsi" w:cs="Arial"/>
        </w:rPr>
        <w:tab/>
      </w:r>
      <w:r w:rsidR="005423F3" w:rsidRPr="00350EA7">
        <w:rPr>
          <w:rFonts w:asciiTheme="minorHAnsi" w:hAnsiTheme="minorHAnsi" w:cs="Arial"/>
        </w:rPr>
        <w:t>zhotovenú stavbu a dokumentáciu stavby;</w:t>
      </w:r>
      <w:r w:rsidR="00A216C1" w:rsidRPr="00350EA7">
        <w:rPr>
          <w:rFonts w:asciiTheme="minorHAnsi" w:hAnsiTheme="minorHAnsi" w:cs="Arial"/>
        </w:rPr>
        <w:t xml:space="preserve"> zápis o odovzdaní a prevzatí zhotoveného diela a dokumentáciu stavby je zhotoviteľ povinný zaznamenať elektronicky v informačnom systéme Úradu pre územné plánovanie a výstavbu Slovenskej republiky, o čom doloží písomný doklad objednávateľovi</w:t>
      </w:r>
      <w:r w:rsidR="008E0528" w:rsidRPr="00350EA7">
        <w:rPr>
          <w:rFonts w:asciiTheme="minorHAnsi" w:hAnsiTheme="minorHAnsi" w:cs="Arial"/>
        </w:rPr>
        <w:t>;</w:t>
      </w:r>
    </w:p>
    <w:p w14:paraId="0CACB288" w14:textId="12B9CB44" w:rsidR="008E0528" w:rsidRPr="00350EA7" w:rsidRDefault="008E0528"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9.5.2</w:t>
      </w:r>
      <w:r w:rsidRPr="00350EA7">
        <w:rPr>
          <w:rFonts w:asciiTheme="minorHAnsi" w:hAnsiTheme="minorHAnsi" w:cs="Arial"/>
        </w:rPr>
        <w:tab/>
        <w:t>protokoly o vykonaných skúškach a meraniach platné ku dňu odovzdania diela/časti diela</w:t>
      </w:r>
      <w:r w:rsidR="00F63BD5" w:rsidRPr="00350EA7">
        <w:rPr>
          <w:rFonts w:asciiTheme="minorHAnsi" w:hAnsiTheme="minorHAnsi" w:cs="Arial"/>
        </w:rPr>
        <w:t xml:space="preserve">, </w:t>
      </w:r>
      <w:proofErr w:type="spellStart"/>
      <w:r w:rsidR="00F63BD5" w:rsidRPr="00350EA7">
        <w:rPr>
          <w:rFonts w:asciiTheme="minorHAnsi" w:hAnsiTheme="minorHAnsi" w:cs="Arial"/>
        </w:rPr>
        <w:t>pasporty</w:t>
      </w:r>
      <w:proofErr w:type="spellEnd"/>
      <w:r w:rsidR="00F63BD5" w:rsidRPr="00350EA7">
        <w:rPr>
          <w:rFonts w:asciiTheme="minorHAnsi" w:hAnsiTheme="minorHAnsi" w:cs="Arial"/>
        </w:rPr>
        <w:t xml:space="preserve">, revízne knihy alebo iné dokumenty vyhradených technických zariadení bez </w:t>
      </w:r>
      <w:proofErr w:type="spellStart"/>
      <w:r w:rsidR="00F63BD5" w:rsidRPr="00350EA7">
        <w:rPr>
          <w:rFonts w:asciiTheme="minorHAnsi" w:hAnsiTheme="minorHAnsi" w:cs="Arial"/>
        </w:rPr>
        <w:t>závad</w:t>
      </w:r>
      <w:proofErr w:type="spellEnd"/>
      <w:r w:rsidR="00F63BD5" w:rsidRPr="00350EA7">
        <w:rPr>
          <w:rFonts w:asciiTheme="minorHAnsi" w:hAnsiTheme="minorHAnsi" w:cs="Arial"/>
        </w:rPr>
        <w:t>, atesty a potvrdenia o zhode od výrobcov, certifikáty a originály záručných listov vzťahujúce sa na konštrukcie zariadenia a materiály použité pri zhotovovaní diela v Slovenskom jazyku</w:t>
      </w:r>
      <w:r w:rsidR="00C848C9" w:rsidRPr="00350EA7">
        <w:rPr>
          <w:rFonts w:asciiTheme="minorHAnsi" w:hAnsiTheme="minorHAnsi" w:cs="Arial"/>
        </w:rPr>
        <w:t>;</w:t>
      </w:r>
      <w:r w:rsidR="002F44BE" w:rsidRPr="00350EA7">
        <w:t xml:space="preserve"> </w:t>
      </w:r>
      <w:r w:rsidR="002F44BE" w:rsidRPr="00350EA7">
        <w:rPr>
          <w:rFonts w:asciiTheme="minorHAnsi" w:hAnsiTheme="minorHAnsi" w:cs="Arial"/>
        </w:rPr>
        <w:t>v prípade odôvodnenej požiadavky zhotoviteľa (napr. vyžiadanie originálov súdom alebo iným orgánom, alebo požiadavky subdodávateľa) sa objednávateľ zaväzuje zapožičať zhotoviteľovi originály týchto záručných listov na nevyhnutne potrebný čas,</w:t>
      </w:r>
    </w:p>
    <w:p w14:paraId="47D335F4" w14:textId="0A565CCF"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9.5.3</w:t>
      </w:r>
      <w:r w:rsidRPr="00350EA7">
        <w:rPr>
          <w:rFonts w:asciiTheme="minorHAnsi" w:hAnsiTheme="minorHAnsi" w:cs="Arial"/>
        </w:rPr>
        <w:tab/>
        <w:t>revízne a kontrolné správy;</w:t>
      </w:r>
    </w:p>
    <w:p w14:paraId="284B468A" w14:textId="42B4C799"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9.5.4</w:t>
      </w:r>
      <w:r w:rsidRPr="00350EA7">
        <w:rPr>
          <w:rFonts w:asciiTheme="minorHAnsi" w:hAnsiTheme="minorHAnsi" w:cs="Arial"/>
        </w:rPr>
        <w:tab/>
        <w:t>doklady preukazujúce nakladanie s odpadmi;</w:t>
      </w:r>
    </w:p>
    <w:p w14:paraId="3B78E28A" w14:textId="3C3B4A4D" w:rsidR="00C848C9" w:rsidRPr="00350EA7" w:rsidRDefault="00C848C9"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9.5.5</w:t>
      </w:r>
      <w:r w:rsidRPr="00350EA7">
        <w:rPr>
          <w:rFonts w:asciiTheme="minorHAnsi" w:hAnsiTheme="minorHAnsi" w:cs="Arial"/>
        </w:rPr>
        <w:tab/>
      </w:r>
      <w:r w:rsidR="00D52084" w:rsidRPr="00350EA7">
        <w:rPr>
          <w:rFonts w:asciiTheme="minorHAnsi" w:hAnsiTheme="minorHAnsi" w:cs="Arial"/>
        </w:rPr>
        <w:t>stavebný denník, resp. montážny denník;</w:t>
      </w:r>
    </w:p>
    <w:p w14:paraId="6273B7AB" w14:textId="6BD2A54B" w:rsidR="00D52084" w:rsidRPr="00350EA7" w:rsidRDefault="00D5208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9.5.6</w:t>
      </w:r>
      <w:r w:rsidRPr="00350EA7">
        <w:rPr>
          <w:rFonts w:asciiTheme="minorHAnsi" w:hAnsiTheme="minorHAnsi" w:cs="Arial"/>
        </w:rPr>
        <w:tab/>
        <w:t>zápisnice o preverení konštrukcií</w:t>
      </w:r>
      <w:r w:rsidR="0096073A" w:rsidRPr="00350EA7">
        <w:rPr>
          <w:rFonts w:asciiTheme="minorHAnsi" w:hAnsiTheme="minorHAnsi" w:cs="Arial"/>
        </w:rPr>
        <w:t xml:space="preserve"> a materiálov, ktoré boli v priebehu realizácie zakryté alebo sa stali neprístupnými;</w:t>
      </w:r>
    </w:p>
    <w:p w14:paraId="050D5949" w14:textId="0C729DFD" w:rsidR="0096073A" w:rsidRPr="00350EA7" w:rsidRDefault="0042465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9.5.7</w:t>
      </w:r>
      <w:r w:rsidRPr="00350EA7">
        <w:rPr>
          <w:rFonts w:asciiTheme="minorHAnsi" w:hAnsiTheme="minorHAnsi" w:cs="Arial"/>
        </w:rPr>
        <w:tab/>
        <w:t xml:space="preserve">dodacie listy konštrukcií a stavebných </w:t>
      </w:r>
      <w:r w:rsidR="008944C2" w:rsidRPr="00350EA7">
        <w:rPr>
          <w:rFonts w:asciiTheme="minorHAnsi" w:hAnsiTheme="minorHAnsi" w:cs="Arial"/>
        </w:rPr>
        <w:t>materiálov;</w:t>
      </w:r>
    </w:p>
    <w:p w14:paraId="271550C9" w14:textId="73A9D59E" w:rsidR="008944C2" w:rsidRPr="00350EA7" w:rsidRDefault="008944C2"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lastRenderedPageBreak/>
        <w:t>9.5.8</w:t>
      </w:r>
      <w:r w:rsidRPr="00350EA7">
        <w:rPr>
          <w:rFonts w:asciiTheme="minorHAnsi" w:hAnsiTheme="minorHAnsi" w:cs="Arial"/>
        </w:rPr>
        <w:tab/>
      </w:r>
      <w:r w:rsidR="00221165" w:rsidRPr="00350EA7">
        <w:rPr>
          <w:rFonts w:asciiTheme="minorHAnsi" w:hAnsiTheme="minorHAnsi" w:cs="Arial"/>
        </w:rPr>
        <w:t>súpis zistených vád a nedorobkov a lehoty na ich odstránenie – v dvoch vyhotoveniach;</w:t>
      </w:r>
    </w:p>
    <w:p w14:paraId="181C4F3E" w14:textId="2633FFA3" w:rsidR="00AE2AFB" w:rsidRPr="00350EA7" w:rsidRDefault="00221165" w:rsidP="00AE2AFB">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9.5.9</w:t>
      </w:r>
      <w:r w:rsidRPr="00350EA7">
        <w:rPr>
          <w:rFonts w:asciiTheme="minorHAnsi" w:hAnsiTheme="minorHAnsi" w:cs="Arial"/>
        </w:rPr>
        <w:tab/>
      </w:r>
      <w:r w:rsidR="00AE2AFB" w:rsidRPr="00350EA7">
        <w:rPr>
          <w:rFonts w:asciiTheme="minorHAnsi" w:hAnsiTheme="minorHAnsi" w:cs="Arial"/>
        </w:rPr>
        <w:t xml:space="preserve">realizačnú dokumentáciu a to v 6 vyhotoveniach a 1 originál na CD alebo USB, resp. jej časti vrátane </w:t>
      </w:r>
      <w:proofErr w:type="spellStart"/>
      <w:r w:rsidR="00AE2AFB" w:rsidRPr="00350EA7">
        <w:rPr>
          <w:rFonts w:asciiTheme="minorHAnsi" w:hAnsiTheme="minorHAnsi" w:cs="Arial"/>
        </w:rPr>
        <w:t>porealizačného</w:t>
      </w:r>
      <w:proofErr w:type="spellEnd"/>
      <w:r w:rsidR="00AE2AFB" w:rsidRPr="00350EA7">
        <w:rPr>
          <w:rFonts w:asciiTheme="minorHAnsi" w:hAnsiTheme="minorHAnsi" w:cs="Arial"/>
        </w:rPr>
        <w:t xml:space="preserve"> zamerania stavby; Zhotoviteľ sa zaväzuje vypracovať a odovzdať stavebnému dozoru a objednávateľovi na schválenie 7 dní pred termínom uvedeným v článku II bode 2.2</w:t>
      </w:r>
      <w:r w:rsidR="00FF3FC1" w:rsidRPr="00350EA7">
        <w:rPr>
          <w:rFonts w:asciiTheme="minorHAnsi" w:hAnsiTheme="minorHAnsi" w:cs="Arial"/>
        </w:rPr>
        <w:t>.1</w:t>
      </w:r>
      <w:r w:rsidR="00AE2AFB" w:rsidRPr="00350EA7">
        <w:rPr>
          <w:rFonts w:asciiTheme="minorHAnsi" w:hAnsiTheme="minorHAnsi" w:cs="Arial"/>
        </w:rPr>
        <w:t xml:space="preserve"> tejto zmluvy dokumentáciu skutočného zhotovenia stavby (ďalej len „DSZS“) vrátane geodetického zamerania stavby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DSZS vrátane geodetického zamerania stavby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a geometrický plán je zhotoviteľ povinný odovzdať v štyroch vyhotoveniach v tlačenej forme a v dvoch vyhotoveniach v elektronickej forme v digitálnom tvare na CD/DVD/USB v rozsahu a formáte v zmysle prílohy č. </w:t>
      </w:r>
      <w:r w:rsidR="000263EB" w:rsidRPr="00350EA7">
        <w:rPr>
          <w:rFonts w:asciiTheme="minorHAnsi" w:hAnsiTheme="minorHAnsi" w:cs="Arial"/>
        </w:rPr>
        <w:t>4</w:t>
      </w:r>
      <w:r w:rsidR="00AE2AFB" w:rsidRPr="00350EA7">
        <w:rPr>
          <w:rFonts w:asciiTheme="minorHAnsi" w:hAnsiTheme="minorHAnsi" w:cs="Arial"/>
        </w:rPr>
        <w:t xml:space="preserve"> tejto zmluvy. Geodetické práce (</w:t>
      </w:r>
      <w:proofErr w:type="spellStart"/>
      <w:r w:rsidR="00AE2AFB" w:rsidRPr="00350EA7">
        <w:rPr>
          <w:rFonts w:asciiTheme="minorHAnsi" w:hAnsiTheme="minorHAnsi" w:cs="Arial"/>
        </w:rPr>
        <w:t>porealizačné</w:t>
      </w:r>
      <w:proofErr w:type="spellEnd"/>
      <w:r w:rsidR="00AE2AFB" w:rsidRPr="00350EA7">
        <w:rPr>
          <w:rFonts w:asciiTheme="minorHAnsi" w:hAnsiTheme="minorHAnsi" w:cs="Arial"/>
        </w:rPr>
        <w:t xml:space="preserve"> zameranie), prípadne všetky potrebné geodetické doklady k preberaciemu konaniu a kolaudácii stavby musia byť overené odborne spôsobilou osobou podľa § 6 písm. d) až j) zákona č. 215/1995 </w:t>
      </w:r>
      <w:proofErr w:type="spellStart"/>
      <w:r w:rsidR="00AE2AFB" w:rsidRPr="00350EA7">
        <w:rPr>
          <w:rFonts w:asciiTheme="minorHAnsi" w:hAnsiTheme="minorHAnsi" w:cs="Arial"/>
        </w:rPr>
        <w:t>Z.z</w:t>
      </w:r>
      <w:proofErr w:type="spellEnd"/>
      <w:r w:rsidR="00AE2AFB" w:rsidRPr="00350EA7">
        <w:rPr>
          <w:rFonts w:asciiTheme="minorHAnsi" w:hAnsiTheme="minorHAnsi" w:cs="Arial"/>
        </w:rPr>
        <w:t xml:space="preserve">., o geodézii a kartografii v znení neskorších predpisov; </w:t>
      </w:r>
    </w:p>
    <w:p w14:paraId="509B7BF5" w14:textId="4D07EAE7" w:rsidR="00DB202E" w:rsidRPr="00350EA7" w:rsidRDefault="00DB202E" w:rsidP="006B3943">
      <w:pPr>
        <w:autoSpaceDE w:val="0"/>
        <w:autoSpaceDN w:val="0"/>
        <w:adjustRightInd w:val="0"/>
        <w:spacing w:after="0" w:line="240" w:lineRule="auto"/>
        <w:ind w:left="567"/>
        <w:jc w:val="both"/>
        <w:rPr>
          <w:rFonts w:asciiTheme="minorHAnsi" w:hAnsiTheme="minorHAnsi" w:cs="Arial"/>
        </w:rPr>
      </w:pPr>
      <w:r w:rsidRPr="00350EA7">
        <w:t>9.5.</w:t>
      </w:r>
      <w:r w:rsidR="006C7E72" w:rsidRPr="00350EA7">
        <w:t>10</w:t>
      </w:r>
      <w:r w:rsidRPr="00350EA7">
        <w:tab/>
      </w:r>
      <w:r w:rsidR="006A4784" w:rsidRPr="00350EA7">
        <w:t>geometrický plán;</w:t>
      </w:r>
    </w:p>
    <w:p w14:paraId="1917C9BE" w14:textId="4758D261"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11</w:t>
      </w:r>
      <w:r w:rsidRPr="00350EA7">
        <w:rPr>
          <w:rFonts w:asciiTheme="minorHAnsi" w:hAnsiTheme="minorHAnsi" w:cs="Arial"/>
        </w:rPr>
        <w:t xml:space="preserve"> </w:t>
      </w:r>
      <w:r w:rsidR="00C86A0E" w:rsidRPr="00350EA7">
        <w:rPr>
          <w:rFonts w:asciiTheme="minorHAnsi" w:hAnsiTheme="minorHAnsi" w:cs="Arial"/>
        </w:rPr>
        <w:tab/>
        <w:t>manuál užívania stavby v dvoch vyhotoveniach</w:t>
      </w:r>
      <w:r w:rsidRPr="00350EA7">
        <w:rPr>
          <w:rFonts w:asciiTheme="minorHAnsi" w:hAnsiTheme="minorHAnsi" w:cs="Arial"/>
        </w:rPr>
        <w:t>,</w:t>
      </w:r>
    </w:p>
    <w:p w14:paraId="538E808E" w14:textId="6C94A9EE" w:rsidR="006B3943" w:rsidRPr="00350EA7" w:rsidRDefault="006B3943" w:rsidP="0091719C">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9.5.</w:t>
      </w:r>
      <w:r w:rsidR="00015A09" w:rsidRPr="00350EA7">
        <w:rPr>
          <w:rFonts w:asciiTheme="minorHAnsi" w:hAnsiTheme="minorHAnsi" w:cs="Arial"/>
        </w:rPr>
        <w:t>12</w:t>
      </w:r>
      <w:r w:rsidR="0092542B" w:rsidRPr="00350EA7">
        <w:rPr>
          <w:rFonts w:asciiTheme="minorHAnsi" w:hAnsiTheme="minorHAnsi" w:cs="Arial"/>
        </w:rPr>
        <w:tab/>
      </w:r>
      <w:r w:rsidR="00D015F1" w:rsidRPr="00350EA7">
        <w:t>iné doklady a dokumenty, ktoré sú potrebné na riadne užívanie stavby, resp. jej časti a  v zmysle všeobecne záväzných právnych predpisov, prípadne požiadaviek objednávateľa;</w:t>
      </w:r>
      <w:r w:rsidRPr="00350EA7">
        <w:rPr>
          <w:rFonts w:asciiTheme="minorHAnsi" w:hAnsiTheme="minorHAnsi" w:cs="Arial"/>
        </w:rPr>
        <w:t xml:space="preserve"> </w:t>
      </w:r>
    </w:p>
    <w:p w14:paraId="6D3C7680" w14:textId="28F6BC98" w:rsidR="006B3943" w:rsidRPr="00350EA7" w:rsidRDefault="006B3943" w:rsidP="00FA2622">
      <w:pPr>
        <w:autoSpaceDE w:val="0"/>
        <w:autoSpaceDN w:val="0"/>
        <w:adjustRightInd w:val="0"/>
        <w:spacing w:after="0" w:line="240" w:lineRule="auto"/>
        <w:ind w:left="1407" w:hanging="840"/>
        <w:jc w:val="both"/>
        <w:rPr>
          <w:rFonts w:asciiTheme="minorHAnsi" w:hAnsiTheme="minorHAnsi" w:cs="Arial"/>
        </w:rPr>
      </w:pPr>
      <w:r w:rsidRPr="00350EA7">
        <w:rPr>
          <w:rFonts w:ascii="Times New Roman" w:hAnsi="Times New Roman"/>
        </w:rPr>
        <w:t>9</w:t>
      </w:r>
      <w:r w:rsidRPr="00350EA7">
        <w:rPr>
          <w:rFonts w:asciiTheme="minorHAnsi" w:hAnsiTheme="minorHAnsi" w:cs="Arial"/>
        </w:rPr>
        <w:t>.5.</w:t>
      </w:r>
      <w:r w:rsidR="00FA2622" w:rsidRPr="00350EA7">
        <w:rPr>
          <w:rFonts w:asciiTheme="minorHAnsi" w:hAnsiTheme="minorHAnsi" w:cs="Arial"/>
        </w:rPr>
        <w:t>1</w:t>
      </w:r>
      <w:r w:rsidR="00015A09" w:rsidRPr="00350EA7">
        <w:rPr>
          <w:rFonts w:asciiTheme="minorHAnsi" w:hAnsiTheme="minorHAnsi" w:cs="Arial"/>
        </w:rPr>
        <w:t>3</w:t>
      </w:r>
      <w:r w:rsidRPr="00350EA7">
        <w:rPr>
          <w:rFonts w:ascii="Times New Roman" w:hAnsi="Times New Roman"/>
          <w:sz w:val="24"/>
          <w:szCs w:val="24"/>
        </w:rPr>
        <w:t xml:space="preserve"> </w:t>
      </w:r>
      <w:r w:rsidR="00FA2622" w:rsidRPr="00350EA7">
        <w:rPr>
          <w:rFonts w:ascii="Times New Roman" w:hAnsi="Times New Roman"/>
          <w:sz w:val="24"/>
          <w:szCs w:val="24"/>
        </w:rPr>
        <w:tab/>
      </w:r>
      <w:r w:rsidRPr="00350EA7">
        <w:rPr>
          <w:rFonts w:asciiTheme="minorHAnsi" w:hAnsiTheme="minorHAnsi" w:cs="Arial"/>
        </w:rPr>
        <w:t>fotodokumentáciu z priebehu vykonávania prác na diele</w:t>
      </w:r>
      <w:r w:rsidR="002A52AF" w:rsidRPr="00350EA7">
        <w:rPr>
          <w:rFonts w:asciiTheme="minorHAnsi" w:hAnsiTheme="minorHAnsi" w:cs="Arial"/>
        </w:rPr>
        <w:t xml:space="preserve"> podľa článku</w:t>
      </w:r>
      <w:r w:rsidR="00285081" w:rsidRPr="00350EA7">
        <w:rPr>
          <w:rFonts w:asciiTheme="minorHAnsi" w:hAnsiTheme="minorHAnsi" w:cs="Arial"/>
        </w:rPr>
        <w:t xml:space="preserve"> VIII bod</w:t>
      </w:r>
      <w:r w:rsidR="002A52AF" w:rsidRPr="00350EA7">
        <w:rPr>
          <w:rFonts w:asciiTheme="minorHAnsi" w:hAnsiTheme="minorHAnsi" w:cs="Arial"/>
        </w:rPr>
        <w:t xml:space="preserve"> </w:t>
      </w:r>
      <w:r w:rsidR="00285081" w:rsidRPr="00350EA7">
        <w:rPr>
          <w:rFonts w:asciiTheme="minorHAnsi" w:hAnsiTheme="minorHAnsi" w:cs="Arial"/>
        </w:rPr>
        <w:t>8.13.14</w:t>
      </w:r>
      <w:r w:rsidRPr="00350EA7">
        <w:rPr>
          <w:rFonts w:asciiTheme="minorHAnsi" w:hAnsiTheme="minorHAnsi" w:cs="Arial"/>
        </w:rPr>
        <w:t xml:space="preserve"> v</w:t>
      </w:r>
      <w:r w:rsidR="002855B2" w:rsidRPr="00350EA7">
        <w:rPr>
          <w:rFonts w:asciiTheme="minorHAnsi" w:hAnsiTheme="minorHAnsi" w:cs="Arial"/>
        </w:rPr>
        <w:t> </w:t>
      </w:r>
      <w:r w:rsidRPr="00350EA7">
        <w:rPr>
          <w:rFonts w:asciiTheme="minorHAnsi" w:hAnsiTheme="minorHAnsi" w:cs="Arial"/>
        </w:rPr>
        <w:t>elektronickej</w:t>
      </w:r>
      <w:r w:rsidR="002855B2" w:rsidRPr="00350EA7">
        <w:rPr>
          <w:rFonts w:asciiTheme="minorHAnsi" w:hAnsiTheme="minorHAnsi" w:cs="Arial"/>
        </w:rPr>
        <w:t xml:space="preserve"> </w:t>
      </w:r>
      <w:r w:rsidRPr="00350EA7">
        <w:rPr>
          <w:rFonts w:asciiTheme="minorHAnsi" w:hAnsiTheme="minorHAnsi" w:cs="Arial"/>
        </w:rPr>
        <w:t xml:space="preserve">forme v dvoch vyhotoveniach na </w:t>
      </w:r>
      <w:r w:rsidR="002A1013" w:rsidRPr="00350EA7">
        <w:rPr>
          <w:rFonts w:asciiTheme="minorHAnsi" w:hAnsiTheme="minorHAnsi" w:cs="Arial"/>
        </w:rPr>
        <w:t>CD alebo USB</w:t>
      </w:r>
      <w:r w:rsidRPr="00350EA7">
        <w:rPr>
          <w:rFonts w:asciiTheme="minorHAnsi" w:hAnsiTheme="minorHAnsi" w:cs="Arial"/>
        </w:rPr>
        <w:t>;</w:t>
      </w:r>
    </w:p>
    <w:p w14:paraId="29F91B17" w14:textId="282DB384" w:rsidR="00941D01" w:rsidRPr="00350EA7" w:rsidRDefault="00941D01" w:rsidP="006B3943">
      <w:pPr>
        <w:autoSpaceDE w:val="0"/>
        <w:autoSpaceDN w:val="0"/>
        <w:adjustRightInd w:val="0"/>
        <w:spacing w:after="0" w:line="240" w:lineRule="auto"/>
        <w:ind w:left="567"/>
        <w:jc w:val="both"/>
        <w:rPr>
          <w:color w:val="000000"/>
        </w:rPr>
      </w:pPr>
      <w:r w:rsidRPr="00350EA7">
        <w:t>9.5.1</w:t>
      </w:r>
      <w:r w:rsidR="005D45CA" w:rsidRPr="00350EA7">
        <w:t>4</w:t>
      </w:r>
      <w:r w:rsidRPr="00350EA7">
        <w:t xml:space="preserve"> </w:t>
      </w:r>
      <w:r w:rsidR="00FA2622" w:rsidRPr="00350EA7">
        <w:tab/>
      </w:r>
      <w:r w:rsidRPr="00350EA7">
        <w:t>plán užívania verejnej práce</w:t>
      </w:r>
      <w:r w:rsidR="002855B2" w:rsidRPr="00350EA7">
        <w:t xml:space="preserve">; </w:t>
      </w:r>
      <w:r w:rsidR="0089671E" w:rsidRPr="00350EA7">
        <w:rPr>
          <w:color w:val="000000"/>
        </w:rPr>
        <w:t>z</w:t>
      </w:r>
      <w:r w:rsidR="002855B2" w:rsidRPr="00350EA7">
        <w:rPr>
          <w:color w:val="000000"/>
        </w:rPr>
        <w:t xml:space="preserve">hotoviteľ sa zaväzuje vypracovať a odovzdať objednávateľovi plán užívania verejnej práce v štyroch vyhotoveniach, </w:t>
      </w:r>
      <w:r w:rsidR="00755CDA" w:rsidRPr="00350EA7">
        <w:rPr>
          <w:color w:val="000000"/>
        </w:rPr>
        <w:t xml:space="preserve">pričom tento </w:t>
      </w:r>
      <w:r w:rsidR="002855B2" w:rsidRPr="00350EA7">
        <w:rPr>
          <w:color w:val="000000"/>
        </w:rPr>
        <w:t>musí obsahovať pravidlá užívania verejnej práce, pravidlá technických prehliadok verejnej práce, pravidlá údržby a opráv verejnej práce. Plán užívania verejnej práce je neoddeliteľnou súčasťou záručného listu verejnej práce;</w:t>
      </w:r>
    </w:p>
    <w:p w14:paraId="04AF3558" w14:textId="7A7A9EA7" w:rsidR="00CB5E1F" w:rsidRPr="00350EA7" w:rsidRDefault="00CB5E1F" w:rsidP="006B3943">
      <w:pPr>
        <w:autoSpaceDE w:val="0"/>
        <w:autoSpaceDN w:val="0"/>
        <w:adjustRightInd w:val="0"/>
        <w:spacing w:after="0" w:line="240" w:lineRule="auto"/>
        <w:ind w:left="567"/>
        <w:jc w:val="both"/>
        <w:rPr>
          <w:rFonts w:asciiTheme="minorHAnsi" w:hAnsiTheme="minorHAnsi" w:cs="Arial"/>
        </w:rPr>
      </w:pPr>
      <w:r w:rsidRPr="00350EA7">
        <w:rPr>
          <w:color w:val="000000"/>
        </w:rPr>
        <w:t>9.5.15</w:t>
      </w:r>
      <w:r w:rsidR="00DF0CC7" w:rsidRPr="00350EA7">
        <w:rPr>
          <w:color w:val="000000"/>
        </w:rPr>
        <w:tab/>
        <w:t>vyjadrenie, že dielo/ časť diela je schopné trvalej a bezpečnej prevádzky</w:t>
      </w:r>
      <w:r w:rsidR="007A3F52" w:rsidRPr="00350EA7">
        <w:rPr>
          <w:color w:val="000000"/>
        </w:rPr>
        <w:t>;</w:t>
      </w:r>
    </w:p>
    <w:p w14:paraId="2A71D31C" w14:textId="14C48BBB" w:rsidR="006B3943" w:rsidRPr="00350EA7" w:rsidRDefault="006B3943" w:rsidP="009C45AD">
      <w:pPr>
        <w:autoSpaceDE w:val="0"/>
        <w:autoSpaceDN w:val="0"/>
        <w:adjustRightInd w:val="0"/>
        <w:spacing w:after="0" w:line="240" w:lineRule="auto"/>
        <w:jc w:val="both"/>
      </w:pPr>
      <w:r w:rsidRPr="00350EA7">
        <w:t>To všetko</w:t>
      </w:r>
      <w:r w:rsidR="009C45AD" w:rsidRPr="00350EA7">
        <w:t xml:space="preserve"> v slovenskom jazyku a</w:t>
      </w:r>
      <w:r w:rsidRPr="00350EA7">
        <w:t xml:space="preserve"> tiež aj v elektronickej forme na </w:t>
      </w:r>
      <w:r w:rsidR="002A1013" w:rsidRPr="00350EA7">
        <w:rPr>
          <w:rFonts w:asciiTheme="minorHAnsi" w:hAnsiTheme="minorHAnsi" w:cs="Arial"/>
        </w:rPr>
        <w:t>CD alebo USB</w:t>
      </w:r>
      <w:r w:rsidR="002A1013" w:rsidRPr="00350EA7">
        <w:t xml:space="preserve"> </w:t>
      </w:r>
      <w:r w:rsidRPr="00350EA7">
        <w:t>v štyroch (4) vyhotoveniach. Zhotoviteľ je povinný odovzdať objednávateľovi všetku dokumentáciu uvedenú v bodoch 9.5.</w:t>
      </w:r>
      <w:r w:rsidR="00B7278D" w:rsidRPr="00350EA7">
        <w:t>1</w:t>
      </w:r>
      <w:r w:rsidRPr="00350EA7">
        <w:t xml:space="preserve"> až 9.5.1</w:t>
      </w:r>
      <w:r w:rsidR="00DF5049" w:rsidRPr="00350EA7">
        <w:t>5</w:t>
      </w:r>
      <w:r w:rsidRPr="00350EA7">
        <w:t xml:space="preserve"> najneskôr pri odovzdávaní poslednej </w:t>
      </w:r>
      <w:r w:rsidR="00C5708C" w:rsidRPr="00350EA7">
        <w:t xml:space="preserve">(konečnej) </w:t>
      </w:r>
      <w:r w:rsidRPr="00350EA7">
        <w:t>časti diela</w:t>
      </w:r>
      <w:r w:rsidR="00F942B2" w:rsidRPr="00350EA7">
        <w:t>.</w:t>
      </w:r>
    </w:p>
    <w:p w14:paraId="6BBCA73F" w14:textId="210A8013" w:rsidR="006B3943" w:rsidRPr="00350EA7" w:rsidRDefault="006B3943" w:rsidP="00C80252">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9.6.</w:t>
      </w:r>
      <w:r w:rsidRPr="00350EA7">
        <w:rPr>
          <w:rFonts w:asciiTheme="minorHAnsi" w:hAnsiTheme="minorHAnsi" w:cs="Arial"/>
          <w:b/>
          <w:bCs/>
          <w:color w:val="000000"/>
        </w:rPr>
        <w:tab/>
      </w:r>
      <w:r w:rsidRPr="00350EA7">
        <w:t xml:space="preserve">O odovzdaní </w:t>
      </w:r>
      <w:r w:rsidR="006C4A80" w:rsidRPr="00350EA7">
        <w:t xml:space="preserve">a prevzatí </w:t>
      </w:r>
      <w:r w:rsidRPr="00350EA7">
        <w:t>diela</w:t>
      </w:r>
      <w:r w:rsidR="006C4A80" w:rsidRPr="00350EA7">
        <w:t xml:space="preserve"> ako celku</w:t>
      </w:r>
      <w:r w:rsidRPr="00350EA7">
        <w:t>, resp. jeho časti</w:t>
      </w:r>
      <w:r w:rsidR="00A46C0A" w:rsidRPr="00350EA7">
        <w:t>,</w:t>
      </w:r>
      <w:r w:rsidRPr="00350EA7">
        <w:t xml:space="preserve"> spíšu zmluvné strany protokol o</w:t>
      </w:r>
      <w:r w:rsidR="00A46C0A" w:rsidRPr="00350EA7">
        <w:t xml:space="preserve"> odovzdaní a </w:t>
      </w:r>
      <w:r w:rsidRPr="00350EA7">
        <w:t>prevzatí, ktorého obsahové náležitosti sú určené vyhláškou M</w:t>
      </w:r>
      <w:r w:rsidR="007C39BE" w:rsidRPr="00350EA7">
        <w:t>inisterstva výstavby</w:t>
      </w:r>
      <w:r w:rsidR="005C1B5E" w:rsidRPr="00350EA7">
        <w:t xml:space="preserve"> a regionálneho rozvoja</w:t>
      </w:r>
      <w:r w:rsidR="007C39BE" w:rsidRPr="00350EA7">
        <w:t xml:space="preserve"> SR</w:t>
      </w:r>
      <w:r w:rsidRPr="00350EA7">
        <w:t xml:space="preserve"> č. 83/2008 Z. z..</w:t>
      </w:r>
    </w:p>
    <w:p w14:paraId="3F690011" w14:textId="35300D58" w:rsidR="006B3943" w:rsidRPr="00350EA7" w:rsidRDefault="006B3943" w:rsidP="00C80252">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9.7.</w:t>
      </w:r>
      <w:r w:rsidRPr="00350EA7">
        <w:rPr>
          <w:rFonts w:asciiTheme="minorHAnsi" w:hAnsiTheme="minorHAnsi" w:cs="Arial"/>
          <w:b/>
          <w:bCs/>
          <w:color w:val="000000"/>
        </w:rPr>
        <w:tab/>
      </w:r>
      <w:r w:rsidRPr="00350EA7">
        <w:rPr>
          <w:rFonts w:asciiTheme="minorHAnsi" w:hAnsiTheme="minorHAnsi" w:cs="Arial"/>
          <w:color w:val="000000"/>
        </w:rPr>
        <w:t xml:space="preserve">V prípade, ak zhotovené dielo má drobné vady a nedorobky, je zhotoviteľ povinný ich odstrániť v termíne a za podmienok, ktoré budú </w:t>
      </w:r>
      <w:r w:rsidR="000E469F" w:rsidRPr="00350EA7">
        <w:rPr>
          <w:rFonts w:asciiTheme="minorHAnsi" w:hAnsiTheme="minorHAnsi" w:cs="Arial"/>
          <w:color w:val="000000"/>
        </w:rPr>
        <w:t>stanovené objednávateľom</w:t>
      </w:r>
      <w:r w:rsidRPr="00350EA7">
        <w:rPr>
          <w:rFonts w:asciiTheme="minorHAnsi" w:hAnsiTheme="minorHAnsi" w:cs="Arial"/>
          <w:color w:val="000000"/>
        </w:rPr>
        <w:t xml:space="preserve"> v </w:t>
      </w:r>
      <w:r w:rsidR="00FE7FB1" w:rsidRPr="00350EA7">
        <w:t xml:space="preserve">Protokole o odovzdaní a prevzatí diela, resp. protokole o odovzdaní a prevzatí </w:t>
      </w:r>
      <w:r w:rsidR="006E552F" w:rsidRPr="00350EA7">
        <w:t xml:space="preserve">príslušnej </w:t>
      </w:r>
      <w:r w:rsidR="00FE7FB1" w:rsidRPr="00350EA7">
        <w:t>časti diela</w:t>
      </w:r>
      <w:r w:rsidRPr="00350EA7">
        <w:rPr>
          <w:rFonts w:asciiTheme="minorHAnsi" w:hAnsiTheme="minorHAnsi" w:cs="Arial"/>
          <w:color w:val="000000"/>
        </w:rPr>
        <w:t xml:space="preserve">, pričom sa </w:t>
      </w:r>
      <w:r w:rsidRPr="00350EA7">
        <w:rPr>
          <w:rFonts w:asciiTheme="minorHAnsi" w:hAnsiTheme="minorHAnsi" w:cs="Arial"/>
        </w:rPr>
        <w:t xml:space="preserve">má za to, že počas lehoty na odstránenie drobných vád a nedorobkov zhotoviteľ nie je v omeškaní s odovzdaním diela. Ak zhotoviteľ tieto vady neodstráni </w:t>
      </w:r>
      <w:r w:rsidR="000E469F" w:rsidRPr="00350EA7">
        <w:rPr>
          <w:rFonts w:asciiTheme="minorHAnsi" w:hAnsiTheme="minorHAnsi" w:cs="Arial"/>
        </w:rPr>
        <w:t>v lehote podľa predchádzajúcej vety</w:t>
      </w:r>
      <w:r w:rsidRPr="00350EA7">
        <w:rPr>
          <w:rFonts w:asciiTheme="minorHAnsi" w:hAnsiTheme="minorHAnsi" w:cs="Arial"/>
        </w:rPr>
        <w:t xml:space="preserve">, má objednávateľ právo odstrániť drobné vady a nedorobky sám alebo ich nechať odstrániť treťou osobou na náklady zhotoviteľa. </w:t>
      </w:r>
      <w:r w:rsidRPr="00350EA7">
        <w:t>Zmluvné strany sa dohodli, že splatnú pohľadávku - právo na úhradu nákladov, ktoré objednávateľ účelne alebo nevyhnutne vynaložil na odstránenie zistených vád, je objednávateľ oprávnený započítať s akoukoľvek (</w:t>
      </w:r>
      <w:proofErr w:type="spellStart"/>
      <w:r w:rsidRPr="00350EA7">
        <w:t>t.j</w:t>
      </w:r>
      <w:proofErr w:type="spellEnd"/>
      <w:r w:rsidRPr="00350EA7">
        <w:t>. aj nesplatnou) peňažnou pohľadávkou zhotoviteľa voči objednávateľovi</w:t>
      </w:r>
      <w:r w:rsidRPr="00350EA7">
        <w:rPr>
          <w:rFonts w:asciiTheme="minorHAnsi" w:hAnsiTheme="minorHAnsi" w:cs="Arial"/>
          <w:color w:val="000000"/>
        </w:rPr>
        <w:t>.</w:t>
      </w:r>
    </w:p>
    <w:p w14:paraId="3A346079" w14:textId="7855285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 xml:space="preserve">9.8.      </w:t>
      </w:r>
      <w:r w:rsidR="00200165" w:rsidRPr="00350EA7">
        <w:t>Zhotoviteľ sa zaväzuje vypratať stavenisko</w:t>
      </w:r>
      <w:r w:rsidR="00200165" w:rsidRPr="00350EA7">
        <w:rPr>
          <w:i/>
        </w:rPr>
        <w:t xml:space="preserve"> </w:t>
      </w:r>
      <w:r w:rsidR="00200165" w:rsidRPr="00350EA7">
        <w:t xml:space="preserve">a jeho zariadenie a uviesť ho do náležitého stavu </w:t>
      </w:r>
      <w:r w:rsidR="00376B59" w:rsidRPr="00350EA7">
        <w:t xml:space="preserve">najneskôr jeden (1) deň </w:t>
      </w:r>
      <w:r w:rsidR="00071221" w:rsidRPr="00350EA7">
        <w:t>pred</w:t>
      </w:r>
      <w:r w:rsidR="00200165" w:rsidRPr="00350EA7">
        <w:t xml:space="preserve"> odovzdan</w:t>
      </w:r>
      <w:r w:rsidR="00071221" w:rsidRPr="00350EA7">
        <w:t>ím</w:t>
      </w:r>
      <w:r w:rsidR="00200165" w:rsidRPr="00350EA7">
        <w:t xml:space="preserve"> a prevzat</w:t>
      </w:r>
      <w:r w:rsidR="00071221" w:rsidRPr="00350EA7">
        <w:t>ím</w:t>
      </w:r>
      <w:r w:rsidR="00200165" w:rsidRPr="00350EA7">
        <w:t xml:space="preserve"> </w:t>
      </w:r>
      <w:r w:rsidR="00452B77" w:rsidRPr="00350EA7">
        <w:t>diela</w:t>
      </w:r>
      <w:r w:rsidR="00200165" w:rsidRPr="00350EA7">
        <w:t>. Po uplynutí lehoty uvedenej v predchádzajúcej vete môže zhotoviteľ ponechať na stavenisku len stroje, zariadenia a materiál, potrebné na odstránenie vád diela, a to po dobu určenú v </w:t>
      </w:r>
      <w:r w:rsidR="002E2C54" w:rsidRPr="00350EA7">
        <w:t>P</w:t>
      </w:r>
      <w:r w:rsidR="00200165" w:rsidRPr="00350EA7">
        <w:t>rotokole o odovzdaní a prevzatí diela. O vyprataní staveniska spíšu zmluvné strany (osobitný) protokol</w:t>
      </w:r>
      <w:r w:rsidRPr="00350EA7">
        <w:rPr>
          <w:rFonts w:asciiTheme="minorHAnsi" w:hAnsiTheme="minorHAnsi" w:cs="Arial"/>
          <w:color w:val="000000"/>
        </w:rPr>
        <w:t>.</w:t>
      </w:r>
    </w:p>
    <w:p w14:paraId="079AD622" w14:textId="4D7FDC17" w:rsidR="00380E6D" w:rsidRPr="00350EA7" w:rsidRDefault="00380E6D"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9.9.</w:t>
      </w:r>
      <w:r w:rsidRPr="00350EA7">
        <w:rPr>
          <w:rFonts w:asciiTheme="minorHAnsi" w:hAnsiTheme="minorHAnsi" w:cs="Arial"/>
          <w:color w:val="000000"/>
        </w:rPr>
        <w:tab/>
      </w:r>
      <w:r w:rsidRPr="00350EA7">
        <w:rPr>
          <w:color w:val="000000"/>
        </w:rPr>
        <w:t>Dielo sa považuje za riadne ukončené podpísaním Protokolu o odovzdaní a prevzatí diela ako celku oboma zmluvnými stranami, a to v termíne na je</w:t>
      </w:r>
      <w:r w:rsidR="00645BA2" w:rsidRPr="00350EA7">
        <w:rPr>
          <w:color w:val="000000"/>
        </w:rPr>
        <w:t>ho</w:t>
      </w:r>
      <w:r w:rsidRPr="00350EA7">
        <w:rPr>
          <w:color w:val="000000"/>
        </w:rPr>
        <w:t xml:space="preserve"> vykonanie</w:t>
      </w:r>
      <w:r w:rsidR="00645BA2" w:rsidRPr="00350EA7">
        <w:rPr>
          <w:color w:val="000000"/>
        </w:rPr>
        <w:t>,</w:t>
      </w:r>
      <w:r w:rsidRPr="00350EA7">
        <w:rPr>
          <w:color w:val="000000"/>
        </w:rPr>
        <w:t xml:space="preserve"> podľa článku II bodu 2.2</w:t>
      </w:r>
      <w:r w:rsidR="006C0ACF" w:rsidRPr="00350EA7">
        <w:rPr>
          <w:color w:val="000000"/>
        </w:rPr>
        <w:t xml:space="preserve">. </w:t>
      </w:r>
      <w:r w:rsidRPr="00350EA7">
        <w:rPr>
          <w:color w:val="000000"/>
        </w:rPr>
        <w:t>tejto  zmluvy.</w:t>
      </w:r>
    </w:p>
    <w:p w14:paraId="0665C2B3" w14:textId="77777777" w:rsidR="006B3943" w:rsidRPr="00350EA7" w:rsidRDefault="006B3943" w:rsidP="006B3943">
      <w:pPr>
        <w:autoSpaceDE w:val="0"/>
        <w:autoSpaceDN w:val="0"/>
        <w:adjustRightInd w:val="0"/>
        <w:spacing w:after="0" w:line="240" w:lineRule="auto"/>
        <w:jc w:val="center"/>
        <w:rPr>
          <w:rFonts w:asciiTheme="minorHAnsi" w:hAnsiTheme="minorHAnsi" w:cs="Arial"/>
          <w:color w:val="000000"/>
        </w:rPr>
      </w:pPr>
    </w:p>
    <w:p w14:paraId="08EAFE1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w:t>
      </w:r>
    </w:p>
    <w:p w14:paraId="7228F2A8" w14:textId="77BA4499"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Zodpovednosť za vady </w:t>
      </w:r>
      <w:r w:rsidR="00C66326" w:rsidRPr="00350EA7">
        <w:rPr>
          <w:rFonts w:asciiTheme="minorHAnsi" w:hAnsiTheme="minorHAnsi" w:cs="Arial"/>
          <w:b/>
          <w:bCs/>
          <w:color w:val="000000"/>
        </w:rPr>
        <w:t>d</w:t>
      </w:r>
      <w:r w:rsidRPr="00350EA7">
        <w:rPr>
          <w:rFonts w:asciiTheme="minorHAnsi" w:hAnsiTheme="minorHAnsi" w:cs="Arial"/>
          <w:b/>
          <w:bCs/>
          <w:color w:val="000000"/>
        </w:rPr>
        <w:t xml:space="preserve">iela a záruka za akosť </w:t>
      </w:r>
      <w:r w:rsidR="00C66326" w:rsidRPr="00350EA7">
        <w:rPr>
          <w:rFonts w:asciiTheme="minorHAnsi" w:hAnsiTheme="minorHAnsi" w:cs="Arial"/>
          <w:b/>
          <w:bCs/>
          <w:color w:val="000000"/>
        </w:rPr>
        <w:t>d</w:t>
      </w:r>
      <w:r w:rsidRPr="00350EA7">
        <w:rPr>
          <w:rFonts w:asciiTheme="minorHAnsi" w:hAnsiTheme="minorHAnsi" w:cs="Arial"/>
          <w:b/>
          <w:bCs/>
          <w:color w:val="000000"/>
        </w:rPr>
        <w:t>iela</w:t>
      </w:r>
    </w:p>
    <w:p w14:paraId="4AC8A38B" w14:textId="0397F055" w:rsidR="004132A1"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10.1.</w:t>
      </w:r>
      <w:r w:rsidRPr="00350EA7">
        <w:rPr>
          <w:rFonts w:asciiTheme="minorHAnsi" w:hAnsiTheme="minorHAnsi" w:cs="Arial"/>
          <w:b/>
          <w:bCs/>
          <w:color w:val="000000"/>
        </w:rPr>
        <w:tab/>
      </w:r>
      <w:r w:rsidR="004132A1" w:rsidRPr="00350EA7">
        <w:rPr>
          <w:color w:val="000000"/>
        </w:rPr>
        <w:t xml:space="preserve">Zhotoviteľ zodpovedá za to, že dielo alebo jeho časť je vykonané a dodané podľa podmienok dohodnutých v tejto zmluve, v rozsahu podľa tejto zmluvy a zadávacej dokumentácie , t. j. bez vád, riadne, v súlade s platnými technologickými postupmi a všeobecnými technickými požiadavkami a súťažnými </w:t>
      </w:r>
      <w:r w:rsidR="004132A1" w:rsidRPr="00350EA7">
        <w:rPr>
          <w:color w:val="000000"/>
        </w:rPr>
        <w:lastRenderedPageBreak/>
        <w:t>podmienkami a pokynmi objednávateľa, a že počas záručnej doby, ktorá začína plynúť odo dňa protokolárneho odovzdania a prevzatia diela</w:t>
      </w:r>
      <w:r w:rsidR="00B11ADF" w:rsidRPr="00350EA7">
        <w:rPr>
          <w:color w:val="000000"/>
        </w:rPr>
        <w:t xml:space="preserve"> ako celku</w:t>
      </w:r>
      <w:r w:rsidR="004132A1" w:rsidRPr="00350EA7">
        <w:rPr>
          <w:color w:val="000000"/>
        </w:rPr>
        <w:t xml:space="preserve"> objednávateľom bude mať vlastnosti dohodnuté v tejto zmluve, určené príslušnými STN a vlastnosti obvykle potrebné s ohľadom na účel tejto zmluvy. Pre časti diela, na ktorých boli zistené vady a nedorobky pri odovzdávaní a preberaní častí diela, začína plynúť záručná doba dňom ich úplného odstránenia.</w:t>
      </w:r>
    </w:p>
    <w:p w14:paraId="7FF20DC9" w14:textId="5F6C6788" w:rsidR="001925CC" w:rsidRPr="00350EA7" w:rsidRDefault="001925CC" w:rsidP="006B3943">
      <w:pPr>
        <w:autoSpaceDE w:val="0"/>
        <w:autoSpaceDN w:val="0"/>
        <w:adjustRightInd w:val="0"/>
        <w:spacing w:after="0" w:line="240" w:lineRule="auto"/>
        <w:jc w:val="both"/>
        <w:rPr>
          <w:rFonts w:asciiTheme="minorHAnsi" w:hAnsiTheme="minorHAnsi" w:cs="Arial"/>
          <w:b/>
          <w:bCs/>
          <w:color w:val="000000"/>
        </w:rPr>
      </w:pPr>
      <w:r w:rsidRPr="00350EA7">
        <w:rPr>
          <w:b/>
          <w:bCs/>
          <w:color w:val="000000"/>
        </w:rPr>
        <w:t>10.2.</w:t>
      </w:r>
      <w:r w:rsidRPr="00350EA7">
        <w:rPr>
          <w:color w:val="000000"/>
        </w:rPr>
        <w:tab/>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3CA84E2" w14:textId="340CA53E" w:rsidR="00E621ED" w:rsidRPr="00350EA7" w:rsidRDefault="008946FC"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3</w:t>
      </w:r>
      <w:r w:rsidRPr="00350EA7">
        <w:rPr>
          <w:b/>
          <w:bCs/>
        </w:rPr>
        <w:t>.</w:t>
      </w:r>
      <w:r w:rsidRPr="00350EA7">
        <w:tab/>
      </w:r>
      <w:r w:rsidR="00DA5060" w:rsidRPr="00350EA7">
        <w:t>Dielo má vady, ak dielo alebo jeho časť alebo akákoľvek vec (vrátane jej súčasti alebo príslušenstva), právo alebo iná majetková hodnota, ktorá je súčasťou predmetu zmluvy, sa nehodia na účel určený v tejto zmluve alebo nezodpovedajú rozsahu a kvalite vymedzenej v tejto zmluve alebo neboli vykonané v súlade s touto zmluvou</w:t>
      </w:r>
      <w:r w:rsidR="005E316C" w:rsidRPr="00350EA7">
        <w:t xml:space="preserve"> a zadávacou dokumentáciou</w:t>
      </w:r>
      <w:r w:rsidR="00DA5060" w:rsidRPr="00350EA7">
        <w:t>. Vadou diela sa rozumie aj odchýlka v kvalite, rozsahu a 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w:t>
      </w:r>
      <w:r w:rsidR="00B81192" w:rsidRPr="00350EA7">
        <w:t> </w:t>
      </w:r>
      <w:r w:rsidR="00DA5060" w:rsidRPr="00350EA7">
        <w:t xml:space="preserve">vyhotovení, ktoré sa hodí na účel, na ktorý je dielo určené, alebo ak existujú vady v dokumentoch odovzdaných spolu s dielom </w:t>
      </w:r>
      <w:r w:rsidR="00EE3983" w:rsidRPr="00350EA7">
        <w:t xml:space="preserve">objednávateľovi, vrátane, ak tieto dokumenty chýbajú a/alebo ak vady dokumentov mohol zhotoviteľ zistiť pri vynaložení odbornej starostlivosti, </w:t>
      </w:r>
      <w:r w:rsidR="00DA5060" w:rsidRPr="00350EA7">
        <w:t>alebo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9E8B336" w14:textId="20806095"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10.</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r>
      <w:r w:rsidRPr="00350EA7">
        <w:t>Zhotoviteľ zodpovedá za vady diela</w:t>
      </w:r>
      <w:r w:rsidR="004F2A1B" w:rsidRPr="00350EA7">
        <w:t>, a to aj právne vady diela</w:t>
      </w:r>
      <w:r w:rsidRPr="00350EA7">
        <w:t>, (i) ktoré má dielo</w:t>
      </w:r>
      <w:r w:rsidR="00440B19" w:rsidRPr="00350EA7">
        <w:t xml:space="preserve"> alebo jeho ucelená časť</w:t>
      </w:r>
      <w:r w:rsidRPr="00350EA7">
        <w:t xml:space="preserve"> v čase jeho odovzdania objednávateľovi, (ii) vzniknuté po čase uvedenom v bode (i), ak boli spôsobené porušením povinnosti zhotoviteľa</w:t>
      </w:r>
      <w:r w:rsidRPr="00350EA7">
        <w:rPr>
          <w:i/>
        </w:rPr>
        <w:t xml:space="preserve"> </w:t>
      </w:r>
      <w:r w:rsidRPr="00350EA7">
        <w:t>a (iii) v rozsahu záruky diela poskytnutej v zmysle tejto zmluvy.</w:t>
      </w:r>
      <w:r w:rsidR="003557E1" w:rsidRPr="00350EA7">
        <w:t xml:space="preserve"> </w:t>
      </w:r>
      <w:r w:rsidRPr="00350EA7">
        <w:t>Zhotoviteľ nezodpovedá za vady spôsobené nevhodnými pokynmi objednávateľa</w:t>
      </w:r>
      <w:r w:rsidRPr="00350EA7">
        <w:rPr>
          <w:i/>
        </w:rPr>
        <w:t xml:space="preserve"> </w:t>
      </w:r>
      <w:r w:rsidRPr="00350EA7">
        <w:t xml:space="preserve">a/alebo technického dozoru a/alebo inej na to objednávateľom splnomocnenej/poverenej osoby, ak písomne upozornil objednávateľa na nevhodnú povahu jeho pokynov a objednávateľ na </w:t>
      </w:r>
      <w:r w:rsidR="00A46C0A" w:rsidRPr="00350EA7">
        <w:t xml:space="preserve">plnení </w:t>
      </w:r>
      <w:r w:rsidRPr="00350EA7">
        <w:t>pokynov pri vykonávaní diela písomne trval alebo ak zhotoviteľ túto nevhodnosť nemohol ani pri náležitej odbornej starostlivosti zistiť.</w:t>
      </w:r>
    </w:p>
    <w:p w14:paraId="5F6A0E48" w14:textId="35CE7A8D" w:rsidR="00CB4E67" w:rsidRPr="00350EA7" w:rsidRDefault="00CB4E67"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5</w:t>
      </w:r>
      <w:r w:rsidRPr="00350EA7">
        <w:rPr>
          <w:b/>
          <w:bCs/>
        </w:rPr>
        <w:t>.</w:t>
      </w:r>
      <w:r w:rsidRPr="00350EA7">
        <w:tab/>
      </w:r>
      <w:r w:rsidRPr="00350EA7">
        <w:rPr>
          <w:color w:val="000000"/>
        </w:rPr>
        <w:t>Zhotoviteľ je povinný bezodkladne písomne informovať objednávateľa o vzniku akejkoľvek udalosti, ktorá bráni alebo sťažuje vykonanie diela alebo jeho časti, prípadne vykonanie diela alebo jeho časti znemožňuje. Akékoľvek oznámenie podľa prvej vety tohto bodu nemá vplyv na povinnosť zhotoviteľa splniť svoje záväzky riadne a včas podľa podmienok ustanovených v tejto zmluve.</w:t>
      </w:r>
    </w:p>
    <w:p w14:paraId="3F2FCB6D" w14:textId="65F37D82"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Záručná doba za zhotovené dielo je 5 rokov. Záručná doba začína plynúť dňom podpísania </w:t>
      </w:r>
      <w:r w:rsidR="00341A14" w:rsidRPr="00350EA7">
        <w:rPr>
          <w:rFonts w:asciiTheme="minorHAnsi" w:hAnsiTheme="minorHAnsi" w:cs="Arial"/>
          <w:color w:val="000000"/>
        </w:rPr>
        <w:t>P</w:t>
      </w:r>
      <w:r w:rsidRPr="00350EA7">
        <w:rPr>
          <w:rFonts w:asciiTheme="minorHAnsi" w:hAnsiTheme="minorHAnsi" w:cs="Arial"/>
          <w:color w:val="000000"/>
        </w:rPr>
        <w:t>rotokolu o odovzdaní a prevzatí diela ako celku podľa čl. IX tejto zmluvy objednávateľom, pričom pre časti diela, na ktorých boli zistené vady a nedorobky pri odovzdávaní a preberaní diela</w:t>
      </w:r>
      <w:r w:rsidR="004766CA" w:rsidRPr="00350EA7">
        <w:rPr>
          <w:rFonts w:asciiTheme="minorHAnsi" w:hAnsiTheme="minorHAnsi" w:cs="Arial"/>
          <w:color w:val="000000"/>
        </w:rPr>
        <w:t xml:space="preserve"> ako celku</w:t>
      </w:r>
      <w:r w:rsidRPr="00350EA7">
        <w:rPr>
          <w:rFonts w:asciiTheme="minorHAnsi" w:hAnsiTheme="minorHAnsi" w:cs="Arial"/>
          <w:color w:val="000000"/>
        </w:rPr>
        <w:t>, začína plynúť záručná doba dňom ich úplného odstránenia.</w:t>
      </w:r>
    </w:p>
    <w:p w14:paraId="279BDFE7" w14:textId="53197E3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Práva zo zodpovednosti za vady musia byť uplatnené u </w:t>
      </w:r>
      <w:r w:rsidR="00A46C0A" w:rsidRPr="00350EA7">
        <w:rPr>
          <w:rFonts w:asciiTheme="minorHAnsi" w:hAnsiTheme="minorHAnsi" w:cs="Arial"/>
          <w:color w:val="000000"/>
        </w:rPr>
        <w:t>z</w:t>
      </w:r>
      <w:r w:rsidRPr="00350EA7">
        <w:rPr>
          <w:rFonts w:asciiTheme="minorHAnsi" w:hAnsiTheme="minorHAnsi" w:cs="Arial"/>
          <w:color w:val="000000"/>
        </w:rPr>
        <w:t>hotoviteľa v záručnej dobe.</w:t>
      </w:r>
    </w:p>
    <w:p w14:paraId="21E96973" w14:textId="3B7C653F"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Vady zhotoveného </w:t>
      </w:r>
      <w:r w:rsidR="00A46C0A" w:rsidRPr="00350EA7">
        <w:rPr>
          <w:rFonts w:asciiTheme="minorHAnsi" w:hAnsiTheme="minorHAnsi" w:cs="Arial"/>
          <w:color w:val="000000"/>
        </w:rPr>
        <w:t>d</w:t>
      </w:r>
      <w:r w:rsidRPr="00350EA7">
        <w:rPr>
          <w:rFonts w:asciiTheme="minorHAnsi" w:hAnsiTheme="minorHAnsi" w:cs="Arial"/>
          <w:color w:val="000000"/>
        </w:rPr>
        <w:t xml:space="preserve">iela uplatnené v záručnej dobe je </w:t>
      </w:r>
      <w:r w:rsidR="00A46C0A" w:rsidRPr="00350EA7">
        <w:rPr>
          <w:rFonts w:asciiTheme="minorHAnsi" w:hAnsiTheme="minorHAnsi" w:cs="Arial"/>
          <w:color w:val="000000"/>
        </w:rPr>
        <w:t>z</w:t>
      </w:r>
      <w:r w:rsidRPr="00350EA7">
        <w:rPr>
          <w:rFonts w:asciiTheme="minorHAnsi" w:hAnsiTheme="minorHAnsi" w:cs="Arial"/>
          <w:color w:val="000000"/>
        </w:rPr>
        <w:t>hotoviteľ povinný odstrániť bezplatne.</w:t>
      </w:r>
    </w:p>
    <w:p w14:paraId="127F3407" w14:textId="0ECC6742"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w:t>
      </w:r>
      <w:r w:rsidR="00A46C0A" w:rsidRPr="00350EA7">
        <w:rPr>
          <w:rFonts w:asciiTheme="minorHAnsi" w:hAnsiTheme="minorHAnsi" w:cs="Arial"/>
          <w:color w:val="000000"/>
        </w:rPr>
        <w:t>z</w:t>
      </w:r>
      <w:r w:rsidRPr="00350EA7">
        <w:rPr>
          <w:rFonts w:asciiTheme="minorHAnsi" w:hAnsiTheme="minorHAnsi" w:cs="Arial"/>
          <w:color w:val="000000"/>
        </w:rPr>
        <w:t>hotoviteľ neprečítal.</w:t>
      </w:r>
    </w:p>
    <w:p w14:paraId="34FB9C74" w14:textId="6887FD98" w:rsidR="006B3943" w:rsidRPr="00350EA7" w:rsidRDefault="006B3943" w:rsidP="000947AA">
      <w:pPr>
        <w:pStyle w:val="Bezriadkovania"/>
        <w:tabs>
          <w:tab w:val="left" w:pos="825"/>
          <w:tab w:val="left" w:pos="851"/>
        </w:tabs>
        <w:jc w:val="both"/>
      </w:pPr>
      <w:r w:rsidRPr="00350EA7">
        <w:rPr>
          <w:rFonts w:asciiTheme="minorHAnsi" w:hAnsiTheme="minorHAnsi" w:cs="Arial"/>
          <w:b/>
          <w:bCs/>
          <w:color w:val="000000"/>
        </w:rPr>
        <w:t>10.</w:t>
      </w:r>
      <w:r w:rsidR="003557E1" w:rsidRPr="00350EA7">
        <w:rPr>
          <w:rFonts w:asciiTheme="minorHAnsi" w:hAnsiTheme="minorHAnsi" w:cs="Arial"/>
          <w:b/>
          <w:bCs/>
          <w:color w:val="000000"/>
        </w:rPr>
        <w:t>1</w:t>
      </w:r>
      <w:r w:rsidR="000A6CD2" w:rsidRPr="00350EA7">
        <w:rPr>
          <w:rFonts w:asciiTheme="minorHAnsi" w:hAnsiTheme="minorHAnsi" w:cs="Arial"/>
          <w:b/>
          <w:bCs/>
          <w:color w:val="000000"/>
        </w:rPr>
        <w:t>0</w:t>
      </w:r>
      <w:r w:rsidRPr="00350EA7">
        <w:rPr>
          <w:rFonts w:asciiTheme="minorHAnsi" w:hAnsiTheme="minorHAnsi" w:cs="Arial"/>
          <w:b/>
          <w:bCs/>
          <w:color w:val="000000"/>
        </w:rPr>
        <w:t>.</w:t>
      </w:r>
      <w:r w:rsidR="009939FD" w:rsidRPr="00350EA7">
        <w:rPr>
          <w:rFonts w:asciiTheme="minorHAnsi" w:hAnsiTheme="minorHAnsi" w:cs="Arial"/>
          <w:b/>
          <w:bCs/>
          <w:color w:val="000000"/>
        </w:rPr>
        <w:tab/>
      </w:r>
      <w:r w:rsidRPr="00350EA7">
        <w:t>S odstraňovaním reklamovaných vád je zhotoviteľ povinný začať:</w:t>
      </w:r>
    </w:p>
    <w:p w14:paraId="761D16C9" w14:textId="12D235D4" w:rsidR="000A6CD2" w:rsidRPr="00350EA7" w:rsidRDefault="006C0ACF" w:rsidP="00E81389">
      <w:pPr>
        <w:pStyle w:val="Bezriadkovania"/>
        <w:ind w:left="567"/>
        <w:jc w:val="both"/>
        <w:rPr>
          <w:vanish/>
        </w:rPr>
      </w:pPr>
      <w:r w:rsidRPr="00350EA7">
        <w:t>10.10.1</w:t>
      </w:r>
      <w:r w:rsidRPr="00350EA7">
        <w:tab/>
      </w:r>
    </w:p>
    <w:p w14:paraId="7CEFED99" w14:textId="77777777" w:rsidR="000A6CD2" w:rsidRPr="00350EA7" w:rsidRDefault="000A6CD2" w:rsidP="000A6CD2">
      <w:pPr>
        <w:pStyle w:val="Odsekzoznamu"/>
        <w:numPr>
          <w:ilvl w:val="1"/>
          <w:numId w:val="22"/>
        </w:numPr>
        <w:spacing w:after="0" w:line="240" w:lineRule="auto"/>
        <w:jc w:val="both"/>
        <w:rPr>
          <w:vanish/>
        </w:rPr>
      </w:pPr>
    </w:p>
    <w:p w14:paraId="5647E6CD" w14:textId="77777777" w:rsidR="000A6CD2" w:rsidRPr="00350EA7" w:rsidRDefault="000A6CD2" w:rsidP="000A6CD2">
      <w:pPr>
        <w:pStyle w:val="Odsekzoznamu"/>
        <w:numPr>
          <w:ilvl w:val="1"/>
          <w:numId w:val="22"/>
        </w:numPr>
        <w:spacing w:after="0" w:line="240" w:lineRule="auto"/>
        <w:jc w:val="both"/>
        <w:rPr>
          <w:vanish/>
        </w:rPr>
      </w:pPr>
    </w:p>
    <w:p w14:paraId="61FC6AA7" w14:textId="77777777" w:rsidR="000A6CD2" w:rsidRPr="00350EA7" w:rsidRDefault="000A6CD2" w:rsidP="000A6CD2">
      <w:pPr>
        <w:pStyle w:val="Odsekzoznamu"/>
        <w:numPr>
          <w:ilvl w:val="1"/>
          <w:numId w:val="22"/>
        </w:numPr>
        <w:spacing w:after="0" w:line="240" w:lineRule="auto"/>
        <w:jc w:val="both"/>
        <w:rPr>
          <w:vanish/>
        </w:rPr>
      </w:pPr>
    </w:p>
    <w:p w14:paraId="33ADD28D" w14:textId="1F6E3538" w:rsidR="006B3943" w:rsidRPr="00350EA7" w:rsidRDefault="007C6E2F" w:rsidP="00396150">
      <w:pPr>
        <w:pStyle w:val="Bezriadkovania"/>
        <w:numPr>
          <w:ilvl w:val="2"/>
          <w:numId w:val="22"/>
        </w:numPr>
        <w:ind w:left="1004"/>
        <w:jc w:val="both"/>
      </w:pPr>
      <w:r w:rsidRPr="00350EA7">
        <w:t>v prípade vád, ktoré nebránia riadnemu užívaniu diela, bezodkladne, najneskôr do troch (3) dní od doručenia reklamácie a zabezpečiť odstránenie vád v lehote sedem (7) dní, pokiaľ sa zmluvné strany v konkrétnom prípade nedohodnú inak;</w:t>
      </w:r>
    </w:p>
    <w:p w14:paraId="2E733ED8" w14:textId="074076EB" w:rsidR="006B3943" w:rsidRPr="00350EA7" w:rsidRDefault="00E81389" w:rsidP="00E81389">
      <w:pPr>
        <w:pStyle w:val="Bezriadkovania"/>
        <w:ind w:left="567"/>
        <w:jc w:val="both"/>
      </w:pPr>
      <w:r w:rsidRPr="00350EA7">
        <w:t>10.10.2</w:t>
      </w:r>
      <w:r w:rsidRPr="00350EA7">
        <w:tab/>
      </w:r>
      <w:r w:rsidR="00DE55E2" w:rsidRPr="00350EA7">
        <w:t>v prípade havarijných porúch (vád, ktorých odstránenie vzhľadom na dané okolnosti a</w:t>
      </w:r>
      <w:r w:rsidR="00B81192" w:rsidRPr="00350EA7">
        <w:t> </w:t>
      </w:r>
      <w:r w:rsidR="00DE55E2" w:rsidRPr="00350EA7">
        <w:t xml:space="preserve">vzniknutú škodu alebo hrozbu vzniku škody neznesú odklad) </w:t>
      </w:r>
      <w:r w:rsidR="00C27C3D" w:rsidRPr="00350EA7">
        <w:t xml:space="preserve">a vád, ktoré </w:t>
      </w:r>
      <w:r w:rsidR="00543C8A" w:rsidRPr="00350EA7">
        <w:t xml:space="preserve">bránia riadnemu užívaniu diela </w:t>
      </w:r>
      <w:r w:rsidR="00DE55E2" w:rsidRPr="00350EA7">
        <w:t xml:space="preserve">bezodkladne, najneskôr do 24 hodín od doručenia reklamácie a zabezpečiť odstránenie vád v </w:t>
      </w:r>
      <w:r w:rsidR="00DE55E2" w:rsidRPr="00350EA7">
        <w:lastRenderedPageBreak/>
        <w:t>lehote dvoch (2) dní, pokiaľ sa zmluvné strany v konkrétnom prípade nedohodnú inak; zhotoviteľ je povinný urobiť také vhodné opatrenia, aby bol bezodkladne odstránený havarijný stav a zabezpečená prevádzkyschopnosť dotknutej časti diela.</w:t>
      </w:r>
      <w:r w:rsidR="006B3943" w:rsidRPr="00350EA7">
        <w:rPr>
          <w:iCs/>
        </w:rPr>
        <w:t xml:space="preserve"> </w:t>
      </w:r>
    </w:p>
    <w:p w14:paraId="163EB339" w14:textId="31F28BF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BF189D" w:rsidRPr="00350EA7">
        <w:rPr>
          <w:rFonts w:asciiTheme="minorHAnsi" w:hAnsiTheme="minorHAnsi" w:cs="Arial"/>
          <w:b/>
          <w:bCs/>
          <w:color w:val="000000"/>
        </w:rPr>
        <w:t>1</w:t>
      </w:r>
      <w:r w:rsidR="000A6CD2" w:rsidRPr="00350EA7">
        <w:rPr>
          <w:rFonts w:asciiTheme="minorHAnsi" w:hAnsiTheme="minorHAnsi" w:cs="Arial"/>
          <w:b/>
          <w:bCs/>
          <w:color w:val="000000"/>
        </w:rPr>
        <w:t>1</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 odstránení reklamovaných porúch a vád bude spísaný protokol, ktorý bude po</w:t>
      </w:r>
      <w:r w:rsidR="00545EA9" w:rsidRPr="00350EA7">
        <w:rPr>
          <w:rFonts w:asciiTheme="minorHAnsi" w:hAnsiTheme="minorHAnsi" w:cs="Arial"/>
          <w:color w:val="000000"/>
        </w:rPr>
        <w:t>dpísaný oprávnenými zástupcami z</w:t>
      </w:r>
      <w:r w:rsidRPr="00350EA7">
        <w:rPr>
          <w:rFonts w:asciiTheme="minorHAnsi" w:hAnsiTheme="minorHAnsi" w:cs="Arial"/>
          <w:color w:val="000000"/>
        </w:rPr>
        <w:t xml:space="preserve">mluvných strán.  </w:t>
      </w:r>
    </w:p>
    <w:p w14:paraId="7E6E4182" w14:textId="7D074C7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2</w:t>
      </w:r>
      <w:r w:rsidRPr="00350EA7">
        <w:rPr>
          <w:rFonts w:asciiTheme="minorHAnsi" w:hAnsiTheme="minorHAnsi" w:cs="Arial"/>
          <w:b/>
          <w:bCs/>
          <w:color w:val="000000"/>
        </w:rPr>
        <w:t>.</w:t>
      </w:r>
      <w:r w:rsidRPr="00350EA7">
        <w:rPr>
          <w:rFonts w:asciiTheme="minorHAnsi" w:hAnsiTheme="minorHAnsi" w:cs="Arial"/>
          <w:b/>
          <w:bCs/>
          <w:color w:val="000000"/>
        </w:rPr>
        <w:tab/>
      </w:r>
      <w:r w:rsidRPr="00350EA7">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 pričom objednávateľ je oprávnený uplatniť aj svoje práva z bankovej</w:t>
      </w:r>
      <w:r w:rsidRPr="00350EA7">
        <w:rPr>
          <w:i/>
        </w:rPr>
        <w:t xml:space="preserve"> </w:t>
      </w:r>
      <w:r w:rsidRPr="00350EA7">
        <w:t>záruky, resp. zábezpeky,   poskytnutej podľa tejto zmluvy.</w:t>
      </w:r>
    </w:p>
    <w:p w14:paraId="66D41415" w14:textId="2DBA1A93"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t>Zhotoviteľ sa na účely záruky vykonaného diela zaväzuje ku dňu odovzdania diela ako celku poskytnúť objednávateľovi telefónne, emailové a prípadne aj iné kontakty, na ktorých bude možné nepretržite, po sedem (7) dní v týždni a celých 24 hodín denne, oznámiť vady podľa tohto článku tejto zmluvy. Zhotoviteľ sa zároveň zaväzuje, že zabezpečí podmienky pre prijímanie oznámení objednávateľa</w:t>
      </w:r>
      <w:r w:rsidRPr="00350EA7">
        <w:rPr>
          <w:i/>
        </w:rPr>
        <w:t xml:space="preserve"> </w:t>
      </w:r>
      <w:r w:rsidRPr="00350EA7">
        <w:t>podľa predchádzajúcej vety</w:t>
      </w:r>
      <w:r w:rsidRPr="00350EA7">
        <w:rPr>
          <w:rFonts w:asciiTheme="minorHAnsi" w:hAnsiTheme="minorHAnsi" w:cs="Arial"/>
          <w:color w:val="000000"/>
        </w:rPr>
        <w:t>.</w:t>
      </w:r>
    </w:p>
    <w:p w14:paraId="71134D35" w14:textId="753F37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10.1</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t xml:space="preserve"> </w:t>
      </w:r>
      <w:r w:rsidRPr="00350EA7">
        <w:rPr>
          <w:rFonts w:asciiTheme="minorHAnsi" w:hAnsiTheme="minorHAnsi" w:cs="Arial"/>
          <w:color w:val="000000"/>
        </w:rPr>
        <w:t>Zmluvné strany sa dohodli a sú s tým uzrozumené, že za vady, ktoré bránia užívaniu diela, sa bude považovať aj nedodanie dokladov podľa bodu 9.5. tejto zmluvy.</w:t>
      </w:r>
    </w:p>
    <w:p w14:paraId="0C85D37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050DE3E2"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w:t>
      </w:r>
    </w:p>
    <w:p w14:paraId="79E109A2" w14:textId="50DB524A"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Vlastníctvo a nebezpečenstvo škody</w:t>
      </w:r>
    </w:p>
    <w:p w14:paraId="493B84F0" w14:textId="60A601A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11.1.</w:t>
      </w:r>
      <w:r w:rsidRPr="00350EA7">
        <w:rPr>
          <w:rFonts w:asciiTheme="minorHAnsi" w:hAnsiTheme="minorHAnsi" w:cs="Arial"/>
          <w:b/>
          <w:bCs/>
          <w:color w:val="000000"/>
        </w:rPr>
        <w:tab/>
      </w:r>
      <w:r w:rsidRPr="00350EA7">
        <w:rPr>
          <w:rFonts w:asciiTheme="minorHAnsi" w:hAnsiTheme="minorHAnsi" w:cs="Arial"/>
          <w:color w:val="000000"/>
        </w:rPr>
        <w:t>Vlastníkom zhotov</w:t>
      </w:r>
      <w:r w:rsidR="00D13300" w:rsidRPr="00350EA7">
        <w:rPr>
          <w:rFonts w:asciiTheme="minorHAnsi" w:hAnsiTheme="minorHAnsi" w:cs="Arial"/>
          <w:color w:val="000000"/>
        </w:rPr>
        <w:t>ova</w:t>
      </w:r>
      <w:r w:rsidRPr="00350EA7">
        <w:rPr>
          <w:rFonts w:asciiTheme="minorHAnsi" w:hAnsiTheme="minorHAnsi" w:cs="Arial"/>
          <w:color w:val="000000"/>
        </w:rPr>
        <w:t xml:space="preserve">ného </w:t>
      </w:r>
      <w:r w:rsidR="00D13300" w:rsidRPr="00350EA7">
        <w:rPr>
          <w:rFonts w:asciiTheme="minorHAnsi" w:hAnsiTheme="minorHAnsi" w:cs="Arial"/>
          <w:color w:val="000000"/>
        </w:rPr>
        <w:t>d</w:t>
      </w:r>
      <w:r w:rsidRPr="00350EA7">
        <w:rPr>
          <w:rFonts w:asciiTheme="minorHAnsi" w:hAnsiTheme="minorHAnsi" w:cs="Arial"/>
          <w:color w:val="000000"/>
        </w:rPr>
        <w:t xml:space="preserve">iela, ako aj častí </w:t>
      </w:r>
      <w:r w:rsidR="00D13300" w:rsidRPr="00350EA7">
        <w:rPr>
          <w:rFonts w:asciiTheme="minorHAnsi" w:hAnsiTheme="minorHAnsi" w:cs="Arial"/>
          <w:color w:val="000000"/>
        </w:rPr>
        <w:t>d</w:t>
      </w:r>
      <w:r w:rsidRPr="00350EA7">
        <w:rPr>
          <w:rFonts w:asciiTheme="minorHAnsi" w:hAnsiTheme="minorHAnsi" w:cs="Arial"/>
          <w:color w:val="000000"/>
        </w:rPr>
        <w:t xml:space="preserve">iela zabudovaných do stavby, je objednávateľ. Nebezpečenstvo škody na zhotovenom diele a veciach v stavbe zabudovaných znáša až do protokolárneho odovzdania a prevzatia diela ako celku podľa článku IX </w:t>
      </w:r>
      <w:r w:rsidR="00D13300" w:rsidRPr="00350EA7">
        <w:rPr>
          <w:rFonts w:asciiTheme="minorHAnsi" w:hAnsiTheme="minorHAnsi" w:cs="Arial"/>
          <w:color w:val="000000"/>
        </w:rPr>
        <w:t>z</w:t>
      </w:r>
      <w:r w:rsidRPr="00350EA7">
        <w:rPr>
          <w:rFonts w:asciiTheme="minorHAnsi" w:hAnsiTheme="minorHAnsi" w:cs="Arial"/>
          <w:color w:val="000000"/>
        </w:rPr>
        <w:t>mluvy zhotoviteľ.</w:t>
      </w:r>
    </w:p>
    <w:p w14:paraId="0B67BE96"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11.2.</w:t>
      </w:r>
      <w:r w:rsidRPr="00350EA7">
        <w:rPr>
          <w:rFonts w:asciiTheme="minorHAnsi" w:hAnsiTheme="minorHAnsi" w:cs="Arial"/>
          <w:b/>
          <w:bCs/>
          <w:color w:val="000000"/>
        </w:rPr>
        <w:tab/>
      </w:r>
      <w:r w:rsidRPr="00350EA7">
        <w:rPr>
          <w:rFonts w:asciiTheme="minorHAnsi" w:hAnsiTheme="minorHAnsi" w:cs="Arial"/>
          <w:color w:val="000000"/>
        </w:rPr>
        <w:t>Vlastník nezabudovaných vecí, určených k vykonaniu diela, je zhotoviteľ, pokiaľ ich objednávateľ už predtým nezaplatil. V prípade, že ich objednávateľ zaplatil, je vlastníkom nezabudovaných vecí objednávateľ. Zhotoviteľ nie je oprávnený zo staveniska odviesť akýkoľvek materiál, ktorý je vo vlastníctve objednávateľa, s výnimkou výmeny materiálu reklamovaného pre nekvalitu.</w:t>
      </w:r>
    </w:p>
    <w:p w14:paraId="38E3616D" w14:textId="77777777" w:rsidR="007A5BCA" w:rsidRPr="00350EA7" w:rsidRDefault="007A5BCA" w:rsidP="006B3943">
      <w:pPr>
        <w:autoSpaceDE w:val="0"/>
        <w:autoSpaceDN w:val="0"/>
        <w:adjustRightInd w:val="0"/>
        <w:spacing w:after="0" w:line="240" w:lineRule="auto"/>
        <w:jc w:val="both"/>
        <w:rPr>
          <w:rFonts w:asciiTheme="minorHAnsi" w:hAnsiTheme="minorHAnsi" w:cs="Arial"/>
          <w:color w:val="000000"/>
        </w:rPr>
      </w:pPr>
    </w:p>
    <w:p w14:paraId="7E55D7C5" w14:textId="1B9316BC"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w:t>
      </w:r>
    </w:p>
    <w:p w14:paraId="42A9A0D4" w14:textId="72678C75"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Okolnosti vylučujúce zodpovednosť</w:t>
      </w:r>
    </w:p>
    <w:p w14:paraId="008BC647" w14:textId="6FA475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12.1.</w:t>
      </w:r>
      <w:r w:rsidRPr="00350EA7">
        <w:rPr>
          <w:rFonts w:asciiTheme="minorHAnsi" w:hAnsiTheme="minorHAnsi" w:cs="Arial"/>
          <w:b/>
          <w:bCs/>
          <w:color w:val="000000"/>
        </w:rPr>
        <w:tab/>
      </w:r>
      <w:r w:rsidRPr="00350EA7">
        <w:rPr>
          <w:rFonts w:asciiTheme="minorHAnsi" w:hAnsiTheme="minorHAnsi" w:cs="Arial"/>
          <w:color w:val="000000"/>
        </w:rPr>
        <w:t xml:space="preserve">Pre účely </w:t>
      </w:r>
      <w:r w:rsidR="00F70A83" w:rsidRPr="00350EA7">
        <w:rPr>
          <w:rFonts w:asciiTheme="minorHAnsi" w:hAnsiTheme="minorHAnsi" w:cs="Arial"/>
          <w:color w:val="000000"/>
        </w:rPr>
        <w:t xml:space="preserve"> tejto z</w:t>
      </w:r>
      <w:r w:rsidRPr="00350EA7">
        <w:rPr>
          <w:rFonts w:asciiTheme="minorHAnsi" w:hAnsiTheme="minorHAnsi" w:cs="Arial"/>
          <w:color w:val="000000"/>
        </w:rPr>
        <w:t xml:space="preserve">mluvy sa na okolnosti vylučujúce zodpovednosť vzťahuje právna úprava podľa </w:t>
      </w:r>
      <w:proofErr w:type="spellStart"/>
      <w:r w:rsidRPr="00350EA7">
        <w:rPr>
          <w:rFonts w:asciiTheme="minorHAnsi" w:hAnsiTheme="minorHAnsi" w:cs="Arial"/>
          <w:color w:val="000000"/>
        </w:rPr>
        <w:t>ust</w:t>
      </w:r>
      <w:proofErr w:type="spellEnd"/>
      <w:r w:rsidRPr="00350EA7">
        <w:rPr>
          <w:rFonts w:asciiTheme="minorHAnsi" w:hAnsiTheme="minorHAnsi" w:cs="Arial"/>
          <w:color w:val="000000"/>
        </w:rPr>
        <w:t>. § 374 Obchodného zákonníka.</w:t>
      </w:r>
    </w:p>
    <w:p w14:paraId="0D423C6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41150900"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XIII</w:t>
      </w:r>
    </w:p>
    <w:p w14:paraId="2F01C235" w14:textId="4C548F9F"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Sankcie</w:t>
      </w:r>
    </w:p>
    <w:p w14:paraId="718447A3" w14:textId="6735C352" w:rsidR="006B3943" w:rsidRPr="00350EA7" w:rsidRDefault="006B3943" w:rsidP="006B3943">
      <w:pPr>
        <w:autoSpaceDE w:val="0"/>
        <w:autoSpaceDN w:val="0"/>
        <w:adjustRightInd w:val="0"/>
        <w:spacing w:after="0" w:line="240" w:lineRule="auto"/>
        <w:jc w:val="both"/>
        <w:rPr>
          <w:rFonts w:cs="Arial"/>
        </w:rPr>
      </w:pPr>
      <w:r w:rsidRPr="00350EA7">
        <w:rPr>
          <w:rFonts w:asciiTheme="minorHAnsi" w:hAnsiTheme="minorHAnsi" w:cs="Arial"/>
          <w:b/>
          <w:bCs/>
          <w:color w:val="000000"/>
        </w:rPr>
        <w:t>13.1.</w:t>
      </w:r>
      <w:r w:rsidRPr="00350EA7">
        <w:rPr>
          <w:rFonts w:asciiTheme="minorHAnsi" w:hAnsiTheme="minorHAnsi" w:cs="Arial"/>
          <w:b/>
          <w:bCs/>
          <w:color w:val="000000"/>
        </w:rPr>
        <w:tab/>
      </w:r>
      <w:r w:rsidR="00B0087D" w:rsidRPr="00350EA7">
        <w:rPr>
          <w:rFonts w:cs="Arial"/>
        </w:rPr>
        <w:t>V prípade omeškania zhotoviteľa s</w:t>
      </w:r>
      <w:r w:rsidR="00242BF0" w:rsidRPr="00350EA7">
        <w:rPr>
          <w:rFonts w:cs="Arial"/>
        </w:rPr>
        <w:t>o splnením povinnosti zhotoviť dielo riadne a včas, prípad</w:t>
      </w:r>
      <w:r w:rsidR="00D5690A" w:rsidRPr="00350EA7">
        <w:rPr>
          <w:rFonts w:cs="Arial"/>
        </w:rPr>
        <w:t xml:space="preserve">ne dodržať postupový termín riadne a včas </w:t>
      </w:r>
      <w:r w:rsidR="00B0087D" w:rsidRPr="00350EA7">
        <w:rPr>
          <w:rFonts w:cs="Arial"/>
        </w:rPr>
        <w:t>alebo v prípade omeškania zhotoviteľa so splnením akejkoľvek povinnosti podľa tejto zmluvy</w:t>
      </w:r>
      <w:r w:rsidR="00112FFD" w:rsidRPr="00350EA7">
        <w:rPr>
          <w:rFonts w:cs="Arial"/>
        </w:rPr>
        <w:t xml:space="preserve"> s výnimkou bodu </w:t>
      </w:r>
      <w:r w:rsidR="00832801" w:rsidRPr="00350EA7">
        <w:rPr>
          <w:rFonts w:cs="Arial"/>
        </w:rPr>
        <w:t xml:space="preserve">13.2 až </w:t>
      </w:r>
      <w:r w:rsidR="00C96EDC" w:rsidRPr="00350EA7">
        <w:rPr>
          <w:rFonts w:cs="Arial"/>
        </w:rPr>
        <w:t>13.7</w:t>
      </w:r>
      <w:r w:rsidR="00B0087D" w:rsidRPr="00350EA7">
        <w:rPr>
          <w:rFonts w:cs="Arial"/>
        </w:rPr>
        <w:t>, má objednávateľ voči zhotoviteľovi právo na zaplatenie zmluvnej pokuty vo výške 0,05 % z celkovej ceny za dielo s DPH podľa</w:t>
      </w:r>
      <w:r w:rsidR="00380549" w:rsidRPr="00350EA7">
        <w:rPr>
          <w:rFonts w:cs="Arial"/>
        </w:rPr>
        <w:t xml:space="preserve"> článku VI</w:t>
      </w:r>
      <w:r w:rsidR="00B0087D" w:rsidRPr="00350EA7">
        <w:rPr>
          <w:rFonts w:cs="Arial"/>
        </w:rPr>
        <w:t xml:space="preserve"> </w:t>
      </w:r>
      <w:r w:rsidR="006F748D" w:rsidRPr="00350EA7">
        <w:rPr>
          <w:rFonts w:cs="Arial"/>
        </w:rPr>
        <w:t xml:space="preserve">bod </w:t>
      </w:r>
      <w:r w:rsidR="00380549" w:rsidRPr="00350EA7">
        <w:rPr>
          <w:rFonts w:cs="Arial"/>
        </w:rPr>
        <w:t>6.3</w:t>
      </w:r>
      <w:r w:rsidR="00B0087D" w:rsidRPr="00350EA7">
        <w:rPr>
          <w:rFonts w:cs="Arial"/>
        </w:rPr>
        <w:t xml:space="preserve"> za každý, aj začatý deň omeškania, ako aj právo od tejto zmluvy odstúpiť.</w:t>
      </w:r>
      <w:r w:rsidRPr="00350EA7">
        <w:rPr>
          <w:rFonts w:cs="Arial"/>
        </w:rPr>
        <w:t xml:space="preserve"> </w:t>
      </w:r>
    </w:p>
    <w:p w14:paraId="7ABD36FE" w14:textId="5155EC3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13.2.</w:t>
      </w:r>
      <w:r w:rsidRPr="00350EA7">
        <w:rPr>
          <w:rFonts w:asciiTheme="minorHAnsi" w:hAnsiTheme="minorHAnsi" w:cs="Arial"/>
          <w:b/>
          <w:bCs/>
          <w:color w:val="000000"/>
        </w:rPr>
        <w:tab/>
      </w:r>
      <w:r w:rsidR="00DF2FDB" w:rsidRPr="00350EA7">
        <w:rPr>
          <w:color w:val="000000"/>
        </w:rPr>
        <w:t>Ak zhotoviteľ nezačne s odstraňovaním vád a/alebo neodstráni vady v dohodnutom termíne podľa tejto zmluvy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47F39500" w14:textId="0936415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13.3.</w:t>
      </w:r>
      <w:r w:rsidRPr="00350EA7">
        <w:rPr>
          <w:rFonts w:asciiTheme="minorHAnsi" w:hAnsiTheme="minorHAnsi" w:cs="Arial"/>
          <w:b/>
          <w:bCs/>
          <w:color w:val="000000"/>
        </w:rPr>
        <w:tab/>
      </w:r>
      <w:r w:rsidRPr="00350EA7">
        <w:rPr>
          <w:rFonts w:asciiTheme="minorHAnsi" w:hAnsiTheme="minorHAnsi" w:cs="Arial"/>
          <w:color w:val="000000"/>
        </w:rPr>
        <w:t xml:space="preserve">V prípade zistenia nesúladu objednávateľom požadovaných a zhotoviteľom deklarovaných vlastností </w:t>
      </w:r>
      <w:r w:rsidR="00D13300" w:rsidRPr="00350EA7">
        <w:rPr>
          <w:rFonts w:asciiTheme="minorHAnsi" w:hAnsiTheme="minorHAnsi" w:cs="Arial"/>
          <w:color w:val="000000"/>
        </w:rPr>
        <w:t>d</w:t>
      </w:r>
      <w:r w:rsidRPr="00350EA7">
        <w:rPr>
          <w:rFonts w:asciiTheme="minorHAnsi" w:hAnsiTheme="minorHAnsi" w:cs="Arial"/>
          <w:color w:val="000000"/>
        </w:rPr>
        <w:t>iela so skutočnosťou</w:t>
      </w:r>
      <w:r w:rsidR="00997546" w:rsidRPr="00350EA7">
        <w:rPr>
          <w:rFonts w:asciiTheme="minorHAnsi" w:hAnsiTheme="minorHAnsi" w:cs="Arial"/>
          <w:color w:val="000000"/>
        </w:rPr>
        <w:t>,</w:t>
      </w:r>
      <w:r w:rsidRPr="00350EA7">
        <w:rPr>
          <w:rFonts w:asciiTheme="minorHAnsi" w:hAnsiTheme="minorHAnsi" w:cs="Arial"/>
          <w:color w:val="000000"/>
        </w:rPr>
        <w:t xml:space="preserve"> </w:t>
      </w:r>
      <w:r w:rsidR="00997546" w:rsidRPr="00350EA7">
        <w:t xml:space="preserve">je objednávateľ </w:t>
      </w:r>
      <w:r w:rsidR="006C0ACF" w:rsidRPr="00350EA7">
        <w:t xml:space="preserve">oprávnený </w:t>
      </w:r>
      <w:r w:rsidR="00997546" w:rsidRPr="00350EA7">
        <w:t>požadovať od zhotoviteľa zaplatenie  zmluvnej pokuty</w:t>
      </w:r>
      <w:r w:rsidR="00997546" w:rsidRPr="00350EA7">
        <w:rPr>
          <w:rFonts w:asciiTheme="minorHAnsi" w:hAnsiTheme="minorHAnsi" w:cs="Arial"/>
          <w:color w:val="000000"/>
        </w:rPr>
        <w:t xml:space="preserve"> </w:t>
      </w:r>
      <w:r w:rsidRPr="00350EA7">
        <w:rPr>
          <w:rFonts w:asciiTheme="minorHAnsi" w:hAnsiTheme="minorHAnsi" w:cs="Arial"/>
          <w:color w:val="000000"/>
        </w:rPr>
        <w:t>vo výške 25% z</w:t>
      </w:r>
      <w:r w:rsidRPr="00350EA7">
        <w:rPr>
          <w:rFonts w:cs="Arial"/>
        </w:rPr>
        <w:t xml:space="preserve"> ceny diela ako celku s DPH</w:t>
      </w:r>
      <w:r w:rsidR="00A61DDA" w:rsidRPr="00350EA7">
        <w:rPr>
          <w:rFonts w:cs="Arial"/>
        </w:rPr>
        <w:t xml:space="preserve"> podľa článku VI bod 6.3. tejto zmluvy</w:t>
      </w:r>
      <w:r w:rsidRPr="00350EA7">
        <w:rPr>
          <w:rFonts w:asciiTheme="minorHAnsi" w:hAnsiTheme="minorHAnsi" w:cs="Arial"/>
          <w:color w:val="000000"/>
        </w:rPr>
        <w:t>.</w:t>
      </w:r>
    </w:p>
    <w:p w14:paraId="66A7FC09" w14:textId="48A71AB4"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13.4.</w:t>
      </w:r>
      <w:r w:rsidRPr="00350EA7">
        <w:rPr>
          <w:rFonts w:asciiTheme="minorHAnsi" w:hAnsiTheme="minorHAnsi" w:cs="Arial"/>
          <w:b/>
          <w:bCs/>
          <w:color w:val="000000"/>
        </w:rPr>
        <w:tab/>
      </w:r>
      <w:r w:rsidR="00D95C25" w:rsidRPr="00350EA7">
        <w:rPr>
          <w:rFonts w:asciiTheme="minorHAnsi" w:hAnsiTheme="minorHAnsi" w:cs="Arial"/>
          <w:color w:val="000000"/>
        </w:rPr>
        <w:t>V prípade, že zhotoviteľ nevyprace stavenisko riadne a včas, má objednávateľ voči zhotoviteľovi právo na zaplatenie zmluvnej pokuty vo výške 500,- EUR (slovom: päťsto eur)</w:t>
      </w:r>
      <w:r w:rsidR="00342FCB" w:rsidRPr="00350EA7">
        <w:rPr>
          <w:rFonts w:asciiTheme="minorHAnsi" w:hAnsiTheme="minorHAnsi" w:cs="Arial"/>
          <w:color w:val="000000"/>
        </w:rPr>
        <w:t>, a to za každý</w:t>
      </w:r>
      <w:r w:rsidR="005E4B83" w:rsidRPr="00350EA7">
        <w:rPr>
          <w:rFonts w:asciiTheme="minorHAnsi" w:hAnsiTheme="minorHAnsi" w:cs="Arial"/>
          <w:color w:val="000000"/>
        </w:rPr>
        <w:t>, aj začatý deň omeškania</w:t>
      </w:r>
      <w:r w:rsidR="00794F99" w:rsidRPr="00350EA7">
        <w:rPr>
          <w:rFonts w:asciiTheme="minorHAnsi" w:hAnsiTheme="minorHAnsi" w:cs="Arial"/>
          <w:color w:val="000000"/>
        </w:rPr>
        <w:t xml:space="preserve"> sa so splne</w:t>
      </w:r>
      <w:r w:rsidR="005207AB" w:rsidRPr="00350EA7">
        <w:rPr>
          <w:rFonts w:asciiTheme="minorHAnsi" w:hAnsiTheme="minorHAnsi" w:cs="Arial"/>
          <w:color w:val="000000"/>
        </w:rPr>
        <w:t>n</w:t>
      </w:r>
      <w:r w:rsidR="00794F99" w:rsidRPr="00350EA7">
        <w:rPr>
          <w:rFonts w:asciiTheme="minorHAnsi" w:hAnsiTheme="minorHAnsi" w:cs="Arial"/>
          <w:color w:val="000000"/>
        </w:rPr>
        <w:t>ím tejto povinnosti</w:t>
      </w:r>
      <w:r w:rsidRPr="00350EA7">
        <w:rPr>
          <w:rFonts w:asciiTheme="minorHAnsi" w:hAnsiTheme="minorHAnsi" w:cs="Arial"/>
          <w:color w:val="000000"/>
        </w:rPr>
        <w:t>.</w:t>
      </w:r>
    </w:p>
    <w:p w14:paraId="557CD9B5" w14:textId="10103228"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lastRenderedPageBreak/>
        <w:t>13.5.</w:t>
      </w:r>
      <w:r w:rsidR="009606C2" w:rsidRPr="00350EA7">
        <w:rPr>
          <w:rFonts w:ascii="Times New Roman" w:hAnsi="Times New Roman"/>
          <w:sz w:val="24"/>
          <w:szCs w:val="24"/>
        </w:rPr>
        <w:tab/>
      </w:r>
      <w:r w:rsidRPr="00350EA7">
        <w:rPr>
          <w:rFonts w:asciiTheme="minorHAnsi" w:hAnsiTheme="minorHAnsi" w:cs="Arial"/>
        </w:rPr>
        <w:t xml:space="preserve">Objednávateľ môže uplatniť voči </w:t>
      </w:r>
      <w:r w:rsidR="00D13300" w:rsidRPr="00350EA7">
        <w:rPr>
          <w:rFonts w:asciiTheme="minorHAnsi" w:hAnsiTheme="minorHAnsi" w:cs="Arial"/>
        </w:rPr>
        <w:t>z</w:t>
      </w:r>
      <w:r w:rsidRPr="00350EA7">
        <w:rPr>
          <w:rFonts w:asciiTheme="minorHAnsi" w:hAnsiTheme="minorHAnsi" w:cs="Arial"/>
        </w:rPr>
        <w:t xml:space="preserve">hotoviteľovi zmluvnú pokutu vo výške 10 % z celkovej ceny diela </w:t>
      </w:r>
      <w:r w:rsidRPr="00350EA7">
        <w:rPr>
          <w:rFonts w:cs="Arial"/>
        </w:rPr>
        <w:t xml:space="preserve">s DPH </w:t>
      </w:r>
      <w:r w:rsidRPr="00350EA7">
        <w:rPr>
          <w:rFonts w:asciiTheme="minorHAnsi" w:hAnsiTheme="minorHAnsi" w:cs="Arial"/>
        </w:rPr>
        <w:t>v prípade, že zhotoviteľ:</w:t>
      </w:r>
    </w:p>
    <w:p w14:paraId="31B8D8EF" w14:textId="46C76B5F"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13.5.1</w:t>
      </w:r>
      <w:r w:rsidR="006C0ACF" w:rsidRPr="00350EA7">
        <w:rPr>
          <w:rFonts w:asciiTheme="minorHAnsi" w:hAnsiTheme="minorHAnsi" w:cs="Arial"/>
        </w:rPr>
        <w:tab/>
      </w:r>
      <w:r w:rsidRPr="00350EA7">
        <w:rPr>
          <w:rFonts w:asciiTheme="minorHAnsi" w:hAnsiTheme="minorHAnsi" w:cs="Arial"/>
        </w:rPr>
        <w:t xml:space="preserve">neprevezme stavenisko/miesto výkonu diela do </w:t>
      </w:r>
      <w:r w:rsidR="00E43178" w:rsidRPr="00350EA7">
        <w:rPr>
          <w:rFonts w:asciiTheme="minorHAnsi" w:hAnsiTheme="minorHAnsi" w:cs="Arial"/>
        </w:rPr>
        <w:t>5</w:t>
      </w:r>
      <w:r w:rsidR="00545EA9" w:rsidRPr="00350EA7">
        <w:rPr>
          <w:rFonts w:asciiTheme="minorHAnsi" w:hAnsiTheme="minorHAnsi" w:cs="Arial"/>
        </w:rPr>
        <w:t xml:space="preserve"> </w:t>
      </w:r>
      <w:r w:rsidRPr="00350EA7">
        <w:rPr>
          <w:rFonts w:asciiTheme="minorHAnsi" w:hAnsiTheme="minorHAnsi" w:cs="Arial"/>
        </w:rPr>
        <w:t>dní od obdržania výzvy objednávateľa na prevzatie staveniska/miesta výkonu diela alebo</w:t>
      </w:r>
    </w:p>
    <w:p w14:paraId="1B671D0C" w14:textId="19713EC2"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13.5.2</w:t>
      </w:r>
      <w:r w:rsidR="00E81389" w:rsidRPr="00350EA7">
        <w:rPr>
          <w:rFonts w:asciiTheme="minorHAnsi" w:hAnsiTheme="minorHAnsi" w:cs="Arial"/>
        </w:rPr>
        <w:tab/>
      </w:r>
      <w:r w:rsidRPr="00350EA7">
        <w:rPr>
          <w:rFonts w:asciiTheme="minorHAnsi" w:hAnsiTheme="minorHAnsi" w:cs="Arial"/>
        </w:rPr>
        <w:t>nezačne vykonávať dielo do 5 dní od prevzatia staveniska/miesta výkonu diela alebo</w:t>
      </w:r>
    </w:p>
    <w:p w14:paraId="5139F613" w14:textId="0D7F4657" w:rsidR="002C19F3" w:rsidRPr="00350EA7" w:rsidRDefault="006B3943" w:rsidP="008A4EE5">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13.5.3</w:t>
      </w:r>
      <w:r w:rsidR="00E81389" w:rsidRPr="00350EA7">
        <w:rPr>
          <w:rFonts w:asciiTheme="minorHAnsi" w:hAnsiTheme="minorHAnsi" w:cs="Arial"/>
        </w:rPr>
        <w:tab/>
      </w:r>
      <w:r w:rsidRPr="00350EA7">
        <w:rPr>
          <w:rFonts w:asciiTheme="minorHAnsi" w:hAnsiTheme="minorHAnsi" w:cs="Arial"/>
        </w:rPr>
        <w:t>napriek výzve objednávateľa a v nej stanovenej lehote nebude pokračovať v zhotovovaní diela</w:t>
      </w:r>
      <w:r w:rsidR="002C19F3" w:rsidRPr="00350EA7">
        <w:rPr>
          <w:rFonts w:asciiTheme="minorHAnsi" w:hAnsiTheme="minorHAnsi" w:cs="Arial"/>
        </w:rPr>
        <w:t>,</w:t>
      </w:r>
      <w:r w:rsidR="008A4EE5" w:rsidRPr="00350EA7">
        <w:rPr>
          <w:rFonts w:asciiTheme="minorHAnsi" w:hAnsiTheme="minorHAnsi" w:cs="Arial"/>
        </w:rPr>
        <w:t xml:space="preserve"> </w:t>
      </w:r>
      <w:r w:rsidR="003F4D84" w:rsidRPr="00350EA7">
        <w:rPr>
          <w:rFonts w:asciiTheme="minorHAnsi" w:hAnsiTheme="minorHAnsi" w:cs="Arial"/>
        </w:rPr>
        <w:t>zároveň je objednávateľ oprávnený z ktoréhokoľvek v tomto bode uvedeného dôvodu od tejto zmluvy odstúpiť</w:t>
      </w:r>
      <w:r w:rsidR="002C19F3" w:rsidRPr="00350EA7">
        <w:rPr>
          <w:color w:val="000000"/>
        </w:rPr>
        <w:t>.</w:t>
      </w:r>
    </w:p>
    <w:p w14:paraId="5E9B408D" w14:textId="547B123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13.6.</w:t>
      </w:r>
      <w:r w:rsidR="009606C2" w:rsidRPr="00350EA7">
        <w:rPr>
          <w:rFonts w:asciiTheme="minorHAnsi" w:hAnsiTheme="minorHAnsi" w:cs="Arial"/>
        </w:rPr>
        <w:tab/>
      </w:r>
      <w:r w:rsidR="00956436" w:rsidRPr="00350EA7">
        <w:t xml:space="preserve">Ak nie je v zmluve dohodnuté inak, v prípade akéhokoľvek iného porušenia povinnosti zhotoviteľa vyplývajúcej mu z tejto zmluvy, </w:t>
      </w:r>
      <w:r w:rsidR="00A04B72" w:rsidRPr="00350EA7">
        <w:t xml:space="preserve">najmä, avšak nie len porušenia </w:t>
      </w:r>
      <w:r w:rsidR="00B65E93" w:rsidRPr="00350EA7">
        <w:t xml:space="preserve">ktorejkoľvek z povinností zhotoviteľa uvedených v čl. </w:t>
      </w:r>
      <w:r w:rsidR="00900C11" w:rsidRPr="00350EA7">
        <w:t>I bod 1.8</w:t>
      </w:r>
      <w:r w:rsidR="008F4C92" w:rsidRPr="00350EA7">
        <w:t xml:space="preserve"> až 1.13 tejto zmluvy, </w:t>
      </w:r>
      <w:r w:rsidR="00956436" w:rsidRPr="00350EA7">
        <w:t xml:space="preserve">má objednávateľ voči zhotoviteľovi právo na zaplatenie zmluvnej pokuty vo výške 0,1 % z celkovej ceny za dielo s DPH podľa článku VI bod </w:t>
      </w:r>
      <w:r w:rsidR="00146580" w:rsidRPr="00350EA7">
        <w:t>6.3</w:t>
      </w:r>
      <w:r w:rsidR="00956436" w:rsidRPr="00350EA7">
        <w:t xml:space="preserve"> tejto zmluvy osobitne </w:t>
      </w:r>
      <w:r w:rsidR="00CA2AA3" w:rsidRPr="00350EA7">
        <w:t xml:space="preserve">za </w:t>
      </w:r>
      <w:r w:rsidR="00956436" w:rsidRPr="00350EA7">
        <w:t>každé porušenie</w:t>
      </w:r>
      <w:r w:rsidR="00066F36" w:rsidRPr="00350EA7">
        <w:t xml:space="preserve"> </w:t>
      </w:r>
      <w:r w:rsidR="00066F36" w:rsidRPr="00350EA7">
        <w:rPr>
          <w:rFonts w:asciiTheme="minorHAnsi" w:hAnsiTheme="minorHAnsi" w:cs="Arial"/>
          <w:color w:val="000000"/>
        </w:rPr>
        <w:t>a zároveň patrí objednávateľovi právo od tejto zmluvy odstúpiť.</w:t>
      </w:r>
    </w:p>
    <w:p w14:paraId="050839B8" w14:textId="14F49C39"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13.7.</w:t>
      </w:r>
      <w:r w:rsidR="009606C2" w:rsidRPr="00350EA7">
        <w:rPr>
          <w:rFonts w:asciiTheme="minorHAnsi" w:hAnsiTheme="minorHAnsi" w:cs="Arial"/>
          <w:b/>
          <w:color w:val="000000"/>
        </w:rPr>
        <w:tab/>
      </w:r>
      <w:r w:rsidRPr="00350EA7">
        <w:t>V prípade, že zhotoviteľ neodovzdá objednávateľovi dokumenty podľa bodu 4.</w:t>
      </w:r>
      <w:r w:rsidR="002B3F49" w:rsidRPr="00350EA7">
        <w:t>1</w:t>
      </w:r>
      <w:r w:rsidRPr="00350EA7">
        <w:t>. a/alebo 9.5</w:t>
      </w:r>
      <w:r w:rsidR="00BF581A" w:rsidRPr="00350EA7">
        <w:t>.</w:t>
      </w:r>
      <w:r w:rsidRPr="00350EA7">
        <w:t xml:space="preserve"> tejto zmluvy, </w:t>
      </w:r>
      <w:r w:rsidR="00997546" w:rsidRPr="00350EA7">
        <w:t>je o</w:t>
      </w:r>
      <w:r w:rsidRPr="00350EA7">
        <w:t>bjednávateľ</w:t>
      </w:r>
      <w:r w:rsidR="00B1171D" w:rsidRPr="00350EA7">
        <w:t xml:space="preserve"> oprávnený</w:t>
      </w:r>
      <w:r w:rsidR="00997546" w:rsidRPr="00350EA7">
        <w:t xml:space="preserve"> požadovať od zhotoviteľa zaplatenie </w:t>
      </w:r>
      <w:r w:rsidRPr="00350EA7">
        <w:t>zmluvn</w:t>
      </w:r>
      <w:r w:rsidR="00997546" w:rsidRPr="00350EA7">
        <w:t>ej pokuty</w:t>
      </w:r>
      <w:r w:rsidRPr="00350EA7">
        <w:t xml:space="preserve"> vo výške 100,- Eur za každý jednotlivý dokument za každý aj začatý deň omeškania.</w:t>
      </w:r>
    </w:p>
    <w:p w14:paraId="19DA23AD" w14:textId="1C3B79A5" w:rsidR="008A4EE5" w:rsidRPr="00350EA7" w:rsidRDefault="008A4EE5" w:rsidP="006B3943">
      <w:pPr>
        <w:autoSpaceDE w:val="0"/>
        <w:autoSpaceDN w:val="0"/>
        <w:adjustRightInd w:val="0"/>
        <w:spacing w:after="0" w:line="240" w:lineRule="auto"/>
        <w:jc w:val="both"/>
        <w:rPr>
          <w:rFonts w:asciiTheme="minorHAnsi" w:hAnsiTheme="minorHAnsi" w:cs="Arial"/>
          <w:b/>
          <w:color w:val="000000"/>
        </w:rPr>
      </w:pPr>
      <w:r w:rsidRPr="00350EA7">
        <w:rPr>
          <w:b/>
          <w:bCs/>
        </w:rPr>
        <w:t>13.8.</w:t>
      </w:r>
      <w:r w:rsidRPr="00350EA7">
        <w:tab/>
      </w:r>
      <w:r w:rsidR="006C4DE0" w:rsidRPr="00350EA7">
        <w:t>V prípade, a</w:t>
      </w:r>
      <w:r w:rsidRPr="00350EA7">
        <w:t>k zhotoviteľ bude vykonávať dielo v rozpore s predloženým Záväzným časovým návrhom etáp realizácie diela a</w:t>
      </w:r>
      <w:r w:rsidR="006C4DE0" w:rsidRPr="00350EA7">
        <w:t>/alebo</w:t>
      </w:r>
      <w:r w:rsidRPr="00350EA7">
        <w:t xml:space="preserve"> v rozpore s Záväzným návrhom realizácie diela – pracovníci a</w:t>
      </w:r>
      <w:r w:rsidR="00AA3A72" w:rsidRPr="00350EA7">
        <w:t>/alebo</w:t>
      </w:r>
      <w:r w:rsidRPr="00350EA7">
        <w:t xml:space="preserve"> Záväzným návrhom realizácie diela – vozidlá, stroje a zariadenia (príloha č. 2 tejto zmluvy), a</w:t>
      </w:r>
      <w:r w:rsidR="00C01B66" w:rsidRPr="00350EA7">
        <w:t>/alebo</w:t>
      </w:r>
      <w:r w:rsidRPr="00350EA7">
        <w:t xml:space="preserve"> ak v jednotlivých etapách realizácie diela nebudú nasadené sily a prostriedky v zmysle Záväzného návrhu realizácie diela – pracovníci a</w:t>
      </w:r>
      <w:r w:rsidR="00C01B66" w:rsidRPr="00350EA7">
        <w:t>/alebo</w:t>
      </w:r>
      <w:r w:rsidRPr="00350EA7">
        <w:t xml:space="preserve"> Záväzného návrhu realizácie diela – vozidlá, stroje a zariadenia, má objednávateľ právo vymáhať od zhotoviteľa zmluvnú pokutu za každé meškanie jednotlivých etáp, či nedodržanie druhov či počtu nasadenia vozidiel, strojov a zariadení a</w:t>
      </w:r>
      <w:r w:rsidR="00C01B66" w:rsidRPr="00350EA7">
        <w:t>/alebo</w:t>
      </w:r>
      <w:r w:rsidRPr="00350EA7">
        <w:t xml:space="preserve"> nedodržanie počtu a druhu pracovníkov,</w:t>
      </w:r>
      <w:r w:rsidR="00865422" w:rsidRPr="00350EA7">
        <w:t xml:space="preserve"> a to vo výške</w:t>
      </w:r>
      <w:r w:rsidRPr="00350EA7">
        <w:t xml:space="preserve"> 100,- € za každé jedno porušenie </w:t>
      </w:r>
      <w:r w:rsidR="001C09F6" w:rsidRPr="00350EA7">
        <w:t xml:space="preserve">a to </w:t>
      </w:r>
      <w:r w:rsidRPr="00350EA7">
        <w:t>aj opakovane.</w:t>
      </w:r>
    </w:p>
    <w:p w14:paraId="279AE8D0" w14:textId="01981F6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13.</w:t>
      </w:r>
      <w:r w:rsidR="008A4EE5" w:rsidRPr="00350EA7">
        <w:rPr>
          <w:rFonts w:asciiTheme="minorHAnsi" w:hAnsiTheme="minorHAnsi" w:cs="Arial"/>
          <w:b/>
          <w:color w:val="000000"/>
        </w:rPr>
        <w:t>9</w:t>
      </w:r>
      <w:r w:rsidRPr="00350EA7">
        <w:rPr>
          <w:rFonts w:asciiTheme="minorHAnsi" w:hAnsiTheme="minorHAnsi" w:cs="Arial"/>
          <w:b/>
          <w:color w:val="000000"/>
        </w:rPr>
        <w:t>.</w:t>
      </w:r>
      <w:r w:rsidR="009606C2" w:rsidRPr="00350EA7">
        <w:rPr>
          <w:bCs/>
        </w:rPr>
        <w:tab/>
      </w:r>
      <w:r w:rsidR="009606C2" w:rsidRPr="00350EA7">
        <w:rPr>
          <w:rFonts w:asciiTheme="minorHAnsi" w:hAnsiTheme="minorHAnsi" w:cs="Arial"/>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7CE24A67" w14:textId="312149A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w:t>
      </w:r>
      <w:r w:rsidR="008A4EE5"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00F14C48" w:rsidRPr="00350EA7">
        <w:rPr>
          <w:rFonts w:asciiTheme="minorHAnsi" w:hAnsiTheme="minorHAnsi" w:cs="Arial"/>
          <w:color w:val="000000"/>
        </w:rPr>
        <w:t xml:space="preserve">Uplatnením sankčných postihov zo strany objednávateľa voči zhotoviteľovi nezaniká povinnosť </w:t>
      </w:r>
      <w:r w:rsidR="00D2732C" w:rsidRPr="00350EA7">
        <w:rPr>
          <w:rFonts w:asciiTheme="minorHAnsi" w:hAnsiTheme="minorHAnsi" w:cs="Arial"/>
          <w:color w:val="000000"/>
        </w:rPr>
        <w:t xml:space="preserve">zhotoviteľa </w:t>
      </w:r>
      <w:r w:rsidR="00F14C48" w:rsidRPr="00350EA7">
        <w:rPr>
          <w:rFonts w:asciiTheme="minorHAnsi" w:hAnsiTheme="minorHAnsi" w:cs="Arial"/>
          <w:color w:val="000000"/>
        </w:rPr>
        <w:t>nahradiť objednávateľovi všetky škody, ktoré vzniknú v súvislosti s porušením povinností zhotoviteľa podľa tejto zmluvy a/alebo ostatných všeobecne záväzných právnych predpisov, a to v ich plnej výške.</w:t>
      </w:r>
      <w:r w:rsidRPr="00350EA7">
        <w:rPr>
          <w:rFonts w:asciiTheme="minorHAnsi" w:hAnsiTheme="minorHAnsi" w:cs="Arial"/>
          <w:color w:val="000000"/>
        </w:rPr>
        <w:t xml:space="preserve"> </w:t>
      </w:r>
    </w:p>
    <w:p w14:paraId="104D3F44" w14:textId="4B87D0C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13.1</w:t>
      </w:r>
      <w:r w:rsidR="008A4EE5"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 xml:space="preserve">Pohľadávka na zaplatenie zmluvnej pokuty podľa tejto </w:t>
      </w:r>
      <w:r w:rsidR="002C2DB9" w:rsidRPr="00350EA7">
        <w:rPr>
          <w:rFonts w:asciiTheme="minorHAnsi" w:hAnsiTheme="minorHAnsi" w:cs="Arial"/>
        </w:rPr>
        <w:t>z</w:t>
      </w:r>
      <w:r w:rsidRPr="00350EA7">
        <w:rPr>
          <w:rFonts w:asciiTheme="minorHAnsi" w:hAnsiTheme="minorHAnsi" w:cs="Arial"/>
        </w:rPr>
        <w:t xml:space="preserve">mluvy je vždy splatná v lehote </w:t>
      </w:r>
      <w:r w:rsidR="00BB631B" w:rsidRPr="00350EA7">
        <w:rPr>
          <w:rFonts w:asciiTheme="minorHAnsi" w:hAnsiTheme="minorHAnsi" w:cs="Arial"/>
        </w:rPr>
        <w:t>stanovenej výzvou</w:t>
      </w:r>
      <w:r w:rsidRPr="00350EA7">
        <w:rPr>
          <w:rFonts w:asciiTheme="minorHAnsi" w:hAnsiTheme="minorHAnsi" w:cs="Arial"/>
        </w:rPr>
        <w:t xml:space="preserve"> na jej zaplatenie. Právo na zaplatenie zmluvnej pokuty podľa tejto zmluvy vznikne len za podmienky, že objednávateľ písomne vyzve zhotoviteľa na zaplatenie zmluvnej pokuty.</w:t>
      </w:r>
    </w:p>
    <w:p w14:paraId="7E80D244" w14:textId="0859BD1A" w:rsidR="006B3943" w:rsidRPr="00350EA7" w:rsidRDefault="006B3943" w:rsidP="006B3943">
      <w:pPr>
        <w:spacing w:after="0" w:line="240" w:lineRule="auto"/>
        <w:rPr>
          <w:rFonts w:asciiTheme="minorHAnsi" w:hAnsiTheme="minorHAnsi" w:cs="Arial"/>
        </w:rPr>
      </w:pPr>
      <w:r w:rsidRPr="00350EA7">
        <w:rPr>
          <w:rFonts w:asciiTheme="minorHAnsi" w:hAnsiTheme="minorHAnsi" w:cs="Arial"/>
          <w:b/>
          <w:color w:val="000000"/>
        </w:rPr>
        <w:t>13.1</w:t>
      </w:r>
      <w:r w:rsidR="008A4EE5" w:rsidRPr="00350EA7">
        <w:rPr>
          <w:rFonts w:asciiTheme="minorHAnsi" w:hAnsiTheme="minorHAnsi" w:cs="Arial"/>
          <w:b/>
          <w:color w:val="000000"/>
        </w:rPr>
        <w:t>2</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Zmluvné strany sa dohodli, že objednávateľ je oprávnený jednostranne započítať akúkoľvek svoju peňažnú pohľadávku (</w:t>
      </w:r>
      <w:proofErr w:type="spellStart"/>
      <w:r w:rsidRPr="00350EA7">
        <w:rPr>
          <w:rFonts w:asciiTheme="minorHAnsi" w:hAnsiTheme="minorHAnsi" w:cs="Arial"/>
        </w:rPr>
        <w:t>t.j</w:t>
      </w:r>
      <w:proofErr w:type="spellEnd"/>
      <w:r w:rsidRPr="00350EA7">
        <w:rPr>
          <w:rFonts w:asciiTheme="minorHAnsi" w:hAnsiTheme="minorHAnsi" w:cs="Arial"/>
        </w:rPr>
        <w:t xml:space="preserve">. aj nesplatnú) voči zhotoviteľovi podľa tejto zmluvy alebo v súvislosti s ňou </w:t>
      </w:r>
      <w:r w:rsidR="00821C49" w:rsidRPr="00350EA7">
        <w:rPr>
          <w:rFonts w:asciiTheme="minorHAnsi" w:hAnsiTheme="minorHAnsi" w:cs="Arial"/>
        </w:rPr>
        <w:t>vzniknutú</w:t>
      </w:r>
      <w:r w:rsidR="007A2B4F" w:rsidRPr="00350EA7">
        <w:rPr>
          <w:rFonts w:asciiTheme="minorHAnsi" w:hAnsiTheme="minorHAnsi" w:cs="Arial"/>
        </w:rPr>
        <w:t>,</w:t>
      </w:r>
      <w:r w:rsidR="00821C49" w:rsidRPr="00350EA7">
        <w:rPr>
          <w:rFonts w:asciiTheme="minorHAnsi" w:hAnsiTheme="minorHAnsi" w:cs="Arial"/>
        </w:rPr>
        <w:t xml:space="preserve"> </w:t>
      </w:r>
      <w:r w:rsidRPr="00350EA7">
        <w:rPr>
          <w:rFonts w:asciiTheme="minorHAnsi" w:hAnsiTheme="minorHAnsi" w:cs="Arial"/>
        </w:rPr>
        <w:t>proti akejkoľvek peňažnej pohľadávke zhotoviteľa.</w:t>
      </w:r>
    </w:p>
    <w:p w14:paraId="691BEE97" w14:textId="367E46A9" w:rsidR="00D806C4" w:rsidRPr="00350EA7" w:rsidRDefault="00D806C4" w:rsidP="00AF0FE0">
      <w:pPr>
        <w:spacing w:after="0" w:line="240" w:lineRule="auto"/>
        <w:jc w:val="both"/>
        <w:rPr>
          <w:rFonts w:asciiTheme="minorHAnsi" w:hAnsiTheme="minorHAnsi" w:cs="Arial"/>
        </w:rPr>
      </w:pPr>
      <w:r w:rsidRPr="00350EA7">
        <w:rPr>
          <w:rFonts w:asciiTheme="minorHAnsi" w:hAnsiTheme="minorHAnsi" w:cs="Arial"/>
          <w:b/>
          <w:bCs/>
        </w:rPr>
        <w:t>13.1</w:t>
      </w:r>
      <w:r w:rsidR="008A4EE5" w:rsidRPr="00350EA7">
        <w:rPr>
          <w:rFonts w:asciiTheme="minorHAnsi" w:hAnsiTheme="minorHAnsi" w:cs="Arial"/>
          <w:b/>
          <w:bCs/>
        </w:rPr>
        <w:t>3</w:t>
      </w:r>
      <w:r w:rsidR="00AF0FE0" w:rsidRPr="00350EA7">
        <w:rPr>
          <w:rFonts w:asciiTheme="minorHAnsi" w:hAnsiTheme="minorHAnsi" w:cs="Arial"/>
          <w:b/>
          <w:bCs/>
        </w:rPr>
        <w:t>.</w:t>
      </w:r>
      <w:r w:rsidR="004C317F" w:rsidRPr="00350EA7">
        <w:rPr>
          <w:rFonts w:asciiTheme="minorHAnsi" w:hAnsiTheme="minorHAnsi" w:cs="Arial"/>
        </w:rPr>
        <w:t xml:space="preserve"> </w:t>
      </w:r>
      <w:r w:rsidR="004C317F" w:rsidRPr="00350EA7">
        <w:rPr>
          <w:color w:val="000000"/>
        </w:rPr>
        <w:t>Zmluvné strany podpisom tejto zmluvy výslovne prehlasujú, že zmluvné sankcie v nej dohodnuté nepovažujú, a ani v budúcnosti nebudú považovať za neprimerane vysoké, nakoľko sú dohodnuté v dôsledku potreby zachovávať mlčanlivosť o všetkých skutočnostiach, s ktorými sa oboznámil pri vykonávaní diela a nevyhnutnosti zabezpečenia dodržania termínov dohodnutých v tejto zmluve, pretože objednávateľ má eminentný záujem na dodržaní všetkých termínov v zmluve, a to z dôvodu jeho ďalších aktivít nadväzujúcich na predmet plnenia tejto zmluvy.</w:t>
      </w:r>
    </w:p>
    <w:p w14:paraId="2F0F6E3E" w14:textId="77777777" w:rsidR="006B3943" w:rsidRPr="00350EA7" w:rsidRDefault="006B3943" w:rsidP="006B3943">
      <w:pPr>
        <w:spacing w:after="0" w:line="240" w:lineRule="auto"/>
        <w:rPr>
          <w:rFonts w:asciiTheme="minorHAnsi" w:hAnsiTheme="minorHAnsi" w:cs="Arial"/>
          <w:b/>
          <w:bCs/>
          <w:color w:val="000000"/>
        </w:rPr>
      </w:pPr>
    </w:p>
    <w:p w14:paraId="7E051DF5"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XIV</w:t>
      </w:r>
    </w:p>
    <w:p w14:paraId="35E3C3CC" w14:textId="2F85876D"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Zodpovednosť za škodu</w:t>
      </w:r>
    </w:p>
    <w:p w14:paraId="19804D02" w14:textId="12A8819D" w:rsidR="00382C02"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14.1.</w:t>
      </w:r>
      <w:r w:rsidRPr="00350EA7">
        <w:rPr>
          <w:rFonts w:asciiTheme="minorHAnsi" w:hAnsiTheme="minorHAnsi" w:cs="Arial"/>
          <w:b/>
          <w:bCs/>
          <w:color w:val="000000"/>
        </w:rPr>
        <w:tab/>
      </w:r>
      <w:r w:rsidR="00382C02" w:rsidRPr="00350EA7">
        <w:rPr>
          <w:rFonts w:asciiTheme="minorHAnsi" w:hAnsiTheme="minorHAnsi" w:cs="Arial"/>
          <w:color w:val="000000"/>
        </w:rPr>
        <w:t xml:space="preserve">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starostlivosťou. Zhotoviteľ nesie zodpovednosť za všetky škody vzniknuté objednávateľovi alebo tretím </w:t>
      </w:r>
      <w:r w:rsidR="00382C02" w:rsidRPr="00350EA7">
        <w:rPr>
          <w:rFonts w:asciiTheme="minorHAnsi" w:hAnsiTheme="minorHAnsi" w:cs="Arial"/>
          <w:color w:val="000000"/>
        </w:rPr>
        <w:lastRenderedPageBreak/>
        <w:t xml:space="preserve">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podľa tejto zmluvy, </w:t>
      </w:r>
      <w:r w:rsidR="00B11A9B" w:rsidRPr="00350EA7">
        <w:rPr>
          <w:rFonts w:asciiTheme="minorHAnsi" w:hAnsiTheme="minorHAnsi" w:cs="Arial"/>
          <w:color w:val="000000"/>
        </w:rPr>
        <w:t>ako aj</w:t>
      </w:r>
      <w:r w:rsidR="00382C02" w:rsidRPr="00350EA7">
        <w:rPr>
          <w:rFonts w:asciiTheme="minorHAnsi" w:hAnsiTheme="minorHAnsi" w:cs="Arial"/>
          <w:color w:val="000000"/>
        </w:rPr>
        <w:t xml:space="preserve"> bez nároku na náhradu škody, ušlého zisku, nákladov</w:t>
      </w:r>
      <w:r w:rsidR="00B70E2E" w:rsidRPr="00350EA7">
        <w:rPr>
          <w:rFonts w:asciiTheme="minorHAnsi" w:hAnsiTheme="minorHAnsi" w:cs="Arial"/>
          <w:color w:val="000000"/>
        </w:rPr>
        <w:t>, či iných finančných nárokov zhotoviteľa</w:t>
      </w:r>
      <w:r w:rsidR="00382C02" w:rsidRPr="00350EA7">
        <w:rPr>
          <w:rFonts w:asciiTheme="minorHAnsi" w:hAnsiTheme="minorHAnsi" w:cs="Arial"/>
          <w:color w:val="000000"/>
        </w:rPr>
        <w:t xml:space="preserve"> vzniknutých pri realizácii predmetu plnenia podľa tejto zmluvy.</w:t>
      </w:r>
    </w:p>
    <w:p w14:paraId="7DDB30E3" w14:textId="7144B0DE" w:rsidR="006B3943" w:rsidRPr="00350EA7" w:rsidRDefault="00382C02"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14.2.</w:t>
      </w:r>
      <w:r w:rsidR="004E25D5" w:rsidRPr="00350EA7">
        <w:rPr>
          <w:rFonts w:asciiTheme="minorHAnsi" w:hAnsiTheme="minorHAnsi" w:cs="Arial"/>
          <w:color w:val="000000"/>
        </w:rPr>
        <w:tab/>
      </w:r>
      <w:r w:rsidR="006B3943" w:rsidRPr="00350EA7">
        <w:rPr>
          <w:rFonts w:asciiTheme="minorHAnsi" w:hAnsiTheme="minorHAnsi" w:cs="Arial"/>
          <w:color w:val="000000"/>
        </w:rPr>
        <w:t xml:space="preserve">Zhotoviteľ je odo dňa odovzdania staveniska </w:t>
      </w:r>
      <w:r w:rsidR="00EA2F01" w:rsidRPr="00350EA7">
        <w:rPr>
          <w:rFonts w:asciiTheme="minorHAnsi" w:hAnsiTheme="minorHAnsi" w:cs="Arial"/>
          <w:color w:val="000000"/>
        </w:rPr>
        <w:t xml:space="preserve">zhotoviteľovi </w:t>
      </w:r>
      <w:r w:rsidR="006B3943" w:rsidRPr="00350EA7">
        <w:rPr>
          <w:rFonts w:asciiTheme="minorHAnsi" w:hAnsiTheme="minorHAnsi" w:cs="Arial"/>
          <w:color w:val="000000"/>
        </w:rPr>
        <w:t xml:space="preserve">do </w:t>
      </w:r>
      <w:r w:rsidR="00BF581A" w:rsidRPr="00350EA7">
        <w:rPr>
          <w:rFonts w:asciiTheme="minorHAnsi" w:hAnsiTheme="minorHAnsi" w:cs="Arial"/>
          <w:color w:val="000000"/>
        </w:rPr>
        <w:t xml:space="preserve">odovzdania a </w:t>
      </w:r>
      <w:r w:rsidR="002C2DB9" w:rsidRPr="00350EA7">
        <w:rPr>
          <w:rFonts w:asciiTheme="minorHAnsi" w:hAnsiTheme="minorHAnsi" w:cs="Arial"/>
          <w:color w:val="000000"/>
        </w:rPr>
        <w:t>prevzatia</w:t>
      </w:r>
      <w:r w:rsidR="006B3943" w:rsidRPr="00350EA7">
        <w:rPr>
          <w:rFonts w:asciiTheme="minorHAnsi" w:hAnsiTheme="minorHAnsi" w:cs="Arial"/>
          <w:color w:val="000000"/>
        </w:rPr>
        <w:t xml:space="preserve"> riadne ukončeného diela ako celku </w:t>
      </w:r>
      <w:r w:rsidR="002C2DB9" w:rsidRPr="00350EA7">
        <w:rPr>
          <w:rFonts w:asciiTheme="minorHAnsi" w:hAnsiTheme="minorHAnsi" w:cs="Arial"/>
          <w:color w:val="000000"/>
        </w:rPr>
        <w:t xml:space="preserve">objednávateľom </w:t>
      </w:r>
      <w:r w:rsidR="006B3943" w:rsidRPr="00350EA7">
        <w:rPr>
          <w:rFonts w:asciiTheme="minorHAnsi" w:hAnsiTheme="minorHAnsi" w:cs="Arial"/>
          <w:color w:val="000000"/>
        </w:rPr>
        <w:t>povinný predchádzať škodám a počínať si tak, aby pri vykonávaní diela nedochádzalo ku</w:t>
      </w:r>
      <w:r w:rsidR="006B3943" w:rsidRPr="00350EA7">
        <w:rPr>
          <w:rFonts w:asciiTheme="minorHAnsi" w:hAnsiTheme="minorHAnsi" w:cs="Arial"/>
          <w:bCs/>
          <w:color w:val="000000"/>
        </w:rPr>
        <w:t> </w:t>
      </w:r>
      <w:r w:rsidR="006B3943" w:rsidRPr="00350EA7">
        <w:rPr>
          <w:rFonts w:asciiTheme="minorHAnsi" w:hAnsiTheme="minorHAnsi" w:cs="Arial"/>
          <w:color w:val="000000"/>
        </w:rPr>
        <w:t>škodám na zdraví, majetku, prírode a životnom prostredí.</w:t>
      </w:r>
    </w:p>
    <w:p w14:paraId="5CEF751E" w14:textId="44DA5AE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4E25D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zodpovedá za všetky škody vzniknuté objednávateľovi alebo tretím osobám, pokiaľ tieto škody vzniknú z dôvodu porušenia všeobecne záväzných právnych predpisov alebo v súvislosti s prevádzkovou činnosťou zhotoviteľa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w:t>
      </w:r>
      <w:r w:rsidR="002C2DB9" w:rsidRPr="00350EA7">
        <w:rPr>
          <w:rFonts w:asciiTheme="minorHAnsi" w:hAnsiTheme="minorHAnsi" w:cs="Arial"/>
          <w:color w:val="000000"/>
        </w:rPr>
        <w:t>o</w:t>
      </w:r>
      <w:r w:rsidRPr="00350EA7">
        <w:rPr>
          <w:rFonts w:asciiTheme="minorHAnsi" w:hAnsiTheme="minorHAnsi" w:cs="Arial"/>
          <w:color w:val="000000"/>
        </w:rPr>
        <w:t>bjednávateľa na ich náhradu.</w:t>
      </w:r>
    </w:p>
    <w:p w14:paraId="5B8995A0" w14:textId="7BFADB46" w:rsidR="0084590F" w:rsidRPr="00350EA7" w:rsidRDefault="0084590F"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14.4.</w:t>
      </w:r>
      <w:r w:rsidRPr="00350EA7">
        <w:rPr>
          <w:rFonts w:asciiTheme="minorHAnsi" w:hAnsiTheme="minorHAnsi" w:cs="Arial"/>
          <w:color w:val="000000"/>
        </w:rPr>
        <w:tab/>
      </w:r>
      <w:r w:rsidRPr="00350EA7">
        <w:rPr>
          <w:color w:val="000000"/>
        </w:rPr>
        <w:t>Z</w:t>
      </w:r>
      <w:r w:rsidRPr="00350EA7">
        <w:rPr>
          <w:snapToGrid w:val="0"/>
        </w:rPr>
        <w:t xml:space="preserve">hotoviteľ plne zodpovedá </w:t>
      </w:r>
      <w:r w:rsidR="00CC68CC" w:rsidRPr="00350EA7">
        <w:rPr>
          <w:snapToGrid w:val="0"/>
        </w:rPr>
        <w:t xml:space="preserve">aj </w:t>
      </w:r>
      <w:r w:rsidRPr="00350EA7">
        <w:rPr>
          <w:snapToGrid w:val="0"/>
        </w:rPr>
        <w:t xml:space="preserve">za akékoľvek škody spôsobené </w:t>
      </w:r>
      <w:r w:rsidRPr="00350EA7">
        <w:t xml:space="preserve">pri vykonávaní diela </w:t>
      </w:r>
      <w:r w:rsidRPr="00350EA7">
        <w:rPr>
          <w:snapToGrid w:val="0"/>
        </w:rPr>
        <w:t>tretím osobám, ktoré zavinil, a to aj nedbanlivosťou svojich zamestnancov, resp. osôb prostredníctvom ktorých vykonával dielo.</w:t>
      </w:r>
    </w:p>
    <w:p w14:paraId="696CD517" w14:textId="0D6E6A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395AF8"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nesmie bez súhlasu objednávateľa zastaviť práce </w:t>
      </w:r>
      <w:r w:rsidR="00D46EE9" w:rsidRPr="00350EA7">
        <w:rPr>
          <w:rFonts w:asciiTheme="minorHAnsi" w:hAnsiTheme="minorHAnsi" w:cs="Arial"/>
          <w:color w:val="000000"/>
        </w:rPr>
        <w:t>a/</w:t>
      </w:r>
      <w:r w:rsidRPr="00350EA7">
        <w:rPr>
          <w:rFonts w:asciiTheme="minorHAnsi" w:hAnsiTheme="minorHAnsi" w:cs="Arial"/>
          <w:color w:val="000000"/>
        </w:rPr>
        <w:t>alebo opustiť stavenisko, v opačnom prípade je povinný nahradiť škodu, ktorá týmto objednávateľovi vznikla. Opustením staveniska sa rozumie odstránenie zariadenia staveniska</w:t>
      </w:r>
      <w:r w:rsidR="002C2DB9" w:rsidRPr="00350EA7">
        <w:rPr>
          <w:rFonts w:asciiTheme="minorHAnsi" w:hAnsiTheme="minorHAnsi" w:cs="Arial"/>
          <w:color w:val="000000"/>
        </w:rPr>
        <w:t xml:space="preserve"> a/alebo </w:t>
      </w:r>
      <w:r w:rsidRPr="00350EA7">
        <w:rPr>
          <w:rFonts w:asciiTheme="minorHAnsi" w:hAnsiTheme="minorHAnsi" w:cs="Arial"/>
          <w:color w:val="000000"/>
        </w:rPr>
        <w:t>nevykonávanie stavebných prác, resp. prác, ktorých výsledkom má byť vykonanie diela,  po dobu dlhšiu ako 5 dní, pokiaľ nevykonávanie uvedených prác nie je následkom prerušenia prác podľa zmluvy.</w:t>
      </w:r>
    </w:p>
    <w:p w14:paraId="62BFE6F3" w14:textId="62A1CEEF" w:rsidR="000959DE" w:rsidRPr="00350EA7" w:rsidRDefault="000959DE"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14.6.</w:t>
      </w:r>
      <w:r w:rsidRPr="00350EA7">
        <w:rPr>
          <w:rFonts w:asciiTheme="minorHAnsi" w:hAnsiTheme="minorHAnsi" w:cs="Arial"/>
          <w:color w:val="000000"/>
        </w:rPr>
        <w:tab/>
      </w:r>
      <w:r w:rsidR="00D67085" w:rsidRPr="00350EA7">
        <w:rPr>
          <w:rFonts w:asciiTheme="minorHAnsi" w:hAnsiTheme="minorHAnsi" w:cs="Arial"/>
          <w:color w:val="000000"/>
        </w:rPr>
        <w:t xml:space="preserve">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zmluvy, </w:t>
      </w:r>
      <w:r w:rsidR="00043943" w:rsidRPr="00350EA7">
        <w:rPr>
          <w:rFonts w:asciiTheme="minorHAnsi" w:hAnsiTheme="minorHAnsi" w:cs="Arial"/>
          <w:color w:val="000000"/>
        </w:rPr>
        <w:t xml:space="preserve">ako aj </w:t>
      </w:r>
      <w:r w:rsidR="00D67085" w:rsidRPr="00350EA7">
        <w:rPr>
          <w:rFonts w:asciiTheme="minorHAnsi" w:hAnsiTheme="minorHAnsi" w:cs="Arial"/>
          <w:color w:val="000000"/>
        </w:rPr>
        <w:t>bez nároku na náhradu škody, ušlého zisku, nákladov</w:t>
      </w:r>
      <w:r w:rsidR="001D783A" w:rsidRPr="00350EA7">
        <w:rPr>
          <w:rFonts w:asciiTheme="minorHAnsi" w:hAnsiTheme="minorHAnsi" w:cs="Arial"/>
          <w:color w:val="000000"/>
        </w:rPr>
        <w:t>, či iných finančných nárokov zhotoviteľa</w:t>
      </w:r>
      <w:r w:rsidR="00D67085" w:rsidRPr="00350EA7">
        <w:rPr>
          <w:rFonts w:asciiTheme="minorHAnsi" w:hAnsiTheme="minorHAnsi" w:cs="Arial"/>
          <w:color w:val="000000"/>
        </w:rPr>
        <w:t xml:space="preserve"> vzniknutých pri realizácii predmetu plnenia podľa tejto zmluvy.</w:t>
      </w:r>
    </w:p>
    <w:p w14:paraId="0F37C15A" w14:textId="0E41FB5F"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14.</w:t>
      </w:r>
      <w:r w:rsidR="00287D2B" w:rsidRPr="00350EA7">
        <w:rPr>
          <w:rFonts w:asciiTheme="minorHAnsi" w:hAnsiTheme="minorHAnsi" w:cstheme="minorHAnsi"/>
          <w:b/>
          <w:color w:val="000000"/>
        </w:rPr>
        <w:t>7</w:t>
      </w:r>
      <w:r w:rsidRPr="00350EA7">
        <w:rPr>
          <w:rFonts w:asciiTheme="minorHAnsi" w:hAnsiTheme="minorHAnsi" w:cstheme="minorHAnsi"/>
          <w:b/>
          <w:color w:val="000000"/>
        </w:rPr>
        <w:t>.</w:t>
      </w:r>
      <w:r w:rsidRPr="00350EA7">
        <w:rPr>
          <w:rFonts w:asciiTheme="minorHAnsi" w:hAnsiTheme="minorHAnsi" w:cstheme="minorHAnsi"/>
          <w:color w:val="000000"/>
        </w:rPr>
        <w:tab/>
      </w:r>
      <w:r w:rsidRPr="00350EA7">
        <w:rPr>
          <w:rFonts w:asciiTheme="minorHAnsi" w:hAnsiTheme="minorHAnsi" w:cstheme="minorHAnsi"/>
        </w:rPr>
        <w:t xml:space="preserve">Zmluvné strany sa výslovne dohodli, že za škodu spôsobenú zhotoviteľom objednávateľovi sa považuje každá sankcia pre porušenie podmienok zmluvy </w:t>
      </w:r>
      <w:r w:rsidRPr="00350EA7">
        <w:rPr>
          <w:rFonts w:asciiTheme="minorHAnsi" w:eastAsia="Calibri" w:hAnsiTheme="minorHAnsi" w:cstheme="minorHAnsi"/>
        </w:rPr>
        <w:t>uložená objednávateľovi zo strany Úradu pre verejné obstarávanie, Protimonopolného úradu SR, Najvyššieho kontrolného úradu, Úradu vládneho auditu, Európskej komisie a Európskeho dvora audítorov</w:t>
      </w:r>
      <w:r w:rsidR="00FB3ACB" w:rsidRPr="00350EA7">
        <w:rPr>
          <w:rFonts w:asciiTheme="minorHAnsi" w:eastAsia="Calibri" w:hAnsiTheme="minorHAnsi" w:cstheme="minorHAnsi"/>
        </w:rPr>
        <w:t>,</w:t>
      </w:r>
      <w:r w:rsidRPr="00350EA7">
        <w:rPr>
          <w:rFonts w:asciiTheme="minorHAnsi" w:eastAsia="Calibri" w:hAnsiTheme="minorHAnsi" w:cstheme="minorHAnsi"/>
        </w:rPr>
        <w:t xml:space="preserve"> alebo iného orgánu vykonávajúceho dohľad, alebo kontrolnú činnosť v akejkoľvek súvislosti s uzatvorením tejto zmluvy</w:t>
      </w:r>
      <w:r w:rsidRPr="00350EA7">
        <w:rPr>
          <w:rFonts w:asciiTheme="minorHAnsi" w:hAnsiTheme="minorHAnsi" w:cstheme="minorHAnsi"/>
        </w:rPr>
        <w:t xml:space="preserve">, ktorej príčina nastala na strane zhotoviteľa  nedodržaním podmienok a ustanovení tejto zmluvy. </w:t>
      </w:r>
      <w:r w:rsidRPr="00350EA7">
        <w:rPr>
          <w:rFonts w:asciiTheme="minorHAnsi" w:eastAsia="Calibri" w:hAnsiTheme="minorHAnsi" w:cstheme="minorHAnsi"/>
        </w:rPr>
        <w:t xml:space="preserve">Zhotoviteľ sa zaväzuje uhradiť škodu v sume rovnajúcej sa plnej výške pokuty, resp. sankcie uloženej objednávateľovi zo strany Úradu pre verejné obstarávanie, Protimonopolného úradu SR, Najvyššieho kontrolného úradu, Úradu vládneho auditu, </w:t>
      </w:r>
      <w:r w:rsidR="00442B15" w:rsidRPr="00350EA7">
        <w:rPr>
          <w:rFonts w:asciiTheme="minorHAnsi" w:eastAsia="Calibri" w:hAnsiTheme="minorHAnsi" w:cstheme="minorHAnsi"/>
        </w:rPr>
        <w:t xml:space="preserve">Európskej komisie a Európskeho dvora audítorov </w:t>
      </w:r>
      <w:r w:rsidRPr="00350EA7">
        <w:rPr>
          <w:rFonts w:asciiTheme="minorHAnsi" w:eastAsia="Calibri" w:hAnsiTheme="minorHAnsi" w:cstheme="minorHAnsi"/>
        </w:rPr>
        <w:t xml:space="preserve">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350EA7">
        <w:rPr>
          <w:rFonts w:asciiTheme="minorHAnsi" w:hAnsiTheme="minorHAnsi" w:cstheme="minorHAnsi"/>
        </w:rPr>
        <w:t>Zmluvné strany sa dohodli, že splatnú pohľadávku - právo na náhradu škody, je objednávateľ oprávnený započítať s akoukoľvek (</w:t>
      </w:r>
      <w:proofErr w:type="spellStart"/>
      <w:r w:rsidRPr="00350EA7">
        <w:rPr>
          <w:rFonts w:asciiTheme="minorHAnsi" w:hAnsiTheme="minorHAnsi" w:cstheme="minorHAnsi"/>
        </w:rPr>
        <w:t>t.j</w:t>
      </w:r>
      <w:proofErr w:type="spellEnd"/>
      <w:r w:rsidRPr="00350EA7">
        <w:rPr>
          <w:rFonts w:asciiTheme="minorHAnsi" w:hAnsiTheme="minorHAnsi" w:cstheme="minorHAnsi"/>
        </w:rPr>
        <w:t>. aj nesplatnou) peňažnou pohľadávkou zhotoviteľa voči objednávateľovi.</w:t>
      </w:r>
    </w:p>
    <w:p w14:paraId="6901660C"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75B4B7B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w:t>
      </w:r>
    </w:p>
    <w:p w14:paraId="59BA20DA" w14:textId="4C8CCB99"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Trvanie a zánik Zmluvy</w:t>
      </w:r>
    </w:p>
    <w:p w14:paraId="548B31FF" w14:textId="5860D2C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15.1.</w:t>
      </w:r>
      <w:r w:rsidRPr="00350EA7">
        <w:rPr>
          <w:rFonts w:asciiTheme="minorHAnsi" w:hAnsiTheme="minorHAnsi" w:cs="Arial"/>
          <w:b/>
          <w:bCs/>
          <w:color w:val="000000"/>
        </w:rPr>
        <w:tab/>
      </w:r>
      <w:r w:rsidRPr="00350EA7">
        <w:rPr>
          <w:rFonts w:asciiTheme="minorHAnsi" w:hAnsiTheme="minorHAnsi" w:cs="Arial"/>
          <w:color w:val="000000"/>
        </w:rPr>
        <w:t xml:space="preserve">Zmluva sa uzatvára na dobu určitú, a to do času riadneho </w:t>
      </w:r>
      <w:r w:rsidR="004E1788" w:rsidRPr="00350EA7">
        <w:rPr>
          <w:rFonts w:asciiTheme="minorHAnsi" w:hAnsiTheme="minorHAnsi" w:cs="Arial"/>
          <w:color w:val="000000"/>
        </w:rPr>
        <w:t>odovzdania a prevzatia</w:t>
      </w:r>
      <w:r w:rsidR="00596C14" w:rsidRPr="00350EA7">
        <w:rPr>
          <w:rFonts w:asciiTheme="minorHAnsi" w:hAnsiTheme="minorHAnsi" w:cs="Arial"/>
          <w:color w:val="000000"/>
        </w:rPr>
        <w:t xml:space="preserve"> diela</w:t>
      </w:r>
      <w:r w:rsidR="00C03020" w:rsidRPr="00350EA7">
        <w:rPr>
          <w:rFonts w:asciiTheme="minorHAnsi" w:hAnsiTheme="minorHAnsi" w:cs="Arial"/>
          <w:color w:val="000000"/>
        </w:rPr>
        <w:t xml:space="preserve"> ako celku objednávateľom</w:t>
      </w:r>
      <w:r w:rsidR="00596C14" w:rsidRPr="00350EA7">
        <w:rPr>
          <w:rFonts w:asciiTheme="minorHAnsi" w:hAnsiTheme="minorHAnsi" w:cs="Arial"/>
          <w:color w:val="000000"/>
        </w:rPr>
        <w:t>.</w:t>
      </w:r>
      <w:r w:rsidR="00596C14" w:rsidRPr="00350EA7">
        <w:t xml:space="preserve"> </w:t>
      </w:r>
      <w:r w:rsidR="00BF581A" w:rsidRPr="00350EA7">
        <w:t xml:space="preserve">Riadnym ukončením diela sa rozumie deň protokolárneho odovzdania a prevzatia diela </w:t>
      </w:r>
      <w:r w:rsidR="005108BA" w:rsidRPr="00350EA7">
        <w:t xml:space="preserve">ako celku </w:t>
      </w:r>
      <w:r w:rsidR="00BF581A" w:rsidRPr="00350EA7">
        <w:t>bez vád objednávateľom</w:t>
      </w:r>
      <w:r w:rsidRPr="00350EA7">
        <w:rPr>
          <w:rFonts w:asciiTheme="minorHAnsi" w:hAnsiTheme="minorHAnsi" w:cs="Arial"/>
          <w:color w:val="000000"/>
        </w:rPr>
        <w:t>. Tým</w:t>
      </w:r>
      <w:r w:rsidR="002C2DB9" w:rsidRPr="00350EA7">
        <w:rPr>
          <w:rFonts w:asciiTheme="minorHAnsi" w:hAnsiTheme="minorHAnsi" w:cs="Arial"/>
          <w:color w:val="000000"/>
        </w:rPr>
        <w:t>to</w:t>
      </w:r>
      <w:r w:rsidRPr="00350EA7">
        <w:rPr>
          <w:rFonts w:asciiTheme="minorHAnsi" w:hAnsiTheme="minorHAnsi" w:cs="Arial"/>
          <w:color w:val="000000"/>
        </w:rPr>
        <w:t xml:space="preserve"> nie sú dotknuté ustanovenia o záručnej dobe a z toho vyplývajúce práva a povinnosti zmluvných strán ako aj ustanovenia o zmluvnej pokute a náhrade škody</w:t>
      </w:r>
      <w:r w:rsidR="00BF581A" w:rsidRPr="00350EA7">
        <w:rPr>
          <w:rFonts w:asciiTheme="minorHAnsi" w:hAnsiTheme="minorHAnsi" w:cs="Arial"/>
        </w:rPr>
        <w:t xml:space="preserve">, </w:t>
      </w:r>
      <w:r w:rsidR="00BF581A" w:rsidRPr="00350EA7">
        <w:rPr>
          <w:rFonts w:asciiTheme="minorHAnsi" w:hAnsiTheme="minorHAnsi" w:cs="Arial"/>
        </w:rPr>
        <w:lastRenderedPageBreak/>
        <w:t>licenčné podmienky</w:t>
      </w:r>
      <w:r w:rsidRPr="00350EA7">
        <w:rPr>
          <w:rFonts w:asciiTheme="minorHAnsi" w:hAnsiTheme="minorHAnsi" w:cstheme="minorHAnsi"/>
        </w:rPr>
        <w:t xml:space="preserve"> </w:t>
      </w:r>
      <w:r w:rsidRPr="00350EA7">
        <w:rPr>
          <w:rFonts w:asciiTheme="minorHAnsi" w:hAnsiTheme="minorHAnsi" w:cstheme="minorHAnsi"/>
          <w:color w:val="000000"/>
        </w:rPr>
        <w:t>a iné práva a povinnosti, ktoré svojim charakterom majú trvať aj po zániku tejto zmluvy</w:t>
      </w:r>
      <w:r w:rsidR="009863E8" w:rsidRPr="00350EA7">
        <w:rPr>
          <w:rFonts w:asciiTheme="minorHAnsi" w:hAnsiTheme="minorHAnsi" w:cs="Arial"/>
          <w:color w:val="000000"/>
        </w:rPr>
        <w:t xml:space="preserve"> akýmkoľvek spôsobom.</w:t>
      </w:r>
    </w:p>
    <w:p w14:paraId="382B1242" w14:textId="45C20790" w:rsidR="00DB35CB" w:rsidRPr="00350EA7" w:rsidRDefault="006B3943"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15.2.</w:t>
      </w:r>
      <w:r w:rsidRPr="00350EA7">
        <w:rPr>
          <w:rFonts w:asciiTheme="minorHAnsi" w:hAnsiTheme="minorHAnsi" w:cs="Arial"/>
          <w:b/>
          <w:bCs/>
          <w:color w:val="000000"/>
        </w:rPr>
        <w:tab/>
      </w:r>
      <w:r w:rsidR="00DB35CB" w:rsidRPr="00350EA7">
        <w:rPr>
          <w:rFonts w:asciiTheme="minorHAnsi" w:hAnsiTheme="minorHAnsi" w:cs="Arial"/>
          <w:color w:val="000000"/>
        </w:rPr>
        <w:t>Zmluvné strany sa dohodli, že právny vzťah založený touto zmluvou je možné ukončiť:</w:t>
      </w:r>
    </w:p>
    <w:p w14:paraId="67682FD6" w14:textId="77777777" w:rsidR="00DB35CB"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a) písomnou dohodou,</w:t>
      </w:r>
    </w:p>
    <w:p w14:paraId="7B09E591" w14:textId="230017FC" w:rsidR="006B3943"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 odstúpením od zmluvy.</w:t>
      </w:r>
    </w:p>
    <w:p w14:paraId="6C3F3EA3" w14:textId="34BD7F32" w:rsidR="00BF347B" w:rsidRPr="00350EA7"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350EA7">
        <w:rPr>
          <w:rFonts w:asciiTheme="minorHAnsi" w:hAnsiTheme="minorHAnsi" w:cstheme="minorHAnsi"/>
          <w:b/>
          <w:bCs/>
          <w:color w:val="000000"/>
        </w:rPr>
        <w:t>15.3.</w:t>
      </w:r>
      <w:r w:rsidRPr="00350EA7">
        <w:rPr>
          <w:rFonts w:asciiTheme="minorHAnsi" w:hAnsiTheme="minorHAnsi" w:cstheme="minorHAnsi"/>
          <w:b/>
          <w:bCs/>
          <w:color w:val="000000"/>
        </w:rPr>
        <w:tab/>
      </w:r>
      <w:r w:rsidR="002E3738" w:rsidRPr="00350EA7">
        <w:rPr>
          <w:rFonts w:asciiTheme="minorHAnsi" w:hAnsiTheme="minorHAnsi" w:cstheme="minorHAnsi"/>
          <w:color w:val="000000"/>
        </w:rPr>
        <w:t>Odstúpenie od tejto zmluvy musí byť vykonané písomne, musí byť doručené druhej zmluvnej strane a musí v ňom byť uvedený konkrétny dôvod odstúpenia, inak sa takýto právny úkon nepovažuje za odstúpenie od tejto zmluvy. Odstúpením od tejto zmluvy sa táto zmluva neruší od počiatku, ale až odo dňa doručenia písomného oznámenia o odstúpení od tejto zmluvy druhej zmluvnej strane.</w:t>
      </w:r>
    </w:p>
    <w:p w14:paraId="3B308884" w14:textId="122EF96C" w:rsidR="00F75700" w:rsidRPr="00350EA7" w:rsidRDefault="00F75700" w:rsidP="00542E9E">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15.4.</w:t>
      </w:r>
      <w:r w:rsidRPr="00350EA7">
        <w:rPr>
          <w:rFonts w:asciiTheme="minorHAnsi" w:hAnsiTheme="minorHAnsi" w:cstheme="minorHAnsi"/>
          <w:color w:val="000000"/>
        </w:rPr>
        <w:tab/>
      </w:r>
      <w:r w:rsidR="009C0611" w:rsidRPr="00350EA7">
        <w:rPr>
          <w:rFonts w:asciiTheme="minorHAnsi" w:hAnsiTheme="minorHAnsi" w:cstheme="minorHAnsi"/>
          <w:color w:val="000000"/>
        </w:rPr>
        <w:t>Objednávateľ je oprávnený odstúpiť od tejto zmluvy z dôvodov ustanovených v Obchodnom zákonníku, z dôvodov stanovených v tejto zmluve</w:t>
      </w:r>
      <w:r w:rsidR="00B5664D" w:rsidRPr="00350EA7">
        <w:rPr>
          <w:rFonts w:asciiTheme="minorHAnsi" w:hAnsiTheme="minorHAnsi" w:cstheme="minorHAnsi"/>
          <w:color w:val="000000"/>
        </w:rPr>
        <w:t>.</w:t>
      </w:r>
      <w:r w:rsidR="009C0611" w:rsidRPr="00350EA7">
        <w:rPr>
          <w:rFonts w:asciiTheme="minorHAnsi" w:hAnsiTheme="minorHAnsi" w:cstheme="minorHAnsi"/>
          <w:color w:val="000000"/>
        </w:rPr>
        <w:t xml:space="preserve"> Za podstatné porušenie tejto zmluvy zo strany zhotoviteľa</w:t>
      </w:r>
      <w:r w:rsidR="008770BC" w:rsidRPr="00350EA7">
        <w:rPr>
          <w:rFonts w:asciiTheme="minorHAnsi" w:hAnsiTheme="minorHAnsi" w:cstheme="minorHAnsi"/>
          <w:color w:val="000000"/>
        </w:rPr>
        <w:t>, odôvodňujúce objednávateľa od tejto zmluvy odstúpiť,</w:t>
      </w:r>
      <w:r w:rsidR="009C0611" w:rsidRPr="00350EA7">
        <w:rPr>
          <w:rFonts w:asciiTheme="minorHAnsi" w:hAnsiTheme="minorHAnsi" w:cstheme="minorHAnsi"/>
          <w:color w:val="000000"/>
        </w:rPr>
        <w:t xml:space="preserve"> sa popri dôvodoch a iných dojednaniach uvedených v tejto zmluve rozumie najmä, ak:</w:t>
      </w:r>
    </w:p>
    <w:p w14:paraId="06BD91CC"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Za stratu schopnosti zhotoviteľa plniť zmluvný záväzok sa považuje:</w:t>
      </w:r>
    </w:p>
    <w:p w14:paraId="318EF090"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53AF99A8" w14:textId="6BFD73A3"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postup alebo priebežný výsledok realizácie diela zhotoviteľom, ktorý vedie preukázateľne a</w:t>
      </w:r>
      <w:r w:rsidR="00B81192" w:rsidRPr="00350EA7">
        <w:rPr>
          <w:rFonts w:asciiTheme="minorHAnsi" w:hAnsiTheme="minorHAnsi" w:cstheme="minorHAnsi"/>
          <w:color w:val="000000"/>
          <w:sz w:val="22"/>
          <w:szCs w:val="22"/>
        </w:rPr>
        <w:t> </w:t>
      </w:r>
      <w:r w:rsidRPr="00350EA7">
        <w:rPr>
          <w:rFonts w:asciiTheme="minorHAnsi" w:hAnsiTheme="minorHAnsi" w:cstheme="minorHAnsi"/>
          <w:color w:val="000000"/>
          <w:sz w:val="22"/>
          <w:szCs w:val="22"/>
        </w:rPr>
        <w:t xml:space="preserve">nepochybne k </w:t>
      </w:r>
      <w:proofErr w:type="spellStart"/>
      <w:r w:rsidRPr="00350EA7">
        <w:rPr>
          <w:rFonts w:asciiTheme="minorHAnsi" w:hAnsiTheme="minorHAnsi" w:cstheme="minorHAnsi"/>
          <w:color w:val="000000"/>
          <w:sz w:val="22"/>
          <w:szCs w:val="22"/>
        </w:rPr>
        <w:t>vadnému</w:t>
      </w:r>
      <w:proofErr w:type="spellEnd"/>
      <w:r w:rsidRPr="00350EA7">
        <w:rPr>
          <w:rFonts w:asciiTheme="minorHAnsi" w:hAnsiTheme="minorHAnsi" w:cstheme="minorHAnsi"/>
          <w:color w:val="000000"/>
          <w:sz w:val="22"/>
          <w:szCs w:val="22"/>
        </w:rPr>
        <w:t xml:space="preserve"> plneniu zmluvy;</w:t>
      </w:r>
    </w:p>
    <w:p w14:paraId="12A6979A"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proofErr w:type="spellStart"/>
      <w:r w:rsidRPr="00350EA7">
        <w:rPr>
          <w:rFonts w:asciiTheme="minorHAnsi" w:hAnsiTheme="minorHAnsi" w:cstheme="minorHAnsi"/>
          <w:color w:val="000000"/>
          <w:sz w:val="22"/>
          <w:szCs w:val="22"/>
        </w:rPr>
        <w:t>vadné</w:t>
      </w:r>
      <w:proofErr w:type="spellEnd"/>
      <w:r w:rsidRPr="00350EA7">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1C12B30F" w14:textId="597B8F35"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DE5996"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mešká s plnením si záväzkov podľa tejto zmluvy o viac ako 7 dní, ak v tejto zmluve nie je uvedené inak,</w:t>
      </w:r>
    </w:p>
    <w:p w14:paraId="146BFE33" w14:textId="0C5FEB88"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dôvodu opakovaného (2 a viackrát) porušenia povinností zhotoviteľa týkajúcich sa zhotovenia diela ustanovených v tejto zmluve, v jej súčastiach a</w:t>
      </w:r>
      <w:r w:rsidR="003D50D4" w:rsidRPr="00350EA7">
        <w:rPr>
          <w:rFonts w:asciiTheme="minorHAnsi" w:hAnsiTheme="minorHAnsi" w:cstheme="minorHAnsi"/>
          <w:color w:val="000000"/>
          <w:sz w:val="22"/>
          <w:szCs w:val="22"/>
        </w:rPr>
        <w:t>/</w:t>
      </w:r>
      <w:r w:rsidRPr="00350EA7">
        <w:rPr>
          <w:rFonts w:asciiTheme="minorHAnsi" w:hAnsiTheme="minorHAnsi" w:cstheme="minorHAnsi"/>
          <w:color w:val="000000"/>
          <w:sz w:val="22"/>
          <w:szCs w:val="22"/>
        </w:rPr>
        <w:t>alebo v zadávacej dokumentácii, ak táto zmluva nestanovuje inak,</w:t>
      </w:r>
    </w:p>
    <w:p w14:paraId="0E03A367"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dielo má neodstrániteľné vady,</w:t>
      </w:r>
    </w:p>
    <w:p w14:paraId="3CA054B9" w14:textId="72E8B100"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A672B7" w:rsidRPr="00350EA7">
        <w:rPr>
          <w:rFonts w:asciiTheme="minorHAnsi" w:hAnsiTheme="minorHAnsi" w:cstheme="minorHAnsi"/>
          <w:color w:val="000000"/>
          <w:sz w:val="22"/>
          <w:szCs w:val="22"/>
        </w:rPr>
        <w:t xml:space="preserve"> písomne</w:t>
      </w:r>
      <w:r w:rsidRPr="00350EA7">
        <w:rPr>
          <w:rFonts w:asciiTheme="minorHAnsi" w:hAnsiTheme="minorHAnsi" w:cstheme="minorHAnsi"/>
          <w:color w:val="000000"/>
          <w:sz w:val="22"/>
          <w:szCs w:val="22"/>
        </w:rPr>
        <w:t xml:space="preserve"> prehlásil, že </w:t>
      </w:r>
      <w:r w:rsidR="00231999" w:rsidRPr="00350EA7">
        <w:rPr>
          <w:rFonts w:asciiTheme="minorHAnsi" w:hAnsiTheme="minorHAnsi" w:cstheme="minorHAnsi"/>
          <w:color w:val="000000"/>
          <w:sz w:val="22"/>
          <w:szCs w:val="22"/>
        </w:rPr>
        <w:t>nemôže</w:t>
      </w:r>
      <w:r w:rsidR="005C6BF0" w:rsidRPr="00350EA7">
        <w:rPr>
          <w:rFonts w:asciiTheme="minorHAnsi" w:hAnsiTheme="minorHAnsi" w:cstheme="minorHAnsi"/>
          <w:color w:val="000000"/>
          <w:sz w:val="22"/>
          <w:szCs w:val="22"/>
        </w:rPr>
        <w:t xml:space="preserve"> plniť svoje záväzky zo zmluvy</w:t>
      </w:r>
      <w:r w:rsidR="00231999"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alebo v prípade, že sa situácia zhotoviteľa zmení v takej miere, že technické alebo finančné záruky, ktoré ponúka, nie sú zlučiteľné s povahou a dôležitosťou prác a dodávok podľa tejto zmluvy</w:t>
      </w:r>
      <w:r w:rsidR="00E301AB" w:rsidRPr="00350EA7">
        <w:rPr>
          <w:rFonts w:asciiTheme="minorHAnsi" w:hAnsiTheme="minorHAnsi" w:cstheme="minorHAnsi"/>
          <w:color w:val="000000"/>
          <w:sz w:val="22"/>
          <w:szCs w:val="22"/>
        </w:rPr>
        <w:t>,</w:t>
      </w:r>
    </w:p>
    <w:p w14:paraId="6DDF20C9" w14:textId="3389175F"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nedôjde k dodržaniu celkovej ceny za dielo podľa čl. VI bod </w:t>
      </w:r>
      <w:r w:rsidR="003F0171" w:rsidRPr="00350EA7">
        <w:rPr>
          <w:rFonts w:asciiTheme="minorHAnsi" w:hAnsiTheme="minorHAnsi" w:cstheme="minorHAnsi"/>
          <w:color w:val="000000"/>
          <w:sz w:val="22"/>
          <w:szCs w:val="22"/>
        </w:rPr>
        <w:t>6.3.</w:t>
      </w:r>
      <w:r w:rsidRPr="00350EA7">
        <w:rPr>
          <w:rFonts w:asciiTheme="minorHAnsi" w:hAnsiTheme="minorHAnsi" w:cstheme="minorHAnsi"/>
          <w:color w:val="000000"/>
          <w:sz w:val="22"/>
          <w:szCs w:val="22"/>
        </w:rPr>
        <w:t xml:space="preserve"> tejto zmluvy,</w:t>
      </w:r>
    </w:p>
    <w:p w14:paraId="23F9A839"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3BB74715"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350EA7">
        <w:rPr>
          <w:rFonts w:asciiTheme="minorHAnsi" w:hAnsiTheme="minorHAnsi" w:cstheme="minorHAnsi"/>
          <w:sz w:val="22"/>
          <w:szCs w:val="22"/>
        </w:rPr>
        <w:t xml:space="preserve">ak sa na majetok zhotoviteľa začalo konkurzné konanie na základe návrhu tretej osoby na vyhlásenie konkurzu a zhotoviteľ na </w:t>
      </w:r>
      <w:r w:rsidRPr="00350EA7">
        <w:rPr>
          <w:rFonts w:asciiTheme="minorHAnsi" w:hAnsiTheme="minorHAnsi" w:cstheme="minorHAnsi"/>
          <w:bCs/>
          <w:sz w:val="22"/>
          <w:szCs w:val="22"/>
        </w:rPr>
        <w:t xml:space="preserve">žiadosť </w:t>
      </w:r>
      <w:r w:rsidRPr="00350EA7">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350EA7">
        <w:rPr>
          <w:rFonts w:asciiTheme="minorHAnsi" w:hAnsiTheme="minorHAnsi" w:cstheme="minorHAnsi"/>
          <w:color w:val="000000"/>
          <w:sz w:val="22"/>
          <w:szCs w:val="22"/>
        </w:rPr>
        <w:t xml:space="preserve"> alebo zhotoviteľ ako právnická osoba oprávnená podnikať vstúpi do likvidácie,</w:t>
      </w:r>
    </w:p>
    <w:p w14:paraId="012EC93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 dôvodu straty odbornej spôsobilosti a/ alebo oprávnenia dodať dielo podľa tejto zmluvy</w:t>
      </w:r>
      <w:r w:rsidRPr="00350EA7">
        <w:rPr>
          <w:rFonts w:asciiTheme="minorHAnsi" w:hAnsiTheme="minorHAnsi" w:cstheme="minorHAnsi"/>
          <w:iCs/>
          <w:sz w:val="22"/>
          <w:szCs w:val="22"/>
        </w:rPr>
        <w:t xml:space="preserve"> vyžadované príslušnými právnymi predpismi na</w:t>
      </w:r>
      <w:r w:rsidRPr="00350EA7">
        <w:rPr>
          <w:rFonts w:asciiTheme="minorHAnsi" w:hAnsiTheme="minorHAnsi" w:cstheme="minorHAnsi"/>
          <w:bCs/>
          <w:color w:val="000000"/>
          <w:sz w:val="22"/>
          <w:szCs w:val="22"/>
        </w:rPr>
        <w:t> </w:t>
      </w:r>
      <w:r w:rsidRPr="00350EA7">
        <w:rPr>
          <w:rFonts w:asciiTheme="minorHAnsi" w:hAnsiTheme="minorHAnsi" w:cstheme="minorHAnsi"/>
          <w:iCs/>
          <w:sz w:val="22"/>
          <w:szCs w:val="22"/>
        </w:rPr>
        <w:t>činnosti, na základe ktorých je zhotoviteľ oprávnený zhotovovať dielo podľa tejto zmluvy,</w:t>
      </w:r>
    </w:p>
    <w:p w14:paraId="7AE95176"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do 5 dní neprevezme stavenisko a/alebo do 5 dní odo dňa prevzatia staveniska nezačne so zhotovovaním stavby,</w:t>
      </w:r>
    </w:p>
    <w:p w14:paraId="63E714F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je nečinný a/alebo odmieta poskytnúť súčinnosť a spoluprácu s osobami poverenými/splnomocnenými objednávateľom,</w:t>
      </w:r>
    </w:p>
    <w:p w14:paraId="76A25071" w14:textId="77777777" w:rsidR="00542E9E" w:rsidRPr="00350EA7" w:rsidRDefault="00542E9E" w:rsidP="002C5470">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prerušil zhotovovanie diela v rozpore s touto zmluvou a toto prerušenie trvá dlhšie ako 5 dní,</w:t>
      </w:r>
    </w:p>
    <w:p w14:paraId="10FEBE7C" w14:textId="6968DAE4" w:rsidR="00F75700" w:rsidRPr="00350EA7" w:rsidRDefault="00542E9E" w:rsidP="002C5470">
      <w:pPr>
        <w:pStyle w:val="Odsekzoznamu1"/>
        <w:numPr>
          <w:ilvl w:val="0"/>
          <w:numId w:val="28"/>
        </w:numPr>
        <w:jc w:val="both"/>
        <w:rPr>
          <w:rFonts w:asciiTheme="minorHAnsi" w:hAnsiTheme="minorHAnsi" w:cstheme="minorHAnsi"/>
          <w:color w:val="000000"/>
          <w:sz w:val="20"/>
          <w:szCs w:val="20"/>
        </w:rPr>
      </w:pPr>
      <w:r w:rsidRPr="00350EA7">
        <w:rPr>
          <w:rFonts w:asciiTheme="minorHAnsi" w:hAnsiTheme="minorHAnsi" w:cstheme="minorHAnsi"/>
          <w:color w:val="000000"/>
          <w:sz w:val="22"/>
          <w:szCs w:val="22"/>
        </w:rPr>
        <w:lastRenderedPageBreak/>
        <w:t>nastanú ďalšie dôvody stanovené v Obchodnom zákonníku.</w:t>
      </w:r>
    </w:p>
    <w:p w14:paraId="3E76D037" w14:textId="3DFE4AC0" w:rsidR="000627C6" w:rsidRPr="00350EA7" w:rsidRDefault="000627C6" w:rsidP="002C547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15.5.</w:t>
      </w:r>
      <w:r w:rsidRPr="00350EA7">
        <w:rPr>
          <w:rFonts w:asciiTheme="minorHAnsi" w:hAnsiTheme="minorHAnsi" w:cstheme="minorHAnsi"/>
          <w:color w:val="000000"/>
        </w:rPr>
        <w:tab/>
      </w:r>
      <w:r w:rsidR="00355EBC" w:rsidRPr="00350EA7">
        <w:rPr>
          <w:rFonts w:asciiTheme="minorHAnsi" w:hAnsiTheme="minorHAnsi" w:cstheme="minorHAnsi"/>
          <w:color w:val="000000"/>
        </w:rPr>
        <w:t>Zhotoviteľ je oprávnený odstúpiť od tejto zmluvy z nasledovných dôvodov:</w:t>
      </w:r>
    </w:p>
    <w:p w14:paraId="71C52B12"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646391D7"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písomne oznámi zhotoviteľovi, že nemôže splniť svoje záväzky vyplývajúce z tejto zmluvy;</w:t>
      </w:r>
    </w:p>
    <w:p w14:paraId="0532FF50" w14:textId="0A9DD791" w:rsidR="000627C6"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dôvodov stanovených Obchodným zákonníkom.</w:t>
      </w:r>
    </w:p>
    <w:p w14:paraId="2004D461" w14:textId="51425DF6" w:rsidR="00374510" w:rsidRPr="00350EA7" w:rsidRDefault="00374510"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15.6.</w:t>
      </w:r>
      <w:r w:rsidRPr="00350EA7">
        <w:rPr>
          <w:rFonts w:asciiTheme="minorHAnsi" w:hAnsiTheme="minorHAnsi" w:cs="Arial"/>
          <w:color w:val="000000"/>
        </w:rPr>
        <w:tab/>
      </w:r>
      <w:r w:rsidR="0007397B" w:rsidRPr="00350EA7">
        <w:rPr>
          <w:color w:val="000000"/>
        </w:rPr>
        <w:t xml:space="preserve">V prípade nepodstatného porušenia zmluvy sú zmluvné strany oprávnené od zmluvy odstúpiť po márnom uplynutí primeranej lehoty stanovenej v písomnej výzve zmluvnej strany na odstránenie nedostatku, ktorý je v rozpore s touto zmluvou, jej prílohami, zadávacou dokumentáciou a právnymi predpismi.  </w:t>
      </w:r>
      <w:r w:rsidR="0007397B" w:rsidRPr="00350EA7">
        <w:t>Ak nie je v písomnej výzve stanovené inak, alebo sa zmluvné strany nedohodnú inak</w:t>
      </w:r>
      <w:r w:rsidR="0007397B" w:rsidRPr="00350EA7">
        <w:rPr>
          <w:color w:val="000000"/>
        </w:rPr>
        <w:t>, platí, že primeranou lehotou sa v zmysle predchádzajúcej vety považuje 7 kalendárnych dní.</w:t>
      </w:r>
    </w:p>
    <w:p w14:paraId="7EAE069C" w14:textId="5FEE9DEC"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15.7.</w:t>
      </w:r>
      <w:r w:rsidRPr="00350EA7">
        <w:rPr>
          <w:rFonts w:asciiTheme="minorHAnsi" w:hAnsiTheme="minorHAnsi" w:cs="Arial"/>
          <w:b/>
          <w:bCs/>
          <w:color w:val="000000"/>
        </w:rPr>
        <w:tab/>
      </w:r>
      <w:r w:rsidR="00DF0510" w:rsidRPr="00350EA7">
        <w:rPr>
          <w:color w:val="000000"/>
        </w:rPr>
        <w:t>V prípade platného odstúpenia od zmluvy zo strany zhotoviteľa z dôvodov na strane objednávateľa je objednávateľ povinný zaplatiť zhotoviteľovi cenu za rozpracované dielo, táto cena sa určí pomerom podľa stavu rozpracovanosti diela pričom zhotoviteľ je objednávateľovi spolu s odstúpením od zmluvy povinný predložiť i rozpracované dielo</w:t>
      </w:r>
      <w:r w:rsidR="00DF0510" w:rsidRPr="00350EA7">
        <w:t xml:space="preserve"> a všetky doklady potrebné </w:t>
      </w:r>
      <w:r w:rsidR="00DF0510" w:rsidRPr="00350EA7">
        <w:rPr>
          <w:color w:val="000000"/>
        </w:rPr>
        <w:t xml:space="preserve"> 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42ADBF1A" w14:textId="4AAB0774" w:rsidR="00DF0510"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theme="minorHAnsi"/>
          <w:b/>
        </w:rPr>
        <w:t>15.8.</w:t>
      </w:r>
      <w:r w:rsidR="00106AE7" w:rsidRPr="00350EA7">
        <w:rPr>
          <w:rFonts w:asciiTheme="minorHAnsi" w:hAnsiTheme="minorHAnsi" w:cstheme="minorHAnsi"/>
          <w:b/>
        </w:rPr>
        <w:tab/>
      </w:r>
      <w:r w:rsidR="00106AE7" w:rsidRPr="00350EA7">
        <w:t>V prípade odstúpenia od zmluvy zo strany objednávateľa z dôvodov na strane zhotoviteľa, prináleží zhotoviteľovi  úhrada nevyhnutných nákladov, ktoré mu v súvislosti so zhotovením diela podľa zmluvy vznikli a ktoré objednávateľ písomne</w:t>
      </w:r>
      <w:r w:rsidR="00FE38AA" w:rsidRPr="00350EA7">
        <w:t xml:space="preserve"> schválil, ak nie je v tejto zmluve uvedené inak. </w:t>
      </w:r>
      <w:r w:rsidR="00106AE7" w:rsidRPr="00350EA7">
        <w:t xml:space="preserve"> Ustanovenie bodu </w:t>
      </w:r>
      <w:r w:rsidR="00346F1F" w:rsidRPr="00350EA7">
        <w:t>15.</w:t>
      </w:r>
      <w:r w:rsidR="00106AE7" w:rsidRPr="00350EA7">
        <w:t>7</w:t>
      </w:r>
      <w:r w:rsidR="00346F1F" w:rsidRPr="00350EA7">
        <w:t>.</w:t>
      </w:r>
      <w:r w:rsidR="00106AE7" w:rsidRPr="00350EA7">
        <w:t xml:space="preserve"> tohto článku sa v časti posúdenia nevyhnutných nákladov použije primerane.</w:t>
      </w:r>
      <w:r w:rsidR="00106AE7" w:rsidRPr="00350EA7">
        <w:rPr>
          <w:color w:val="000000"/>
        </w:rPr>
        <w:t xml:space="preserve"> Rozpracované dielo je vo vlastníctve objednávateľa a objednávateľ je oprávnený rozpracované dielo alebo jeho časť použiť.</w:t>
      </w:r>
    </w:p>
    <w:p w14:paraId="52DA33DF" w14:textId="624D312C" w:rsidR="00106AE7" w:rsidRPr="00350EA7" w:rsidRDefault="00106AE7" w:rsidP="006B3943">
      <w:pPr>
        <w:autoSpaceDE w:val="0"/>
        <w:autoSpaceDN w:val="0"/>
        <w:adjustRightInd w:val="0"/>
        <w:spacing w:after="0" w:line="240" w:lineRule="auto"/>
        <w:jc w:val="both"/>
        <w:rPr>
          <w:color w:val="000000"/>
        </w:rPr>
      </w:pPr>
      <w:r w:rsidRPr="00350EA7">
        <w:rPr>
          <w:b/>
          <w:bCs/>
          <w:color w:val="000000"/>
        </w:rPr>
        <w:t>15.9.</w:t>
      </w:r>
      <w:r w:rsidRPr="00350EA7">
        <w:rPr>
          <w:color w:val="000000"/>
        </w:rPr>
        <w:tab/>
      </w:r>
      <w:r w:rsidR="009F46D0" w:rsidRPr="00350EA7">
        <w:rPr>
          <w:color w:val="000000"/>
        </w:rPr>
        <w:t>V prípade, že dôjde k odstúpeniu od</w:t>
      </w:r>
      <w:r w:rsidR="000F79BD" w:rsidRPr="00350EA7">
        <w:rPr>
          <w:color w:val="000000"/>
        </w:rPr>
        <w:t xml:space="preserve"> tejto</w:t>
      </w:r>
      <w:r w:rsidR="009F46D0" w:rsidRPr="00350EA7">
        <w:rPr>
          <w:color w:val="000000"/>
        </w:rPr>
        <w:t xml:space="preserve"> zmluvy </w:t>
      </w:r>
      <w:r w:rsidR="00CB7CB1" w:rsidRPr="00350EA7">
        <w:rPr>
          <w:color w:val="000000"/>
        </w:rPr>
        <w:t xml:space="preserve">zo strany </w:t>
      </w:r>
      <w:r w:rsidR="009F46D0" w:rsidRPr="00350EA7">
        <w:rPr>
          <w:color w:val="000000"/>
        </w:rPr>
        <w:t>objednávateľa</w:t>
      </w:r>
      <w:r w:rsidR="00B55681" w:rsidRPr="00350EA7">
        <w:rPr>
          <w:color w:val="000000"/>
        </w:rPr>
        <w:t>, z dôvodov na strane zhotoviteľa</w:t>
      </w:r>
      <w:r w:rsidR="009F46D0" w:rsidRPr="00350EA7">
        <w:rPr>
          <w:color w:val="000000"/>
        </w:rPr>
        <w:t xml:space="preserve">, je objednávateľ oprávnený fakturovať zhotoviteľovi zmluvnú pokutu vo výške 10 % z celkovej ceny za dielo podľa článku VI bod </w:t>
      </w:r>
      <w:r w:rsidR="00FF71CE" w:rsidRPr="00350EA7">
        <w:rPr>
          <w:color w:val="000000"/>
        </w:rPr>
        <w:t>6.3</w:t>
      </w:r>
      <w:r w:rsidR="009F46D0" w:rsidRPr="00350EA7">
        <w:rPr>
          <w:color w:val="000000"/>
        </w:rPr>
        <w:t xml:space="preserve"> tejto zmluvy.</w:t>
      </w:r>
    </w:p>
    <w:p w14:paraId="5A88CD65" w14:textId="1B8FDDCB" w:rsidR="009F46D0" w:rsidRPr="00350EA7" w:rsidRDefault="009F46D0" w:rsidP="006B3943">
      <w:pPr>
        <w:autoSpaceDE w:val="0"/>
        <w:autoSpaceDN w:val="0"/>
        <w:adjustRightInd w:val="0"/>
        <w:spacing w:after="0" w:line="240" w:lineRule="auto"/>
        <w:jc w:val="both"/>
        <w:rPr>
          <w:color w:val="000000"/>
        </w:rPr>
      </w:pPr>
      <w:r w:rsidRPr="00350EA7">
        <w:rPr>
          <w:b/>
          <w:bCs/>
          <w:color w:val="000000"/>
        </w:rPr>
        <w:t>15.10.</w:t>
      </w:r>
      <w:r w:rsidRPr="00350EA7">
        <w:rPr>
          <w:color w:val="000000"/>
        </w:rPr>
        <w:tab/>
      </w:r>
      <w:r w:rsidR="00997F14" w:rsidRPr="00350EA7">
        <w:rPr>
          <w:color w:val="000000"/>
        </w:rPr>
        <w:t>V prípade zániku tohto zmluvného vzťahu písomnou dohodou, zmluvný vzťah zaniká dňom uvedeným v dohode, v ktorej sa upravia aj vzájomné nároky zmluvných strán vzniknuté už zo splnených zmluvných povinností, resp. nároky vzniknuté z porušenia povinností. V takom prípade má zhotoviteľ právo na zaplatenie ceny diela v rozsahu skutočne vykonaných prác na diele ku dňu zániku tejto zmluvy, ak sa zmluvné strany nedohodnú inak.</w:t>
      </w:r>
    </w:p>
    <w:p w14:paraId="2567E099" w14:textId="20098E25" w:rsidR="00997F14" w:rsidRPr="00350EA7" w:rsidRDefault="00997F14" w:rsidP="006B3943">
      <w:pPr>
        <w:autoSpaceDE w:val="0"/>
        <w:autoSpaceDN w:val="0"/>
        <w:adjustRightInd w:val="0"/>
        <w:spacing w:after="0" w:line="240" w:lineRule="auto"/>
        <w:jc w:val="both"/>
        <w:rPr>
          <w:rFonts w:asciiTheme="minorHAnsi" w:hAnsiTheme="minorHAnsi" w:cstheme="minorHAnsi"/>
        </w:rPr>
      </w:pPr>
      <w:r w:rsidRPr="00350EA7">
        <w:rPr>
          <w:b/>
          <w:bCs/>
          <w:color w:val="000000"/>
        </w:rPr>
        <w:t>15.11.</w:t>
      </w:r>
      <w:r w:rsidRPr="00350EA7">
        <w:rPr>
          <w:color w:val="000000"/>
        </w:rPr>
        <w:tab/>
      </w:r>
      <w:r w:rsidR="00F676E3" w:rsidRPr="00350EA7">
        <w:rPr>
          <w:color w:val="000000"/>
        </w:rPr>
        <w:t>V prípade predčasného ukončenia zmluvy z dôvodov uvedených v tomto článku zmluvy je zhotoviteľ povinný bezodkladne, najneskôr však v lehote 10 dní odo dňa zániku zmluvy, odovzdať objednávateľovi neukončené dielo spolu s príslušnou dokumentáciou</w:t>
      </w:r>
      <w:r w:rsidR="00F676E3" w:rsidRPr="00350EA7">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00F676E3" w:rsidRPr="00350EA7">
        <w:rPr>
          <w:color w:val="000000"/>
        </w:rPr>
        <w:t>a pohybujúcich sa v</w:t>
      </w:r>
      <w:r w:rsidR="00F676E3" w:rsidRPr="00350EA7">
        <w:rPr>
          <w:bCs/>
          <w:color w:val="000000"/>
        </w:rPr>
        <w:t> </w:t>
      </w:r>
      <w:r w:rsidR="00F676E3" w:rsidRPr="00350EA7">
        <w:rPr>
          <w:color w:val="000000"/>
        </w:rPr>
        <w:t xml:space="preserve">priestoroch staveniska a jeho bezprostrednom okolí, </w:t>
      </w:r>
      <w:r w:rsidR="007B00D8" w:rsidRPr="00350EA7">
        <w:rPr>
          <w:color w:val="000000"/>
        </w:rPr>
        <w:t xml:space="preserve">a to po dobu určenú objednávateľom, </w:t>
      </w:r>
      <w:r w:rsidR="00F676E3" w:rsidRPr="00350EA7">
        <w:rPr>
          <w:color w:val="000000"/>
        </w:rPr>
        <w:t xml:space="preserve">pokiaľ sa zmluvné strany nedohodnú inak. </w:t>
      </w:r>
      <w:r w:rsidR="00F676E3" w:rsidRPr="00350EA7">
        <w:t xml:space="preserve">Zhotoviteľ je povinný bezodkladne upozorniť objednávateľa na všetky opatrenia, ktoré je potrebné urobiť v záujme odvrátenia akejkoľvek hroziacej škody na neukončenom diele alebo zmiernenia jej následkov. </w:t>
      </w:r>
      <w:r w:rsidR="0066295D" w:rsidRPr="00350EA7">
        <w:t xml:space="preserve">Zhotoviteľ zodpovedá za škodu vzniknutú z dôvodu porušenia akejkoľvek jeho povinnosti uvedenej v tomto ustanovení, a to v celom jej rozsahu. </w:t>
      </w:r>
      <w:r w:rsidR="00F676E3" w:rsidRPr="00350EA7">
        <w:rPr>
          <w:color w:val="000000"/>
        </w:rPr>
        <w:t>Povinnosti vyplývajúce z tohto bodu zmluvy je zhotoviteľ povinný splniť aj v prípade podľa článku X</w:t>
      </w:r>
      <w:r w:rsidR="00E80EC3" w:rsidRPr="00350EA7">
        <w:rPr>
          <w:color w:val="000000"/>
        </w:rPr>
        <w:t>IV</w:t>
      </w:r>
      <w:r w:rsidR="00F676E3" w:rsidRPr="00350EA7">
        <w:rPr>
          <w:color w:val="000000"/>
        </w:rPr>
        <w:t xml:space="preserve"> bod </w:t>
      </w:r>
      <w:r w:rsidR="00E80EC3" w:rsidRPr="00350EA7">
        <w:rPr>
          <w:color w:val="000000"/>
        </w:rPr>
        <w:t>14.5</w:t>
      </w:r>
      <w:r w:rsidR="00F676E3" w:rsidRPr="00350EA7">
        <w:rPr>
          <w:color w:val="000000"/>
        </w:rPr>
        <w:t xml:space="preserve"> zmluvy v spojení s článkom XV</w:t>
      </w:r>
      <w:r w:rsidR="0057365B" w:rsidRPr="00350EA7">
        <w:rPr>
          <w:color w:val="000000"/>
        </w:rPr>
        <w:t>I</w:t>
      </w:r>
      <w:r w:rsidR="00F676E3" w:rsidRPr="00350EA7">
        <w:rPr>
          <w:color w:val="000000"/>
        </w:rPr>
        <w:t xml:space="preserve"> bod </w:t>
      </w:r>
      <w:r w:rsidR="0057365B" w:rsidRPr="00350EA7">
        <w:rPr>
          <w:color w:val="000000"/>
        </w:rPr>
        <w:t>16.</w:t>
      </w:r>
      <w:r w:rsidR="00FE1FFF" w:rsidRPr="00350EA7">
        <w:rPr>
          <w:color w:val="000000"/>
        </w:rPr>
        <w:t>4</w:t>
      </w:r>
      <w:r w:rsidR="00F676E3" w:rsidRPr="00350EA7">
        <w:rPr>
          <w:color w:val="000000"/>
        </w:rPr>
        <w:t xml:space="preserve"> zmluvy.</w:t>
      </w:r>
    </w:p>
    <w:p w14:paraId="02904B7C" w14:textId="77777777" w:rsidR="006B3943" w:rsidRPr="00350EA7" w:rsidRDefault="006B3943" w:rsidP="006B3943">
      <w:pPr>
        <w:tabs>
          <w:tab w:val="left" w:pos="1950"/>
        </w:tabs>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rPr>
        <w:tab/>
      </w:r>
    </w:p>
    <w:p w14:paraId="74AC868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w:t>
      </w:r>
    </w:p>
    <w:p w14:paraId="72BF9982" w14:textId="73D55041" w:rsidR="006B3943" w:rsidRPr="00350EA7" w:rsidRDefault="006B3943" w:rsidP="00B677F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Spoločné ustanovenia</w:t>
      </w:r>
    </w:p>
    <w:p w14:paraId="6F9339B8" w14:textId="0A387DD7" w:rsidR="00F44104"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16.1.</w:t>
      </w:r>
      <w:r w:rsidRPr="00350EA7">
        <w:rPr>
          <w:rFonts w:asciiTheme="minorHAnsi" w:hAnsiTheme="minorHAnsi" w:cs="Arial"/>
          <w:b/>
          <w:bCs/>
          <w:color w:val="000000"/>
        </w:rPr>
        <w:tab/>
      </w:r>
      <w:r w:rsidR="00855CE6" w:rsidRPr="00350EA7">
        <w:rPr>
          <w:color w:val="000000"/>
        </w:rPr>
        <w:t xml:space="preserve">Zhotoviteľ sa zaväzuje zachovávať mlčanlivosť o všetkých skutočnostiach, s ktorými sa oboznámil pri vykonávaní diela a bez písomného súhlasu objednávateľa ich neposkytnúť tretej osobe. V prípade </w:t>
      </w:r>
      <w:r w:rsidR="00855CE6" w:rsidRPr="00350EA7">
        <w:rPr>
          <w:color w:val="000000"/>
        </w:rPr>
        <w:lastRenderedPageBreak/>
        <w:t>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prípadným porušením tejto povinnosti, ktorú možno požadovať v plnej výške.</w:t>
      </w:r>
    </w:p>
    <w:p w14:paraId="3B70F6E1" w14:textId="21F5E78C" w:rsidR="006B3943" w:rsidRPr="00350EA7" w:rsidRDefault="00855CE6"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16.2.</w:t>
      </w:r>
      <w:r w:rsidRPr="00350EA7">
        <w:rPr>
          <w:rFonts w:asciiTheme="minorHAnsi" w:hAnsiTheme="minorHAnsi" w:cs="Arial"/>
          <w:color w:val="000000"/>
        </w:rPr>
        <w:tab/>
      </w:r>
      <w:r w:rsidR="000C37D6" w:rsidRPr="00350EA7">
        <w:rPr>
          <w:rFonts w:asciiTheme="minorHAnsi" w:hAnsiTheme="minorHAnsi" w:cs="Arial"/>
          <w:color w:val="000000"/>
        </w:rPr>
        <w:t xml:space="preserve">Zhotoviteľ sa zaväzuje, že pri </w:t>
      </w:r>
      <w:r w:rsidR="002E2F23" w:rsidRPr="00350EA7">
        <w:rPr>
          <w:rFonts w:asciiTheme="minorHAnsi" w:hAnsiTheme="minorHAnsi" w:cs="Arial"/>
          <w:color w:val="000000"/>
        </w:rPr>
        <w:t>plnení predmetu zmluvy</w:t>
      </w:r>
      <w:r w:rsidR="000C37D6" w:rsidRPr="00350EA7">
        <w:rPr>
          <w:rFonts w:asciiTheme="minorHAnsi" w:hAnsiTheme="minorHAnsi" w:cs="Arial"/>
          <w:color w:val="000000"/>
        </w:rPr>
        <w:t xml:space="preserve"> bude postupovať s odbornou starostlivosťou, zaväzuje sa dodržiavať všeobecne záväzné právne predpisy, technické normy, ako aj podmienky tejto zmluvy. Zhotoviteľ sa bude riadiť zadávacou dokumentáciou a podkladmi objednávateľa, pokynmi objednávateľa, zápismi a dohodami </w:t>
      </w:r>
      <w:r w:rsidR="00F4518E" w:rsidRPr="00350EA7">
        <w:rPr>
          <w:rFonts w:asciiTheme="minorHAnsi" w:hAnsiTheme="minorHAnsi" w:cs="Arial"/>
          <w:color w:val="000000"/>
        </w:rPr>
        <w:t>na to oprávnených</w:t>
      </w:r>
      <w:r w:rsidR="000C37D6" w:rsidRPr="00350EA7">
        <w:rPr>
          <w:rFonts w:asciiTheme="minorHAnsi" w:hAnsiTheme="minorHAnsi" w:cs="Arial"/>
          <w:color w:val="000000"/>
        </w:rPr>
        <w:t xml:space="preserve"> zástupcov zmluvných strán a rozhodnutiami, súhlasmi, stanoviskami a vyjadreniami správnych a/alebo dotknutých orgánov a organizácii.</w:t>
      </w:r>
    </w:p>
    <w:p w14:paraId="77BBE9E1" w14:textId="65F28626" w:rsidR="006B3943" w:rsidRPr="00350EA7" w:rsidRDefault="006B3943" w:rsidP="000E505F">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16.</w:t>
      </w:r>
      <w:r w:rsidR="00572D3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00572D32" w:rsidRPr="00350EA7">
        <w:rPr>
          <w:rFonts w:asciiTheme="minorHAnsi" w:hAnsiTheme="minorHAnsi" w:cs="Arial"/>
          <w:color w:val="000000"/>
        </w:rPr>
        <w:t xml:space="preserve">Zhotoviteľ je povinný strpieť výkon </w:t>
      </w:r>
      <w:r w:rsidR="005F7736" w:rsidRPr="00350EA7">
        <w:rPr>
          <w:rFonts w:asciiTheme="minorHAnsi" w:hAnsiTheme="minorHAnsi" w:cs="Arial"/>
          <w:color w:val="000000"/>
        </w:rPr>
        <w:t>akejkoľvek</w:t>
      </w:r>
      <w:r w:rsidR="00572D32" w:rsidRPr="00350EA7">
        <w:rPr>
          <w:rFonts w:asciiTheme="minorHAnsi" w:hAnsiTheme="minorHAnsi" w:cs="Arial"/>
          <w:color w:val="000000"/>
        </w:rPr>
        <w:t xml:space="preserve"> kontroly/auditu/dozoru/dohľadu/overovania súvisiaceho s realizáciou diela kedykoľvek počas platnosti a účinnosti tejto zmluvy a aj po jej skončení, resp. počas platnosti, účinnosti a doby trvania udržateľnosti Zmluvy o poskytnutí </w:t>
      </w:r>
      <w:r w:rsidR="00E109BE" w:rsidRPr="00350EA7">
        <w:rPr>
          <w:color w:val="000000"/>
        </w:rPr>
        <w:t xml:space="preserve">nenávratného finančného príspevku výzvy z Programu </w:t>
      </w:r>
      <w:r w:rsidR="002A0128" w:rsidRPr="00350EA7">
        <w:rPr>
          <w:color w:val="000000"/>
        </w:rPr>
        <w:t>cezhraničnej spolupráce</w:t>
      </w:r>
      <w:r w:rsidR="00116B25" w:rsidRPr="00350EA7">
        <w:rPr>
          <w:color w:val="000000"/>
        </w:rPr>
        <w:t xml:space="preserve"> </w:t>
      </w:r>
      <w:proofErr w:type="spellStart"/>
      <w:r w:rsidR="00116B25" w:rsidRPr="00350EA7">
        <w:rPr>
          <w:color w:val="000000"/>
        </w:rPr>
        <w:t>Interreg</w:t>
      </w:r>
      <w:proofErr w:type="spellEnd"/>
      <w:r w:rsidR="00116B25" w:rsidRPr="00350EA7">
        <w:rPr>
          <w:color w:val="000000"/>
        </w:rPr>
        <w:t xml:space="preserve"> VI-A Maďarsko-Slovensko</w:t>
      </w:r>
      <w:r w:rsidR="00E109BE" w:rsidRPr="00350EA7">
        <w:rPr>
          <w:color w:val="000000"/>
        </w:rPr>
        <w:t>,</w:t>
      </w:r>
      <w:r w:rsidR="00215D0D" w:rsidRPr="00350EA7">
        <w:rPr>
          <w:color w:val="000000"/>
        </w:rPr>
        <w:t xml:space="preserve"> uzavretej</w:t>
      </w:r>
      <w:r w:rsidR="00E109BE" w:rsidRPr="00350EA7">
        <w:rPr>
          <w:color w:val="000000"/>
        </w:rPr>
        <w:t xml:space="preserve"> s</w:t>
      </w:r>
      <w:r w:rsidR="00EE18A8" w:rsidRPr="00350EA7">
        <w:rPr>
          <w:color w:val="000000"/>
        </w:rPr>
        <w:t xml:space="preserve"> Košickým samosprávnym </w:t>
      </w:r>
      <w:r w:rsidR="00F75B90" w:rsidRPr="00350EA7">
        <w:rPr>
          <w:color w:val="000000"/>
        </w:rPr>
        <w:t>krajom</w:t>
      </w:r>
      <w:r w:rsidR="005744BA" w:rsidRPr="00350EA7">
        <w:rPr>
          <w:color w:val="000000"/>
        </w:rPr>
        <w:t xml:space="preserve"> </w:t>
      </w:r>
      <w:r w:rsidR="00E109BE" w:rsidRPr="00350EA7">
        <w:rPr>
          <w:color w:val="000000"/>
        </w:rPr>
        <w:t>ako prijímateľom</w:t>
      </w:r>
      <w:r w:rsidR="00E109BE" w:rsidRPr="00350EA7">
        <w:rPr>
          <w:rFonts w:asciiTheme="minorHAnsi" w:hAnsiTheme="minorHAnsi" w:cs="Arial"/>
          <w:color w:val="000000"/>
        </w:rPr>
        <w:t xml:space="preserve">, </w:t>
      </w:r>
      <w:r w:rsidR="00572D32" w:rsidRPr="00350EA7">
        <w:rPr>
          <w:rFonts w:asciiTheme="minorHAnsi" w:hAnsiTheme="minorHAnsi" w:cs="Arial"/>
          <w:color w:val="000000"/>
        </w:rPr>
        <w:t>a</w:t>
      </w:r>
      <w:r w:rsidR="00E109BE" w:rsidRPr="00350EA7">
        <w:rPr>
          <w:rFonts w:asciiTheme="minorHAnsi" w:hAnsiTheme="minorHAnsi" w:cs="Arial"/>
          <w:color w:val="000000"/>
        </w:rPr>
        <w:t> </w:t>
      </w:r>
      <w:r w:rsidR="00572D32" w:rsidRPr="00350EA7">
        <w:rPr>
          <w:rFonts w:asciiTheme="minorHAnsi" w:hAnsiTheme="minorHAnsi" w:cs="Arial"/>
          <w:color w:val="000000"/>
        </w:rPr>
        <w:t>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7F085C43" w14:textId="34AD523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w:t>
      </w:r>
      <w:r w:rsidR="006A0668"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je povinný do doby nástupu nového zhotoviteľa</w:t>
      </w:r>
      <w:r w:rsidR="007173D0" w:rsidRPr="00350EA7">
        <w:rPr>
          <w:rFonts w:asciiTheme="minorHAnsi" w:hAnsiTheme="minorHAnsi" w:cs="Arial"/>
          <w:color w:val="000000"/>
        </w:rPr>
        <w:t>, na vlastné náklady,</w:t>
      </w:r>
      <w:r w:rsidRPr="00350EA7">
        <w:rPr>
          <w:rFonts w:asciiTheme="minorHAnsi" w:hAnsiTheme="minorHAnsi" w:cs="Arial"/>
          <w:color w:val="000000"/>
        </w:rPr>
        <w:t xml:space="preserve"> </w:t>
      </w:r>
      <w:r w:rsidR="007E4544" w:rsidRPr="00350EA7">
        <w:rPr>
          <w:rFonts w:asciiTheme="minorHAnsi" w:hAnsiTheme="minorHAnsi" w:cs="Arial"/>
          <w:color w:val="000000"/>
        </w:rPr>
        <w:t xml:space="preserve">najdlhšie v lehote uvedenej v čl. XV bod 15.11. </w:t>
      </w:r>
      <w:r w:rsidRPr="00350EA7">
        <w:rPr>
          <w:rFonts w:asciiTheme="minorHAnsi" w:hAnsiTheme="minorHAnsi" w:cs="Arial"/>
          <w:color w:val="000000"/>
        </w:rPr>
        <w:t xml:space="preserve">zmluvy zabezpečovať na stavenisku na vlastné náklady všetky potrebné ochranné, bezpečnostné, protipožiarne, hygienické a strážne opatrenia. Zhotoviteľ zodpovedá </w:t>
      </w:r>
      <w:r w:rsidR="007E4544" w:rsidRPr="00350EA7">
        <w:rPr>
          <w:rFonts w:asciiTheme="minorHAnsi" w:hAnsiTheme="minorHAnsi" w:cs="Arial"/>
          <w:color w:val="000000"/>
        </w:rPr>
        <w:t xml:space="preserve">za </w:t>
      </w:r>
      <w:r w:rsidRPr="00350EA7">
        <w:rPr>
          <w:rFonts w:asciiTheme="minorHAnsi" w:hAnsiTheme="minorHAnsi" w:cs="Arial"/>
          <w:color w:val="000000"/>
        </w:rPr>
        <w:t>škodu vzniknutú z dôvodu neplnenia tohto ustanovenia</w:t>
      </w:r>
      <w:r w:rsidR="00C33598" w:rsidRPr="00350EA7">
        <w:rPr>
          <w:rFonts w:asciiTheme="minorHAnsi" w:hAnsiTheme="minorHAnsi" w:cs="Arial"/>
          <w:color w:val="000000"/>
        </w:rPr>
        <w:t>, a to v celom jej rozsahu</w:t>
      </w:r>
      <w:r w:rsidRPr="00350EA7">
        <w:rPr>
          <w:rFonts w:asciiTheme="minorHAnsi" w:hAnsiTheme="minorHAnsi" w:cs="Arial"/>
          <w:color w:val="000000"/>
        </w:rPr>
        <w:t>.</w:t>
      </w:r>
    </w:p>
    <w:p w14:paraId="2B6C9C49" w14:textId="15A8B5EF" w:rsidR="006713B0" w:rsidRPr="00350EA7" w:rsidRDefault="006713B0"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16.5.</w:t>
      </w:r>
      <w:r w:rsidR="005B42B7" w:rsidRPr="00350EA7">
        <w:rPr>
          <w:rFonts w:asciiTheme="minorHAnsi" w:hAnsiTheme="minorHAnsi" w:cs="Arial"/>
          <w:color w:val="000000"/>
        </w:rPr>
        <w:tab/>
      </w:r>
      <w:r w:rsidR="005B42B7" w:rsidRPr="00350EA7">
        <w:rPr>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2803FCB1" w14:textId="55FC06DF" w:rsidR="005B42B7" w:rsidRPr="00350EA7" w:rsidRDefault="005B42B7" w:rsidP="006B3943">
      <w:pPr>
        <w:autoSpaceDE w:val="0"/>
        <w:autoSpaceDN w:val="0"/>
        <w:adjustRightInd w:val="0"/>
        <w:spacing w:after="0" w:line="240" w:lineRule="auto"/>
        <w:jc w:val="both"/>
        <w:rPr>
          <w:rFonts w:asciiTheme="minorHAnsi" w:hAnsiTheme="minorHAnsi" w:cs="Arial"/>
          <w:color w:val="000000"/>
        </w:rPr>
      </w:pPr>
      <w:r w:rsidRPr="00350EA7">
        <w:rPr>
          <w:b/>
          <w:bCs/>
          <w:color w:val="000000"/>
        </w:rPr>
        <w:t>16.6.</w:t>
      </w:r>
      <w:r w:rsidRPr="00350EA7">
        <w:rPr>
          <w:color w:val="000000"/>
        </w:rPr>
        <w:tab/>
      </w:r>
      <w:r w:rsidR="006810DE" w:rsidRPr="00350EA7">
        <w:rPr>
          <w:color w:val="000000"/>
        </w:rPr>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7F773635" w14:textId="7628EA35" w:rsidR="006B3943" w:rsidRPr="00350EA7" w:rsidRDefault="006B3943" w:rsidP="00A01F49">
      <w:pPr>
        <w:suppressAutoHyphens/>
        <w:autoSpaceDN w:val="0"/>
        <w:spacing w:after="0" w:line="240" w:lineRule="auto"/>
        <w:jc w:val="both"/>
        <w:textAlignment w:val="baseline"/>
        <w:rPr>
          <w:bCs/>
          <w:color w:val="000000"/>
        </w:rPr>
      </w:pPr>
      <w:r w:rsidRPr="00350EA7">
        <w:rPr>
          <w:rFonts w:asciiTheme="minorHAnsi" w:hAnsiTheme="minorHAnsi" w:cs="Arial"/>
          <w:b/>
          <w:bCs/>
          <w:color w:val="000000"/>
        </w:rPr>
        <w:t>16.</w:t>
      </w:r>
      <w:r w:rsidR="00A01F49"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00A01F49" w:rsidRPr="00350EA7">
        <w:rPr>
          <w:bCs/>
          <w:color w:val="000000"/>
        </w:rPr>
        <w:t>Zmluvné strany sa dohodli, že písomnosti obsahujúce právne významné skutočnosti podľa tejto zmluvy si budú doručovať poštou, formou doporučenej zásielky alebo osobne. Písomnosťou obsahujúcou právne významné skutočnosti</w:t>
      </w:r>
      <w:r w:rsidR="006853B0" w:rsidRPr="00350EA7">
        <w:rPr>
          <w:bCs/>
          <w:color w:val="000000"/>
        </w:rPr>
        <w:t xml:space="preserve"> sa na účely </w:t>
      </w:r>
      <w:r w:rsidR="00A01F49" w:rsidRPr="00350EA7">
        <w:rPr>
          <w:bCs/>
          <w:color w:val="000000"/>
        </w:rPr>
        <w:t>tejto zmluvy</w:t>
      </w:r>
      <w:r w:rsidR="006853B0" w:rsidRPr="00350EA7">
        <w:rPr>
          <w:bCs/>
          <w:color w:val="000000"/>
        </w:rPr>
        <w:t xml:space="preserve"> rozumie</w:t>
      </w:r>
      <w:r w:rsidR="00A01F49" w:rsidRPr="00350EA7">
        <w:rPr>
          <w:bCs/>
          <w:color w:val="000000"/>
        </w:rPr>
        <w:t xml:space="preserve"> najmä odstúpenie od zmluvy</w:t>
      </w:r>
      <w:r w:rsidR="004155D3" w:rsidRPr="00350EA7">
        <w:rPr>
          <w:bCs/>
          <w:color w:val="000000"/>
        </w:rPr>
        <w:t xml:space="preserve"> a výzvy na plnenie si zmluvných povinností</w:t>
      </w:r>
      <w:r w:rsidR="008701A7" w:rsidRPr="00350EA7">
        <w:rPr>
          <w:bCs/>
          <w:color w:val="000000"/>
        </w:rPr>
        <w:t xml:space="preserve"> z tejto zmluvy</w:t>
      </w:r>
      <w:r w:rsidR="00A01F49" w:rsidRPr="00350EA7">
        <w:rPr>
          <w:bCs/>
          <w:color w:val="000000"/>
        </w:rPr>
        <w:t>.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32CE8411" w14:textId="58EC22FC" w:rsidR="00482421" w:rsidRPr="00350EA7" w:rsidRDefault="00482421" w:rsidP="00A01F49">
      <w:pPr>
        <w:suppressAutoHyphens/>
        <w:autoSpaceDN w:val="0"/>
        <w:spacing w:after="0" w:line="240" w:lineRule="auto"/>
        <w:jc w:val="both"/>
        <w:textAlignment w:val="baseline"/>
        <w:rPr>
          <w:bCs/>
          <w:color w:val="000000"/>
        </w:rPr>
      </w:pPr>
      <w:r w:rsidRPr="00350EA7">
        <w:rPr>
          <w:b/>
          <w:color w:val="000000"/>
        </w:rPr>
        <w:t>16.8.</w:t>
      </w:r>
      <w:r w:rsidRPr="00350EA7">
        <w:rPr>
          <w:bCs/>
          <w:color w:val="000000"/>
        </w:rPr>
        <w:tab/>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2F822B6E" w14:textId="77777777" w:rsidR="002F7BCE" w:rsidRPr="00350EA7" w:rsidRDefault="002D2682" w:rsidP="002F7BCE">
      <w:pPr>
        <w:suppressAutoHyphens/>
        <w:autoSpaceDN w:val="0"/>
        <w:spacing w:after="0" w:line="240" w:lineRule="auto"/>
        <w:jc w:val="both"/>
        <w:textAlignment w:val="baseline"/>
        <w:rPr>
          <w:color w:val="000000"/>
        </w:rPr>
      </w:pPr>
      <w:r w:rsidRPr="00350EA7">
        <w:rPr>
          <w:b/>
          <w:color w:val="000000"/>
        </w:rPr>
        <w:t>16.9.</w:t>
      </w:r>
      <w:r w:rsidRPr="00350EA7">
        <w:rPr>
          <w:bCs/>
          <w:color w:val="000000"/>
        </w:rPr>
        <w:tab/>
      </w:r>
      <w:r w:rsidRPr="00350EA7">
        <w:rPr>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7BBAFBEE" w14:textId="77777777" w:rsidR="00B6691E" w:rsidRPr="00350EA7" w:rsidRDefault="00B6691E" w:rsidP="002F7BCE">
      <w:pPr>
        <w:suppressAutoHyphens/>
        <w:autoSpaceDN w:val="0"/>
        <w:spacing w:after="0" w:line="240" w:lineRule="auto"/>
        <w:jc w:val="both"/>
        <w:textAlignment w:val="baseline"/>
        <w:rPr>
          <w:rFonts w:asciiTheme="minorHAnsi" w:hAnsiTheme="minorHAnsi" w:cs="Arial"/>
          <w:b/>
          <w:bCs/>
        </w:rPr>
      </w:pPr>
    </w:p>
    <w:p w14:paraId="24A91676" w14:textId="6D4C9F24" w:rsidR="006B3943" w:rsidRPr="00350EA7" w:rsidRDefault="006B3943" w:rsidP="002F7BCE">
      <w:pPr>
        <w:suppressAutoHyphens/>
        <w:autoSpaceDN w:val="0"/>
        <w:spacing w:after="0" w:line="240" w:lineRule="auto"/>
        <w:jc w:val="both"/>
        <w:textAlignment w:val="baseline"/>
        <w:rPr>
          <w:rFonts w:asciiTheme="minorHAnsi" w:hAnsiTheme="minorHAnsi" w:cs="Arial"/>
          <w:b/>
          <w:bCs/>
          <w:color w:val="000000"/>
        </w:rPr>
      </w:pPr>
      <w:r w:rsidRPr="00350EA7">
        <w:rPr>
          <w:rFonts w:asciiTheme="minorHAnsi" w:hAnsiTheme="minorHAnsi" w:cs="Arial"/>
          <w:b/>
          <w:bCs/>
        </w:rPr>
        <w:tab/>
      </w:r>
    </w:p>
    <w:p w14:paraId="05CF84C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lastRenderedPageBreak/>
        <w:t>Článok XVII</w:t>
      </w:r>
    </w:p>
    <w:p w14:paraId="731D30D4" w14:textId="0B9ACF31"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Zabezpečenie záväzkov a poistenie</w:t>
      </w:r>
    </w:p>
    <w:p w14:paraId="41E71FDD" w14:textId="77777777" w:rsidR="006B3943" w:rsidRPr="00350EA7" w:rsidRDefault="006B3943" w:rsidP="00F3597E">
      <w:pPr>
        <w:pStyle w:val="Odsekzoznamu"/>
        <w:numPr>
          <w:ilvl w:val="1"/>
          <w:numId w:val="24"/>
        </w:numPr>
        <w:tabs>
          <w:tab w:val="left" w:pos="851"/>
        </w:tabs>
        <w:spacing w:after="0" w:line="240" w:lineRule="auto"/>
        <w:ind w:left="0" w:firstLine="0"/>
        <w:jc w:val="both"/>
      </w:pPr>
      <w:r w:rsidRPr="00350EA7">
        <w:t xml:space="preserve">Zmluvné strany sa dohodli, že za účelom zabezpečenia kvality diela a prípadných záväzkov zhotoviteľa z tejto zmluvy alebo v súvislosti s ňou je zhotoviteľ povinný: </w:t>
      </w:r>
    </w:p>
    <w:p w14:paraId="5ABE3C06" w14:textId="52837A54" w:rsidR="006B3943" w:rsidRPr="00350EA7" w:rsidRDefault="00561E5B" w:rsidP="00D046E3">
      <w:pPr>
        <w:tabs>
          <w:tab w:val="left" w:pos="851"/>
        </w:tabs>
        <w:spacing w:after="0" w:line="240" w:lineRule="auto"/>
        <w:ind w:left="567"/>
        <w:jc w:val="both"/>
      </w:pPr>
      <w:r w:rsidRPr="00350EA7">
        <w:t>17.1.1</w:t>
      </w:r>
      <w:r w:rsidRPr="00350EA7">
        <w:tab/>
      </w:r>
      <w:r w:rsidR="006B3943" w:rsidRPr="00350EA7">
        <w:t xml:space="preserve">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w:t>
      </w:r>
      <w:r w:rsidR="006E6B76" w:rsidRPr="00350EA7">
        <w:t>7</w:t>
      </w:r>
      <w:r w:rsidR="006B3943" w:rsidRPr="00350EA7">
        <w:t xml:space="preserve"> % z celkovej ceny </w:t>
      </w:r>
      <w:r w:rsidR="008A7EE4" w:rsidRPr="00350EA7">
        <w:t xml:space="preserve">za </w:t>
      </w:r>
      <w:r w:rsidR="006B3943" w:rsidRPr="00350EA7">
        <w:t>diel</w:t>
      </w:r>
      <w:r w:rsidR="008A7EE4" w:rsidRPr="00350EA7">
        <w:t>o</w:t>
      </w:r>
      <w:r w:rsidR="006B3943" w:rsidRPr="00350EA7">
        <w:t xml:space="preserve"> (s DPH) podľa bodu 6.3.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4F118ABF" w14:textId="77777777" w:rsidR="006B3943" w:rsidRPr="00350EA7" w:rsidRDefault="006B3943" w:rsidP="006B3943">
      <w:pPr>
        <w:tabs>
          <w:tab w:val="left" w:pos="1418"/>
        </w:tabs>
        <w:spacing w:after="0" w:line="240" w:lineRule="auto"/>
        <w:ind w:left="1418"/>
        <w:jc w:val="both"/>
      </w:pPr>
      <w:r w:rsidRPr="00350EA7">
        <w:t>alebo</w:t>
      </w:r>
    </w:p>
    <w:p w14:paraId="71920D30" w14:textId="5CA6AACF" w:rsidR="00190123" w:rsidRPr="00350EA7" w:rsidRDefault="006B3943" w:rsidP="00D046E3">
      <w:pPr>
        <w:pStyle w:val="Odsekzoznamu"/>
        <w:numPr>
          <w:ilvl w:val="2"/>
          <w:numId w:val="25"/>
        </w:numPr>
        <w:spacing w:after="0" w:line="240" w:lineRule="auto"/>
        <w:ind w:left="567" w:hanging="11"/>
        <w:jc w:val="both"/>
      </w:pPr>
      <w:r w:rsidRPr="00350EA7">
        <w:t xml:space="preserve">previesť finančné prostriedky v sume predstavujúcej </w:t>
      </w:r>
      <w:r w:rsidR="00EA4698" w:rsidRPr="00350EA7">
        <w:t>7</w:t>
      </w:r>
      <w:r w:rsidRPr="00350EA7">
        <w:t xml:space="preserve"> % celkovej ceny diela (s DPH) podľa bodu 6.3. tejto zmluvy na účet objednávateľa </w:t>
      </w:r>
      <w:r w:rsidR="00260F12" w:rsidRPr="00350EA7">
        <w:t xml:space="preserve">SK30 8180 0000 0070 0018 6513 </w:t>
      </w:r>
      <w:r w:rsidRPr="00350EA7">
        <w:t xml:space="preserve">ako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w:t>
      </w:r>
    </w:p>
    <w:p w14:paraId="6F048FAF" w14:textId="0C556F39" w:rsidR="006B3943" w:rsidRPr="00350EA7" w:rsidRDefault="006B3943" w:rsidP="00190123">
      <w:pPr>
        <w:tabs>
          <w:tab w:val="left" w:pos="851"/>
          <w:tab w:val="left" w:pos="1418"/>
        </w:tabs>
        <w:spacing w:after="0" w:line="240" w:lineRule="auto"/>
        <w:jc w:val="both"/>
      </w:pPr>
      <w:r w:rsidRPr="00350EA7">
        <w:t>a to v lehote 1</w:t>
      </w:r>
      <w:r w:rsidR="009F596D" w:rsidRPr="00350EA7">
        <w:t>0</w:t>
      </w:r>
      <w:r w:rsidRPr="00350EA7">
        <w:t xml:space="preserve"> pracovných dní od nadobudnutia účinnosti tejto zmluvy, pričom zhotoviteľ je povinný bezodkladne po podpise tejto zmluvy objednávateľa informovať, ktorý z vyššie uvedených spôsobov zabezpečenia záväzkov bude uplatňovať</w:t>
      </w:r>
      <w:r w:rsidR="005E6A06" w:rsidRPr="00350EA7">
        <w:t xml:space="preserve">, inak je objednávateľ oprávnený od tejto zmluvy odstúpiť a má nárok na zmluvnú pokutu vo výške 7 % z celkovej ceny </w:t>
      </w:r>
      <w:r w:rsidR="005E6A06" w:rsidRPr="00350EA7">
        <w:rPr>
          <w:color w:val="000000"/>
        </w:rPr>
        <w:t xml:space="preserve">za </w:t>
      </w:r>
      <w:r w:rsidR="005E6A06" w:rsidRPr="00350EA7">
        <w:t xml:space="preserve">dielo (s DPH) podľa </w:t>
      </w:r>
      <w:r w:rsidR="005E6A06" w:rsidRPr="00350EA7">
        <w:rPr>
          <w:color w:val="000000"/>
        </w:rPr>
        <w:t>bodu 6.3</w:t>
      </w:r>
      <w:r w:rsidR="00E07A35" w:rsidRPr="00350EA7">
        <w:rPr>
          <w:color w:val="000000"/>
        </w:rPr>
        <w:t>.</w:t>
      </w:r>
      <w:r w:rsidR="005E6A06" w:rsidRPr="00350EA7">
        <w:rPr>
          <w:color w:val="000000"/>
        </w:rPr>
        <w:t xml:space="preserve"> tejto zmluvy</w:t>
      </w:r>
      <w:r w:rsidR="005E6A06" w:rsidRPr="00350EA7">
        <w:t xml:space="preserve"> voči zhotoviteľovi.</w:t>
      </w:r>
      <w:r w:rsidRPr="00350EA7">
        <w:t xml:space="preserve"> </w:t>
      </w:r>
    </w:p>
    <w:p w14:paraId="343C8CC3" w14:textId="77777777" w:rsidR="002B0C00" w:rsidRPr="00350EA7" w:rsidRDefault="002B0C00" w:rsidP="00F3597E">
      <w:pPr>
        <w:pStyle w:val="Bezriadkovania"/>
        <w:numPr>
          <w:ilvl w:val="1"/>
          <w:numId w:val="24"/>
        </w:numPr>
        <w:tabs>
          <w:tab w:val="left" w:pos="851"/>
        </w:tabs>
        <w:ind w:left="0" w:hanging="9"/>
        <w:jc w:val="both"/>
      </w:pPr>
      <w:r w:rsidRPr="00350EA7">
        <w:t>V prípade, že zhotoviteľ zloží finančné prostriedky na účet objednávateľa ako zábezpeku, platia nasledovné pravidlá:</w:t>
      </w:r>
    </w:p>
    <w:p w14:paraId="62046643" w14:textId="5E1F23AD" w:rsidR="002B0C00" w:rsidRPr="00350EA7" w:rsidRDefault="002B0C00" w:rsidP="00C14DEE">
      <w:pPr>
        <w:pStyle w:val="Bezriadkovania"/>
        <w:numPr>
          <w:ilvl w:val="0"/>
          <w:numId w:val="39"/>
        </w:numPr>
        <w:tabs>
          <w:tab w:val="left" w:pos="851"/>
        </w:tabs>
        <w:jc w:val="both"/>
      </w:pPr>
      <w:r w:rsidRPr="00350EA7">
        <w:t>finančné prostriedky zo  zábezpeky na účte objednávateľa až do ich uvoľnenia v zmysle tejto zmluvy patria objednávateľovi, a teda objednávateľovi patria aj úroky z uvedených prostriedkov, ktoré budú pripísané na jeho účet,</w:t>
      </w:r>
    </w:p>
    <w:p w14:paraId="5DD4031C" w14:textId="303B2A82" w:rsidR="002B0C00" w:rsidRPr="00350EA7" w:rsidRDefault="002B0C00" w:rsidP="00C14DEE">
      <w:pPr>
        <w:pStyle w:val="Bezriadkovania"/>
        <w:numPr>
          <w:ilvl w:val="0"/>
          <w:numId w:val="39"/>
        </w:numPr>
        <w:tabs>
          <w:tab w:val="left" w:pos="851"/>
        </w:tabs>
        <w:jc w:val="both"/>
      </w:pPr>
      <w:r w:rsidRPr="00350EA7">
        <w:t>objednávateľ sa zaväzuje vrátiť  zábezpeku na bankový účet zhotoviteľa</w:t>
      </w:r>
      <w:r w:rsidR="00D73374" w:rsidRPr="00350EA7">
        <w:t>,</w:t>
      </w:r>
      <w:r w:rsidRPr="00350EA7">
        <w:t xml:space="preserve"> </w:t>
      </w:r>
      <w:r w:rsidR="00D73374" w:rsidRPr="00350EA7">
        <w:t xml:space="preserve">v súlade s podmienkami stanovenými v tomto článku zmluvy, </w:t>
      </w:r>
      <w:r w:rsidRPr="00350EA7">
        <w:t xml:space="preserve">najneskôr v lehote </w:t>
      </w:r>
      <w:r w:rsidR="00DC4F2D" w:rsidRPr="00350EA7">
        <w:t>podľa bodu 17.3</w:t>
      </w:r>
      <w:r w:rsidR="00460F37" w:rsidRPr="00350EA7">
        <w:t xml:space="preserve"> tohto článku zmluvy</w:t>
      </w:r>
      <w:r w:rsidR="002B5C29" w:rsidRPr="00350EA7">
        <w:t>.</w:t>
      </w:r>
    </w:p>
    <w:p w14:paraId="03BC8FE1" w14:textId="5FB6A35B" w:rsidR="002B0C00" w:rsidRPr="00350EA7" w:rsidRDefault="002B0C00" w:rsidP="00396150">
      <w:pPr>
        <w:pStyle w:val="Bezriadkovania"/>
        <w:tabs>
          <w:tab w:val="left" w:pos="851"/>
        </w:tabs>
        <w:ind w:left="795"/>
        <w:jc w:val="both"/>
      </w:pPr>
    </w:p>
    <w:p w14:paraId="1D0925A9" w14:textId="77DB1AC7" w:rsidR="006B3943" w:rsidRPr="00350EA7" w:rsidRDefault="006B3943" w:rsidP="00F3597E">
      <w:pPr>
        <w:pStyle w:val="Bezriadkovania"/>
        <w:numPr>
          <w:ilvl w:val="1"/>
          <w:numId w:val="24"/>
        </w:numPr>
        <w:tabs>
          <w:tab w:val="left" w:pos="851"/>
        </w:tabs>
        <w:ind w:left="0" w:hanging="9"/>
        <w:jc w:val="both"/>
      </w:pPr>
      <w:r w:rsidRPr="00350EA7">
        <w:t xml:space="preserve">Trvanie bankovej záruky podľa bodu 17.1.1 alebo zloženie zábezpeky podľa bodu 17.1.2 tejto zmluvy musí zahŕňať obdobie zhotovovania diela podľa tejto zmluvy ako aj obdobie trvania záručnej doby podľa čl. </w:t>
      </w:r>
      <w:r w:rsidR="00190123" w:rsidRPr="00350EA7">
        <w:t>X</w:t>
      </w:r>
      <w:r w:rsidRPr="00350EA7">
        <w:t xml:space="preserve"> tejto zmluvy (60 mesiacov) plus pätnásť (15) dní a nesmie byť po </w:t>
      </w:r>
      <w:r w:rsidR="00190123" w:rsidRPr="00350EA7">
        <w:t xml:space="preserve">tu </w:t>
      </w:r>
      <w:r w:rsidRPr="00350EA7">
        <w:t>uvedenú dobu odvolateľná bez písomného súhlasu objednávateľa, resp. zhotoviteľ nemá počas plynutia tohto obdobia právo požadovať vrátenie zábezpeky. Zhotoviteľ je povinný do tridsiatich (30) dní po každom čerpaní bankovej záruky, resp. zábezpeky, objednávateľom, doplniť bankovú záruku, resp. zábezpeku, do jej pôvodnej výšky. Doplnením bankovej záruky podľa predchádzajúcej vety sa rozumie (na základe dohody s bankou):</w:t>
      </w:r>
    </w:p>
    <w:p w14:paraId="00B36801" w14:textId="77777777" w:rsidR="004A5BC2" w:rsidRPr="00350EA7" w:rsidRDefault="006B3943" w:rsidP="004A5BC2">
      <w:pPr>
        <w:pStyle w:val="Bezriadkovania"/>
        <w:numPr>
          <w:ilvl w:val="2"/>
          <w:numId w:val="49"/>
        </w:numPr>
        <w:jc w:val="both"/>
      </w:pPr>
      <w:r w:rsidRPr="00350EA7">
        <w:t>rozšírenie bankovej záruky na jej pôvodnú výšku, alebo</w:t>
      </w:r>
    </w:p>
    <w:p w14:paraId="476F5482" w14:textId="6F99F75C" w:rsidR="006B3943" w:rsidRPr="00350EA7" w:rsidRDefault="006B3943" w:rsidP="004A5BC2">
      <w:pPr>
        <w:pStyle w:val="Bezriadkovania"/>
        <w:numPr>
          <w:ilvl w:val="2"/>
          <w:numId w:val="49"/>
        </w:numPr>
        <w:jc w:val="both"/>
      </w:pPr>
      <w:r w:rsidRPr="00350EA7">
        <w:t>zriadenie novej bankovej záruky</w:t>
      </w:r>
      <w:r w:rsidR="00190123" w:rsidRPr="00350EA7">
        <w:t xml:space="preserve"> v súlade s týmto článkom zmluvy</w:t>
      </w:r>
      <w:r w:rsidRPr="00350EA7">
        <w:t>,</w:t>
      </w:r>
    </w:p>
    <w:p w14:paraId="1509D03B" w14:textId="237C3A4D" w:rsidR="006B3943" w:rsidRPr="00350EA7" w:rsidRDefault="006B3943" w:rsidP="00F3597E">
      <w:pPr>
        <w:pStyle w:val="Bezriadkovania"/>
        <w:ind w:left="567"/>
        <w:jc w:val="both"/>
      </w:pPr>
      <w:r w:rsidRPr="00350EA7">
        <w:t>pričom zhotoviteľ alebo banka doručí objednávateľovi záručnú listinu, ktorou bola banková záruk</w:t>
      </w:r>
      <w:r w:rsidR="00290A03" w:rsidRPr="00350EA7">
        <w:t xml:space="preserve">a </w:t>
      </w:r>
      <w:r w:rsidRPr="00350EA7">
        <w:t>rozšírená alebo opätovne zriadená.</w:t>
      </w:r>
    </w:p>
    <w:p w14:paraId="3486191D" w14:textId="77777777" w:rsidR="006B3943" w:rsidRPr="00350EA7" w:rsidRDefault="006B3943" w:rsidP="00F3597E">
      <w:pPr>
        <w:pStyle w:val="Bezriadkovania"/>
        <w:numPr>
          <w:ilvl w:val="1"/>
          <w:numId w:val="24"/>
        </w:numPr>
        <w:tabs>
          <w:tab w:val="left" w:pos="851"/>
        </w:tabs>
        <w:ind w:left="0" w:hanging="9"/>
        <w:jc w:val="both"/>
      </w:pPr>
      <w:r w:rsidRPr="00350EA7">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177E316C" w14:textId="621A8D2C" w:rsidR="006B3943" w:rsidRPr="00350EA7" w:rsidRDefault="006B3943" w:rsidP="00F3597E">
      <w:pPr>
        <w:numPr>
          <w:ilvl w:val="1"/>
          <w:numId w:val="24"/>
        </w:numPr>
        <w:tabs>
          <w:tab w:val="left" w:pos="851"/>
        </w:tabs>
        <w:spacing w:after="0" w:line="240" w:lineRule="auto"/>
        <w:ind w:left="0" w:hanging="9"/>
        <w:jc w:val="both"/>
      </w:pPr>
      <w:r w:rsidRPr="00350EA7">
        <w:lastRenderedPageBreak/>
        <w:t xml:space="preserve">Nepredloženie záručnej listiny alebo nezloženie zábezpeky v lehote a spôsobom (vrátane rozsahu záručnej listiny alebo sumy zábezpeky) podľa </w:t>
      </w:r>
      <w:r w:rsidR="00190123" w:rsidRPr="00350EA7">
        <w:t xml:space="preserve">tohto článku zmluvy </w:t>
      </w:r>
      <w:r w:rsidRPr="00350EA7">
        <w:t>sa považuje za podstatné porušenie tejto zmluvy</w:t>
      </w:r>
      <w:r w:rsidR="002F14A8" w:rsidRPr="00350EA7">
        <w:t xml:space="preserve"> opráv</w:t>
      </w:r>
      <w:r w:rsidR="006E57E2" w:rsidRPr="00350EA7">
        <w:t xml:space="preserve">ňujúce objednávateľa od tejto zmluvy odstúpiť bez nároku zhotoviteľa na </w:t>
      </w:r>
      <w:r w:rsidR="008668ED" w:rsidRPr="00350EA7">
        <w:t>akúkoľvek odplatu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A64A58" w:rsidRPr="00350EA7">
        <w:rPr>
          <w:rFonts w:asciiTheme="minorHAnsi" w:hAnsiTheme="minorHAnsi" w:cstheme="minorHAnsi"/>
        </w:rPr>
        <w:t xml:space="preserve">, </w:t>
      </w:r>
      <w:r w:rsidR="00A64A58"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w:t>
      </w:r>
    </w:p>
    <w:p w14:paraId="5F3AC570" w14:textId="7514AD01" w:rsidR="006B3943" w:rsidRPr="00350EA7" w:rsidRDefault="006B3943" w:rsidP="00F3597E">
      <w:pPr>
        <w:pStyle w:val="Bezriadkovania"/>
        <w:numPr>
          <w:ilvl w:val="1"/>
          <w:numId w:val="24"/>
        </w:numPr>
        <w:tabs>
          <w:tab w:val="left" w:pos="851"/>
        </w:tabs>
        <w:ind w:left="0" w:hanging="9"/>
        <w:jc w:val="both"/>
      </w:pPr>
      <w:r w:rsidRPr="00350EA7">
        <w:t xml:space="preserve">Ak sa zmluvné strany nedohodnú inak, zhotoviteľ je povinný odo dňa odovzdania staveniska podľa </w:t>
      </w:r>
      <w:r w:rsidR="00D63F4E" w:rsidRPr="00350EA7">
        <w:t xml:space="preserve">článku IV </w:t>
      </w:r>
      <w:r w:rsidRPr="00350EA7">
        <w:t xml:space="preserve">tejto zmluvy až do </w:t>
      </w:r>
      <w:r w:rsidR="000B6397" w:rsidRPr="00350EA7">
        <w:t xml:space="preserve">odovzdania a </w:t>
      </w:r>
      <w:r w:rsidR="006E57E2" w:rsidRPr="00350EA7">
        <w:t>prevzatia</w:t>
      </w:r>
      <w:r w:rsidRPr="00350EA7">
        <w:t xml:space="preserve"> diela</w:t>
      </w:r>
      <w:r w:rsidR="006E57E2" w:rsidRPr="00350EA7">
        <w:t xml:space="preserve"> ako celku objednávateľom,</w:t>
      </w:r>
      <w:r w:rsidRPr="00350EA7">
        <w:t xml:space="preserve"> na svoje náklady udržiavať primerané poistenie v rozsahu: </w:t>
      </w:r>
    </w:p>
    <w:p w14:paraId="5C1D3F24" w14:textId="77777777" w:rsidR="003911AC" w:rsidRPr="00350EA7" w:rsidRDefault="006B3943" w:rsidP="003911AC">
      <w:pPr>
        <w:pStyle w:val="Bezriadkovania"/>
        <w:ind w:left="567"/>
        <w:jc w:val="both"/>
      </w:pPr>
      <w:r w:rsidRPr="00350EA7">
        <w:t>17.</w:t>
      </w:r>
      <w:r w:rsidR="003911AC" w:rsidRPr="00350EA7">
        <w:t>6</w:t>
      </w:r>
      <w:r w:rsidRPr="00350EA7">
        <w:t>.1</w:t>
      </w:r>
      <w:r w:rsidR="003911AC" w:rsidRPr="00350EA7">
        <w:tab/>
      </w:r>
      <w:proofErr w:type="spellStart"/>
      <w:r w:rsidRPr="00350EA7">
        <w:t>stavebno</w:t>
      </w:r>
      <w:proofErr w:type="spellEnd"/>
      <w:r w:rsidRPr="00350EA7">
        <w:t xml:space="preserve"> – montážne poistenie (CAR/EAR) pre prípad zničenia alebo poškodenia diela, v prospech objednávateľa, pričom výška poistnej sumy musí znieť minimálne na </w:t>
      </w:r>
      <w:r w:rsidR="006E57E2" w:rsidRPr="00350EA7">
        <w:t xml:space="preserve">celkovú </w:t>
      </w:r>
      <w:r w:rsidRPr="00350EA7">
        <w:t xml:space="preserve">cenu </w:t>
      </w:r>
      <w:r w:rsidR="00366F19" w:rsidRPr="00350EA7">
        <w:t xml:space="preserve">za </w:t>
      </w:r>
      <w:r w:rsidRPr="00350EA7">
        <w:t>diel</w:t>
      </w:r>
      <w:r w:rsidR="00366F19" w:rsidRPr="00350EA7">
        <w:t>o</w:t>
      </w:r>
      <w:r w:rsidRPr="00350EA7">
        <w:t xml:space="preserve"> (s DPH)</w:t>
      </w:r>
      <w:r w:rsidR="00BE7003" w:rsidRPr="00350EA7">
        <w:t xml:space="preserve"> podľa bodu 6.3. tejto zmluvy</w:t>
      </w:r>
      <w:r w:rsidRPr="00350EA7">
        <w:t>;</w:t>
      </w:r>
    </w:p>
    <w:p w14:paraId="012FD512" w14:textId="7B1C8C35" w:rsidR="006B3943" w:rsidRPr="00350EA7" w:rsidRDefault="003911AC" w:rsidP="003911AC">
      <w:pPr>
        <w:pStyle w:val="Bezriadkovania"/>
        <w:ind w:left="567"/>
        <w:jc w:val="both"/>
      </w:pPr>
      <w:r w:rsidRPr="00350EA7">
        <w:t>17.6.2</w:t>
      </w:r>
      <w:r w:rsidRPr="00350EA7">
        <w:tab/>
      </w:r>
      <w:r w:rsidR="006B3943" w:rsidRPr="00350EA7">
        <w:t>poistenie pre prípad zodpovednosti za škodu vzniknutú inému v súvislosti s činnosťou zhotoviteľa</w:t>
      </w:r>
      <w:r w:rsidR="0047546E" w:rsidRPr="00350EA7">
        <w:t>,</w:t>
      </w:r>
      <w:r w:rsidR="006B3943" w:rsidRPr="00350EA7">
        <w:t xml:space="preserve"> a to na poistnú sumu vo výške</w:t>
      </w:r>
      <w:r w:rsidR="006E57E2" w:rsidRPr="00350EA7">
        <w:t xml:space="preserve"> celkovej</w:t>
      </w:r>
      <w:r w:rsidR="006B3943" w:rsidRPr="00350EA7">
        <w:t xml:space="preserve"> ceny </w:t>
      </w:r>
      <w:r w:rsidR="00366F19" w:rsidRPr="00350EA7">
        <w:t xml:space="preserve">za </w:t>
      </w:r>
      <w:r w:rsidR="006B3943" w:rsidRPr="00350EA7">
        <w:t>diel</w:t>
      </w:r>
      <w:r w:rsidR="00DA79E0" w:rsidRPr="00350EA7">
        <w:t>o</w:t>
      </w:r>
      <w:r w:rsidR="006B3943" w:rsidRPr="00350EA7">
        <w:t xml:space="preserve"> (s DPH)</w:t>
      </w:r>
      <w:r w:rsidR="00BE7003" w:rsidRPr="00350EA7">
        <w:t xml:space="preserve"> podľa bodu 6.3. tejto zmluvy</w:t>
      </w:r>
      <w:r w:rsidR="006B3943" w:rsidRPr="00350EA7">
        <w:t>.</w:t>
      </w:r>
    </w:p>
    <w:p w14:paraId="230DB509" w14:textId="439F1F6E" w:rsidR="006B3943" w:rsidRPr="00350EA7" w:rsidRDefault="006B3943" w:rsidP="00F3597E">
      <w:pPr>
        <w:pStyle w:val="Bezriadkovania"/>
        <w:numPr>
          <w:ilvl w:val="1"/>
          <w:numId w:val="24"/>
        </w:numPr>
        <w:tabs>
          <w:tab w:val="left" w:pos="851"/>
        </w:tabs>
        <w:ind w:left="0" w:hanging="9"/>
        <w:jc w:val="both"/>
      </w:pPr>
      <w:r w:rsidRPr="00350EA7">
        <w:t>Povinnosť zhotoviteľa udržiavať poistenie zodpovednosti, resp. majetku podľa bodu 17.</w:t>
      </w:r>
      <w:r w:rsidR="001B6ED3" w:rsidRPr="00350EA7">
        <w:t>6</w:t>
      </w:r>
      <w:r w:rsidRPr="00350EA7">
        <w:t>.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FE6D52A" w14:textId="77777777" w:rsidR="006B3943" w:rsidRPr="00350EA7" w:rsidRDefault="006B3943" w:rsidP="00F3597E">
      <w:pPr>
        <w:pStyle w:val="Bezriadkovania"/>
        <w:numPr>
          <w:ilvl w:val="1"/>
          <w:numId w:val="24"/>
        </w:numPr>
        <w:tabs>
          <w:tab w:val="left" w:pos="851"/>
        </w:tabs>
        <w:ind w:left="0" w:hanging="9"/>
        <w:jc w:val="both"/>
      </w:pPr>
      <w:r w:rsidRPr="00350EA7">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358C88C2" w14:textId="16CCD038" w:rsidR="006B3943" w:rsidRPr="00350EA7" w:rsidRDefault="006B3943" w:rsidP="00F3597E">
      <w:pPr>
        <w:pStyle w:val="Bezriadkovania"/>
        <w:numPr>
          <w:ilvl w:val="1"/>
          <w:numId w:val="24"/>
        </w:numPr>
        <w:tabs>
          <w:tab w:val="left" w:pos="851"/>
        </w:tabs>
        <w:ind w:left="0" w:hanging="9"/>
        <w:jc w:val="both"/>
      </w:pPr>
      <w:r w:rsidRPr="00350EA7">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17.</w:t>
      </w:r>
      <w:r w:rsidR="0033583F" w:rsidRPr="00350EA7">
        <w:t>6</w:t>
      </w:r>
      <w:r w:rsidRPr="00350EA7">
        <w:t>.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350EA7">
        <w:t>t.j</w:t>
      </w:r>
      <w:proofErr w:type="spellEnd"/>
      <w:r w:rsidRPr="00350EA7">
        <w:t>. aj nesplatnou) peňažnou pohľadávkou zhotoviteľa voči objednávateľovi</w:t>
      </w:r>
      <w:r w:rsidRPr="00350EA7">
        <w:rPr>
          <w:iCs/>
        </w:rPr>
        <w:t>,</w:t>
      </w:r>
      <w:r w:rsidRPr="00350EA7">
        <w:t xml:space="preserve"> alebo požadovať od zhotoviteľa náhradu zaplateného poistného a účelne alebo nevyhnutne vynaložených nákladov na zabezpečenie poistenia.</w:t>
      </w:r>
    </w:p>
    <w:p w14:paraId="6B674A33" w14:textId="752923F7" w:rsidR="006B3943" w:rsidRPr="00350EA7" w:rsidRDefault="006B3943" w:rsidP="00F3597E">
      <w:pPr>
        <w:pStyle w:val="Bezriadkovania"/>
        <w:numPr>
          <w:ilvl w:val="1"/>
          <w:numId w:val="24"/>
        </w:numPr>
        <w:tabs>
          <w:tab w:val="left" w:pos="851"/>
        </w:tabs>
        <w:ind w:left="0" w:hanging="9"/>
        <w:jc w:val="both"/>
      </w:pPr>
      <w:r w:rsidRPr="00350EA7">
        <w:t>Porušenie ktorejkoľvek povinnosti podľa tohto článku sa považuje za podstatné porušenie zmluvy</w:t>
      </w:r>
      <w:r w:rsidR="006E57E2" w:rsidRPr="00350EA7">
        <w:t xml:space="preserve"> oprávňujúce objednávateľa od tejto zmluvy odstúpiť bez nároku zhotoviteľa na </w:t>
      </w:r>
      <w:r w:rsidR="008668ED" w:rsidRPr="00350EA7">
        <w:t xml:space="preserve">akúkoľvek </w:t>
      </w:r>
      <w:r w:rsidR="006E57E2" w:rsidRPr="00350EA7">
        <w:t>odplatu</w:t>
      </w:r>
      <w:r w:rsidR="008668ED" w:rsidRPr="00350EA7">
        <w:t xml:space="preserve">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692BD0" w:rsidRPr="00350EA7">
        <w:rPr>
          <w:rFonts w:asciiTheme="minorHAnsi" w:hAnsiTheme="minorHAnsi" w:cstheme="minorHAnsi"/>
        </w:rPr>
        <w:t xml:space="preserve">, </w:t>
      </w:r>
      <w:r w:rsidR="00692BD0"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 xml:space="preserve">. </w:t>
      </w:r>
    </w:p>
    <w:p w14:paraId="74966A8E" w14:textId="0A483681" w:rsidR="006B3943" w:rsidRPr="00350EA7" w:rsidRDefault="006B3943" w:rsidP="00F3597E">
      <w:pPr>
        <w:pStyle w:val="Odsekzoznamu"/>
        <w:numPr>
          <w:ilvl w:val="1"/>
          <w:numId w:val="24"/>
        </w:numPr>
        <w:autoSpaceDE w:val="0"/>
        <w:autoSpaceDN w:val="0"/>
        <w:adjustRightInd w:val="0"/>
        <w:spacing w:after="0" w:line="240" w:lineRule="auto"/>
        <w:ind w:left="0" w:hanging="9"/>
        <w:jc w:val="both"/>
        <w:rPr>
          <w:rFonts w:asciiTheme="minorHAnsi" w:hAnsiTheme="minorHAnsi" w:cs="Arial"/>
          <w:color w:val="000000"/>
        </w:rPr>
      </w:pPr>
      <w:r w:rsidRPr="00350EA7">
        <w:t>Zhotoviteľ sa zaväzuje doručiť objednávateľovi doklad preukazujúci splnenie jeho povinnosti uzavrieť poistenie podľa tejto zmluvy najneskôr do desiatich (10) pracovných dní od odovzdania staveniska</w:t>
      </w:r>
      <w:r w:rsidR="00ED2D95" w:rsidRPr="00350EA7">
        <w:t xml:space="preserve"> objednávateľom</w:t>
      </w:r>
      <w:r w:rsidRPr="00350EA7">
        <w:t>.</w:t>
      </w:r>
    </w:p>
    <w:p w14:paraId="75E9C90B" w14:textId="722D84AF" w:rsidR="00F90696" w:rsidRPr="00350EA7" w:rsidRDefault="00F90696">
      <w:pPr>
        <w:spacing w:after="160" w:line="259" w:lineRule="auto"/>
        <w:rPr>
          <w:rFonts w:asciiTheme="minorHAnsi" w:hAnsiTheme="minorHAnsi" w:cs="Arial"/>
          <w:b/>
          <w:bCs/>
          <w:color w:val="000000"/>
        </w:rPr>
      </w:pPr>
    </w:p>
    <w:p w14:paraId="13C6E8B7" w14:textId="6748FB9E" w:rsidR="000B6397" w:rsidRPr="00350EA7" w:rsidRDefault="000B6397" w:rsidP="000B6397">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XVIII</w:t>
      </w:r>
    </w:p>
    <w:p w14:paraId="67CCDCEA" w14:textId="579DBA91" w:rsidR="000B6397" w:rsidRPr="00350EA7" w:rsidRDefault="000B6397" w:rsidP="00347C31">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Licenčné podmienky</w:t>
      </w:r>
    </w:p>
    <w:p w14:paraId="62A279F6" w14:textId="325944EB" w:rsidR="007678B4" w:rsidRPr="00350EA7" w:rsidRDefault="007678B4" w:rsidP="00905D96">
      <w:pPr>
        <w:pStyle w:val="Default"/>
        <w:numPr>
          <w:ilvl w:val="1"/>
          <w:numId w:val="33"/>
        </w:numPr>
        <w:suppressAutoHyphens/>
        <w:autoSpaceDE/>
        <w:autoSpaceDN/>
        <w:ind w:left="0" w:firstLine="0"/>
        <w:jc w:val="both"/>
        <w:rPr>
          <w:rFonts w:asciiTheme="minorHAnsi" w:hAnsiTheme="minorHAnsi" w:cstheme="minorHAnsi"/>
          <w:b/>
          <w:bCs/>
          <w:sz w:val="22"/>
          <w:szCs w:val="22"/>
        </w:rPr>
      </w:pPr>
      <w:r w:rsidRPr="00350EA7">
        <w:rPr>
          <w:rFonts w:asciiTheme="minorHAnsi" w:hAnsiTheme="minorHAnsi" w:cstheme="minorHAnsi"/>
          <w:color w:val="auto"/>
          <w:sz w:val="22"/>
          <w:szCs w:val="22"/>
        </w:rPr>
        <w:t>Zhotoviteľ vyhlasuje a potvrdzuje, že v prípade, ak pri splnení záväzku z tejto zmluvy vznikne dielo, ktoré je predmetom ochrany podľa Autorského zákona (ďalej ako ,,autorské dielo"</w:t>
      </w:r>
      <w:r w:rsidRPr="00350EA7">
        <w:rPr>
          <w:rFonts w:asciiTheme="minorHAnsi" w:hAnsiTheme="minorHAnsi" w:cstheme="minorHAnsi"/>
          <w:i/>
          <w:iCs/>
          <w:color w:val="auto"/>
          <w:sz w:val="22"/>
          <w:szCs w:val="22"/>
        </w:rPr>
        <w:t>),</w:t>
      </w:r>
      <w:r w:rsidRPr="00350EA7">
        <w:rPr>
          <w:rFonts w:asciiTheme="minorHAnsi" w:hAnsiTheme="minorHAnsi" w:cstheme="minorHAnsi"/>
          <w:iCs/>
          <w:color w:val="auto"/>
          <w:sz w:val="22"/>
          <w:szCs w:val="22"/>
        </w:rPr>
        <w:t xml:space="preserve"> </w:t>
      </w:r>
      <w:r w:rsidRPr="00350EA7">
        <w:rPr>
          <w:rFonts w:asciiTheme="minorHAnsi" w:hAnsiTheme="minorHAnsi" w:cstheme="minorHAnsi"/>
          <w:color w:val="auto"/>
          <w:sz w:val="22"/>
          <w:szCs w:val="22"/>
        </w:rPr>
        <w:t>jeho dodaním, resp. dodaním jeho časti podľa tejto zmluvy sa objednávateľ stáva výhradným vykonávateľom majetkových práv autora k autorskému dielu, resp. jeho časti,  pričom sa na jeho postavenie a práva aplikuje primerane postavenie objednávateľa v zmysle § 91 Autorského zákona, a to počas celej doby trvania autorských práv k autorskému dielu, ak z kogentných ustanovení právnych predpisov nevyplýva inak. V uvedenom rozsahu je zhotoviteľ povinný strpieť výkon majetkových práv a sám ich nevykonávať. Rovnako platí, že zhotoviteľ je povinný zabezpečiť riadne splnenie povinností podľa tohto bodu vo vzťahu k akýmkoľvek tretím osobám (subdodávateľom), prostredníctvom ktorých vykoná autorské dielo podľa tejto zmluvy, ak z kogentných ustanovení právnych predpisov nevyplýva inak.</w:t>
      </w:r>
    </w:p>
    <w:p w14:paraId="0E2DB474" w14:textId="72803838"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lastRenderedPageBreak/>
        <w:t>Pri výkone majetkových práv autora objednávateľom k autorskému dielu zhotoviteľ nesmie udeliť tretej osobe súhlas na použitie autorského diela a sám je povinný sa zdržať výkonu majetkových práv k autorskému dielu.</w:t>
      </w:r>
    </w:p>
    <w:p w14:paraId="0A7070B4" w14:textId="2B5A34DC"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shd w:val="clear" w:color="auto" w:fill="FFFFFF"/>
        </w:rPr>
        <w:t>Objednávateľ môže právo na výkon majetkových práv autora k autorskému dielu postúpiť tretej osobe.</w:t>
      </w:r>
    </w:p>
    <w:p w14:paraId="3300376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Majetkové práva autora k autorskému dielu, ktoré je oprávnený vykonávať vo svojom mene a na svoj účet výlučne objednávateľ, spočívajú najmä v práve použiť autorské dielo a aj udeľovať súhlas na každé použitie autorského diela, ako aj právo na spracovanie autorského diela, spojenie autorského diela s iným 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3E24E6A8" w14:textId="7DF11F9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5D984DE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21D71993"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má právo použiť autorské dielo v územne ako aj vecne neobmedzenom rozsahu a počas celej doby trvania majetkových práv autora.</w:t>
      </w:r>
    </w:p>
    <w:p w14:paraId="317234C6"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2AF4AE5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C7E89F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02605A20" w14:textId="450E9BDF"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56E30CD" w14:textId="21EBF70A"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vysporiadal alebo vysporiada na svoju zodpovednosť a náklady všetky nároky osôb, ktoré sa podieľali na tvorbe autorského diela , resp. predmetov autorského práva obsiahnutých v autorskom diele;</w:t>
      </w:r>
    </w:p>
    <w:p w14:paraId="2F5304A3" w14:textId="53686458"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do protokolárneho odovzdania a prevzatia diela</w:t>
      </w:r>
      <w:r w:rsidR="00341A14" w:rsidRPr="00350EA7">
        <w:rPr>
          <w:rFonts w:asciiTheme="minorHAnsi" w:hAnsiTheme="minorHAnsi" w:cstheme="minorHAnsi"/>
          <w:sz w:val="22"/>
          <w:szCs w:val="22"/>
        </w:rPr>
        <w:t xml:space="preserve"> ako celku</w:t>
      </w:r>
      <w:r w:rsidRPr="00350EA7">
        <w:rPr>
          <w:rFonts w:asciiTheme="minorHAnsi" w:hAnsiTheme="minorHAnsi" w:cstheme="minorHAnsi"/>
          <w:sz w:val="22"/>
          <w:szCs w:val="22"/>
        </w:rPr>
        <w:t xml:space="preserve">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350EA7">
        <w:rPr>
          <w:rFonts w:asciiTheme="minorHAnsi" w:hAnsiTheme="minorHAnsi" w:cstheme="minorHAnsi"/>
          <w:sz w:val="22"/>
          <w:szCs w:val="22"/>
        </w:rPr>
        <w:t>nasl</w:t>
      </w:r>
      <w:proofErr w:type="spellEnd"/>
      <w:r w:rsidRPr="00350EA7">
        <w:rPr>
          <w:rFonts w:asciiTheme="minorHAnsi" w:hAnsiTheme="minorHAnsi" w:cstheme="minorHAnsi"/>
          <w:sz w:val="22"/>
          <w:szCs w:val="22"/>
        </w:rPr>
        <w:t>. zákona č. 40/1964 Zb. Občiansky zákonník v platnom znení;</w:t>
      </w:r>
    </w:p>
    <w:p w14:paraId="1EE5BBBB"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6E5FB897" w14:textId="77777777" w:rsidR="007678B4" w:rsidRPr="00350EA7" w:rsidRDefault="007678B4" w:rsidP="00905D96">
      <w:pPr>
        <w:pStyle w:val="Default"/>
        <w:jc w:val="both"/>
        <w:rPr>
          <w:rFonts w:asciiTheme="minorHAnsi" w:hAnsiTheme="minorHAnsi" w:cstheme="minorHAnsi"/>
          <w:color w:val="auto"/>
          <w:sz w:val="22"/>
          <w:szCs w:val="22"/>
        </w:rPr>
      </w:pPr>
      <w:r w:rsidRPr="00350EA7">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069F6615" w14:textId="66A5A96E" w:rsidR="00367072" w:rsidRPr="00350EA7" w:rsidRDefault="007678B4" w:rsidP="00905D96">
      <w:pPr>
        <w:pStyle w:val="Odsekzoznamu1"/>
        <w:ind w:left="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 alebo jej časť, ako aj bez nároku zhotoviteľa na náhradu škody, ušlého zisku, nákladov</w:t>
      </w:r>
      <w:r w:rsidR="006C7321" w:rsidRPr="00350EA7">
        <w:rPr>
          <w:rFonts w:asciiTheme="minorHAnsi" w:hAnsiTheme="minorHAnsi" w:cstheme="minorHAnsi"/>
          <w:sz w:val="22"/>
          <w:szCs w:val="22"/>
        </w:rPr>
        <w:t xml:space="preserve">, </w:t>
      </w:r>
      <w:r w:rsidR="006C7321" w:rsidRPr="00350EA7">
        <w:rPr>
          <w:rFonts w:asciiTheme="minorHAnsi" w:hAnsiTheme="minorHAnsi" w:cs="Arial"/>
          <w:color w:val="000000"/>
          <w:sz w:val="22"/>
          <w:szCs w:val="22"/>
        </w:rPr>
        <w:t xml:space="preserve">či iných </w:t>
      </w:r>
      <w:r w:rsidR="006C7321" w:rsidRPr="00350EA7">
        <w:rPr>
          <w:rFonts w:asciiTheme="minorHAnsi" w:hAnsiTheme="minorHAnsi" w:cs="Arial"/>
          <w:color w:val="000000"/>
          <w:sz w:val="22"/>
          <w:szCs w:val="22"/>
        </w:rPr>
        <w:lastRenderedPageBreak/>
        <w:t>finančných nárokov zhotoviteľa</w:t>
      </w:r>
      <w:r w:rsidRPr="00350EA7">
        <w:rPr>
          <w:rFonts w:asciiTheme="minorHAnsi" w:hAnsiTheme="minorHAnsi" w:cstheme="minorHAnsi"/>
          <w:sz w:val="22"/>
          <w:szCs w:val="22"/>
        </w:rPr>
        <w:t xml:space="preserve"> vzniknutých pri realizácii diela a požadovať zaplatenie zmluvnej pokuty vo výške 25% z celkovej ceny za dielo s DPH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w:t>
      </w:r>
    </w:p>
    <w:p w14:paraId="658486AB" w14:textId="77777777" w:rsidR="00367072"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350EA7">
        <w:rPr>
          <w:rFonts w:asciiTheme="minorHAnsi" w:hAnsiTheme="minorHAnsi" w:cstheme="minorHAnsi"/>
          <w:sz w:val="22"/>
          <w:szCs w:val="22"/>
        </w:rPr>
        <w:t>nevysporiadaní</w:t>
      </w:r>
      <w:proofErr w:type="spellEnd"/>
      <w:r w:rsidRPr="00350EA7">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týkajúce sa podkladov, ktoré zhotoviteľovi poskytol objednávateľ a ktoré sa stali súčasťou autorského diela. Povinnosť na náhradu škody obsiahnutá v prvej vete tohto bodu zmluvy sa vzťahuje na náhradu škody v celom jej rozsahu.</w:t>
      </w:r>
    </w:p>
    <w:p w14:paraId="3C91F931" w14:textId="432B0C52"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471196E8" w14:textId="6895C8E3"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 xml:space="preserve">spôsob použitia - všetky známe formy použitia autorského diela v čase uzatvorenia tejto zmluvy, najmä na spôsoby použitia uvedené v bode </w:t>
      </w:r>
      <w:r w:rsidR="00BD7D66" w:rsidRPr="00350EA7">
        <w:rPr>
          <w:rFonts w:asciiTheme="minorHAnsi" w:hAnsiTheme="minorHAnsi" w:cstheme="minorHAnsi"/>
          <w:sz w:val="22"/>
          <w:szCs w:val="22"/>
        </w:rPr>
        <w:t>18.</w:t>
      </w:r>
      <w:r w:rsidRPr="00350EA7">
        <w:rPr>
          <w:rFonts w:asciiTheme="minorHAnsi" w:hAnsiTheme="minorHAnsi" w:cstheme="minorHAnsi"/>
          <w:sz w:val="22"/>
          <w:szCs w:val="22"/>
        </w:rPr>
        <w:t>4 v tomto článku zmluvy;</w:t>
      </w:r>
    </w:p>
    <w:p w14:paraId="08D70E6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obdobie licencie - počas celej doby trvania výhradných majetkových práv k autorskému dielu podľa Autorského zákona;</w:t>
      </w:r>
    </w:p>
    <w:p w14:paraId="3D509A9A"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územie -bez územného obmedzenia, ako aj bez vecného obmedzenia;</w:t>
      </w:r>
    </w:p>
    <w:p w14:paraId="5847D23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licencia je výhradná;</w:t>
      </w:r>
    </w:p>
    <w:p w14:paraId="5658AB1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22A8C87B" w14:textId="79B88115" w:rsidR="007678B4" w:rsidRPr="00350EA7" w:rsidRDefault="007678B4" w:rsidP="00367072">
      <w:pPr>
        <w:pStyle w:val="Odsekzoznamu1"/>
        <w:numPr>
          <w:ilvl w:val="0"/>
          <w:numId w:val="31"/>
        </w:numPr>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odmena za licenciu je už zahrnutá v </w:t>
      </w:r>
      <w:r w:rsidR="00B85086" w:rsidRPr="00350EA7">
        <w:rPr>
          <w:rFonts w:asciiTheme="minorHAnsi" w:hAnsiTheme="minorHAnsi" w:cstheme="minorHAnsi"/>
          <w:sz w:val="22"/>
          <w:szCs w:val="22"/>
        </w:rPr>
        <w:t xml:space="preserve">cene diela podľa čl. VI. tejto zmluvy </w:t>
      </w:r>
      <w:r w:rsidRPr="00350EA7">
        <w:rPr>
          <w:rFonts w:asciiTheme="minorHAnsi" w:hAnsiTheme="minorHAnsi" w:cstheme="minorHAnsi"/>
          <w:sz w:val="22"/>
          <w:szCs w:val="22"/>
        </w:rPr>
        <w:t>a zhotoviteľ nemá nárok na ďalšiu osobitnú odmenu za udelenú licenciu.</w:t>
      </w:r>
    </w:p>
    <w:p w14:paraId="401FEDD3" w14:textId="14D30EDA"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Ustanovenia tohto článku zmluvy platia i po dokončení diela a/alebo ukončení platnosti a účinnosti tejto zmluvy z akéhokoľvek dôvodu.</w:t>
      </w:r>
      <w:r w:rsidRPr="00350EA7">
        <w:rPr>
          <w:rFonts w:asciiTheme="minorHAnsi" w:hAnsiTheme="minorHAnsi" w:cstheme="minorHAnsi"/>
          <w:b/>
          <w:color w:val="000000"/>
          <w:sz w:val="22"/>
          <w:szCs w:val="22"/>
        </w:rPr>
        <w:tab/>
      </w:r>
    </w:p>
    <w:p w14:paraId="50E6C619" w14:textId="77777777" w:rsidR="006B1148" w:rsidRPr="00350EA7" w:rsidRDefault="006B1148" w:rsidP="000B6397">
      <w:pPr>
        <w:pStyle w:val="Odsekzoznamu"/>
        <w:autoSpaceDE w:val="0"/>
        <w:autoSpaceDN w:val="0"/>
        <w:adjustRightInd w:val="0"/>
        <w:spacing w:after="0" w:line="240" w:lineRule="auto"/>
        <w:ind w:left="435"/>
        <w:jc w:val="both"/>
        <w:rPr>
          <w:rFonts w:asciiTheme="minorHAnsi" w:hAnsiTheme="minorHAnsi" w:cs="Arial"/>
          <w:color w:val="000000"/>
        </w:rPr>
      </w:pPr>
    </w:p>
    <w:p w14:paraId="220D8A35" w14:textId="77777777" w:rsidR="006B1148" w:rsidRPr="00350EA7" w:rsidRDefault="006B1148" w:rsidP="006B1148">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XIX</w:t>
      </w:r>
    </w:p>
    <w:p w14:paraId="51A3F1B7" w14:textId="77777777" w:rsidR="006B3943" w:rsidRPr="00350EA7" w:rsidRDefault="006B3943" w:rsidP="0091719C">
      <w:pPr>
        <w:spacing w:after="160" w:line="259" w:lineRule="auto"/>
        <w:jc w:val="center"/>
        <w:rPr>
          <w:rFonts w:asciiTheme="minorHAnsi" w:hAnsiTheme="minorHAnsi" w:cs="Arial"/>
          <w:b/>
          <w:bCs/>
          <w:color w:val="000000"/>
        </w:rPr>
      </w:pPr>
      <w:r w:rsidRPr="00350EA7">
        <w:rPr>
          <w:rFonts w:asciiTheme="minorHAnsi" w:hAnsiTheme="minorHAnsi" w:cs="Arial"/>
          <w:b/>
          <w:bCs/>
          <w:color w:val="000000"/>
        </w:rPr>
        <w:t>Záverečné ustanovenia</w:t>
      </w:r>
    </w:p>
    <w:p w14:paraId="45AA4926" w14:textId="24DF887C" w:rsidR="005F3ECB" w:rsidRPr="00350EA7" w:rsidRDefault="005A3EE5" w:rsidP="005F3ECB">
      <w:pPr>
        <w:pStyle w:val="Zkladntext"/>
        <w:widowControl w:val="0"/>
        <w:suppressAutoHyphens/>
        <w:spacing w:after="0" w:line="240" w:lineRule="auto"/>
        <w:jc w:val="both"/>
        <w:rPr>
          <w:color w:val="000000"/>
        </w:rPr>
      </w:pPr>
      <w:r w:rsidRPr="00350EA7">
        <w:rPr>
          <w:b/>
          <w:bCs/>
          <w:color w:val="000000"/>
        </w:rPr>
        <w:t>19.1</w:t>
      </w:r>
      <w:r w:rsidR="000C4D27" w:rsidRPr="00350EA7">
        <w:rPr>
          <w:b/>
          <w:bCs/>
          <w:color w:val="000000"/>
        </w:rPr>
        <w:tab/>
      </w:r>
      <w:r w:rsidR="005F3ECB" w:rsidRPr="00350EA7">
        <w:rPr>
          <w:color w:val="000000"/>
        </w:rPr>
        <w:t>Táto zmluva nadobúda platnosť dňom podpísania zmluvy oboma zmluvnými stranami a účinnosť až po kumulatívnom splnení všetkých nižšie uvedených podmienok:</w:t>
      </w:r>
    </w:p>
    <w:p w14:paraId="30C50302" w14:textId="77777777" w:rsidR="005F3ECB" w:rsidRPr="00350EA7" w:rsidRDefault="005F3ECB" w:rsidP="005F3ECB">
      <w:pPr>
        <w:pStyle w:val="Zkladntext"/>
        <w:widowControl w:val="0"/>
        <w:suppressAutoHyphens/>
        <w:spacing w:after="0" w:line="240" w:lineRule="auto"/>
        <w:jc w:val="both"/>
        <w:rPr>
          <w:color w:val="000000"/>
        </w:rPr>
      </w:pPr>
      <w:r w:rsidRPr="00350EA7">
        <w:rPr>
          <w:color w:val="000000"/>
        </w:rPr>
        <w:br/>
      </w:r>
    </w:p>
    <w:p w14:paraId="11113327" w14:textId="441CC6B1" w:rsidR="005F3ECB" w:rsidRPr="00350EA7" w:rsidRDefault="005F3ECB" w:rsidP="00F160BF">
      <w:pPr>
        <w:pStyle w:val="Zkladntext"/>
        <w:widowControl w:val="0"/>
        <w:numPr>
          <w:ilvl w:val="0"/>
          <w:numId w:val="41"/>
        </w:numPr>
        <w:suppressAutoHyphens/>
        <w:spacing w:after="0" w:line="240" w:lineRule="auto"/>
        <w:jc w:val="both"/>
        <w:rPr>
          <w:color w:val="000000"/>
        </w:rPr>
      </w:pPr>
      <w:r w:rsidRPr="00350EA7">
        <w:rPr>
          <w:color w:val="000000"/>
        </w:rPr>
        <w:t xml:space="preserve">po uzavretí Zmluvy o poskytnutí nenávratného finančného príspevku výzvy z Programu </w:t>
      </w:r>
      <w:r w:rsidR="00671CCE" w:rsidRPr="00350EA7">
        <w:rPr>
          <w:color w:val="000000"/>
        </w:rPr>
        <w:t xml:space="preserve">cezhraničnej spolupráce </w:t>
      </w:r>
      <w:proofErr w:type="spellStart"/>
      <w:r w:rsidR="00671CCE" w:rsidRPr="00350EA7">
        <w:rPr>
          <w:color w:val="000000"/>
        </w:rPr>
        <w:t>Interreg</w:t>
      </w:r>
      <w:proofErr w:type="spellEnd"/>
      <w:r w:rsidR="00671CCE" w:rsidRPr="00350EA7">
        <w:rPr>
          <w:color w:val="000000"/>
        </w:rPr>
        <w:t xml:space="preserve"> VI-A Maďarsko-</w:t>
      </w:r>
      <w:r w:rsidRPr="00350EA7">
        <w:rPr>
          <w:color w:val="000000"/>
        </w:rPr>
        <w:t>Slovensko</w:t>
      </w:r>
      <w:r w:rsidR="000C4D27" w:rsidRPr="00350EA7">
        <w:rPr>
          <w:color w:val="000000"/>
        </w:rPr>
        <w:t>,</w:t>
      </w:r>
      <w:r w:rsidRPr="00350EA7">
        <w:rPr>
          <w:color w:val="000000"/>
        </w:rPr>
        <w:t xml:space="preserve"> </w:t>
      </w:r>
      <w:r w:rsidR="00910C81" w:rsidRPr="00350EA7">
        <w:rPr>
          <w:color w:val="000000"/>
        </w:rPr>
        <w:t>uzav</w:t>
      </w:r>
      <w:r w:rsidR="00CA7D9E" w:rsidRPr="00350EA7">
        <w:rPr>
          <w:color w:val="000000"/>
        </w:rPr>
        <w:t xml:space="preserve">retej </w:t>
      </w:r>
      <w:r w:rsidRPr="00350EA7">
        <w:rPr>
          <w:color w:val="000000"/>
        </w:rPr>
        <w:t>s</w:t>
      </w:r>
      <w:r w:rsidR="00DB49FD" w:rsidRPr="00350EA7">
        <w:rPr>
          <w:color w:val="000000"/>
        </w:rPr>
        <w:t xml:space="preserve"> Košickým samosprávnym krajom </w:t>
      </w:r>
      <w:r w:rsidRPr="00350EA7">
        <w:rPr>
          <w:color w:val="000000"/>
        </w:rPr>
        <w:t xml:space="preserve">ako prijímateľom. O uzavretí Zmluvy o poskytnutí nenávratného finančného príspevku výzvy z Programu </w:t>
      </w:r>
      <w:r w:rsidR="0069144A" w:rsidRPr="00350EA7">
        <w:rPr>
          <w:color w:val="000000"/>
        </w:rPr>
        <w:t xml:space="preserve">cezhraničnej spolupráce </w:t>
      </w:r>
      <w:proofErr w:type="spellStart"/>
      <w:r w:rsidR="0069144A" w:rsidRPr="00350EA7">
        <w:rPr>
          <w:color w:val="000000"/>
        </w:rPr>
        <w:t>Interreg</w:t>
      </w:r>
      <w:proofErr w:type="spellEnd"/>
      <w:r w:rsidR="0069144A" w:rsidRPr="00350EA7">
        <w:rPr>
          <w:color w:val="000000"/>
        </w:rPr>
        <w:t xml:space="preserve"> VI-A Maďarsko-Slovensko</w:t>
      </w:r>
      <w:r w:rsidRPr="00350EA7">
        <w:rPr>
          <w:color w:val="000000"/>
        </w:rPr>
        <w:t xml:space="preserve">, je </w:t>
      </w:r>
      <w:r w:rsidR="008F3005" w:rsidRPr="00350EA7">
        <w:rPr>
          <w:color w:val="000000"/>
        </w:rPr>
        <w:t>o</w:t>
      </w:r>
      <w:r w:rsidRPr="00350EA7">
        <w:rPr>
          <w:color w:val="000000"/>
        </w:rPr>
        <w:t xml:space="preserve">bjednávateľ  povinný bezodkladne informovať </w:t>
      </w:r>
      <w:r w:rsidR="008F3005" w:rsidRPr="00350EA7">
        <w:rPr>
          <w:color w:val="000000"/>
        </w:rPr>
        <w:t>z</w:t>
      </w:r>
      <w:r w:rsidRPr="00350EA7">
        <w:rPr>
          <w:color w:val="000000"/>
        </w:rPr>
        <w:t>hotoviteľa</w:t>
      </w:r>
      <w:r w:rsidR="000C4D27" w:rsidRPr="00350EA7">
        <w:rPr>
          <w:color w:val="000000"/>
        </w:rPr>
        <w:t xml:space="preserve">. </w:t>
      </w:r>
      <w:r w:rsidR="00F160BF" w:rsidRPr="00350EA7">
        <w:rPr>
          <w:color w:val="000000"/>
        </w:rPr>
        <w:t xml:space="preserve">Účinnosť zmluva nadobudne deň nasledujúci po dni, keď objednávateľ informuje zhotoviteľa o uzavretí </w:t>
      </w:r>
      <w:r w:rsidR="00C36B66" w:rsidRPr="00350EA7">
        <w:rPr>
          <w:color w:val="000000"/>
        </w:rPr>
        <w:t xml:space="preserve">Zmluvy o poskytnutí nenávratného finančného príspevku výzvy z Programu cezhraničnej spolupráce </w:t>
      </w:r>
      <w:proofErr w:type="spellStart"/>
      <w:r w:rsidR="00C36B66" w:rsidRPr="00350EA7">
        <w:rPr>
          <w:color w:val="000000"/>
        </w:rPr>
        <w:t>Interreg</w:t>
      </w:r>
      <w:proofErr w:type="spellEnd"/>
      <w:r w:rsidR="00C36B66" w:rsidRPr="00350EA7">
        <w:rPr>
          <w:color w:val="000000"/>
        </w:rPr>
        <w:t xml:space="preserve"> VI-A Maďarsko-Slovensko </w:t>
      </w:r>
      <w:r w:rsidR="00F160BF" w:rsidRPr="00350EA7">
        <w:rPr>
          <w:color w:val="000000"/>
        </w:rPr>
        <w:t xml:space="preserve">; </w:t>
      </w:r>
    </w:p>
    <w:p w14:paraId="5BE42753" w14:textId="77777777" w:rsidR="005F3ECB" w:rsidRPr="00350EA7" w:rsidRDefault="005F3ECB" w:rsidP="005F3ECB">
      <w:pPr>
        <w:pStyle w:val="Odsekzoznamu"/>
        <w:numPr>
          <w:ilvl w:val="0"/>
          <w:numId w:val="41"/>
        </w:numPr>
        <w:jc w:val="both"/>
        <w:rPr>
          <w:color w:val="000000"/>
        </w:rPr>
      </w:pPr>
      <w:r w:rsidRPr="00350EA7">
        <w:rPr>
          <w:color w:val="000000"/>
        </w:rPr>
        <w:t>po dni zverejnenia tejto zmluvy v súlade s </w:t>
      </w:r>
      <w:proofErr w:type="spellStart"/>
      <w:r w:rsidRPr="00350EA7">
        <w:rPr>
          <w:color w:val="000000"/>
        </w:rPr>
        <w:t>ust</w:t>
      </w:r>
      <w:proofErr w:type="spellEnd"/>
      <w:r w:rsidRPr="00350EA7">
        <w:rPr>
          <w:color w:val="000000"/>
        </w:rPr>
        <w:t xml:space="preserve">. § 5a zákona č. 211/2000 </w:t>
      </w:r>
      <w:proofErr w:type="spellStart"/>
      <w:r w:rsidRPr="00350EA7">
        <w:rPr>
          <w:color w:val="000000"/>
        </w:rPr>
        <w:t>Z.z</w:t>
      </w:r>
      <w:proofErr w:type="spellEnd"/>
      <w:r w:rsidRPr="00350EA7">
        <w:rPr>
          <w:color w:val="000000"/>
        </w:rPr>
        <w:t>. o slobodnom prístupe k informáciám a o zmene a doplnení niektorých zákonov (zákon o slobode informácií) v znení neskorších predpisov v spojení s </w:t>
      </w:r>
      <w:proofErr w:type="spellStart"/>
      <w:r w:rsidRPr="00350EA7">
        <w:rPr>
          <w:color w:val="000000"/>
        </w:rPr>
        <w:t>ust</w:t>
      </w:r>
      <w:proofErr w:type="spellEnd"/>
      <w:r w:rsidRPr="00350EA7">
        <w:rPr>
          <w:color w:val="000000"/>
        </w:rPr>
        <w:t xml:space="preserve">. § 47a zákona č. 40/1964 Zb. Občiansky zákonník </w:t>
      </w:r>
      <w:r w:rsidRPr="00350EA7">
        <w:rPr>
          <w:color w:val="000000"/>
        </w:rPr>
        <w:lastRenderedPageBreak/>
        <w:t>v znení neskorších predpisov v Centrálnom registri zmlúv. Ak majú povinnosť zverejňovať zmluvy obe zmluvné strany, rozhodujúce je jej prvé zverejnenie.</w:t>
      </w:r>
      <w:r w:rsidRPr="00350EA7">
        <w:t xml:space="preserve"> </w:t>
      </w:r>
    </w:p>
    <w:p w14:paraId="382D3AB6" w14:textId="0D534017" w:rsidR="00CE59C9" w:rsidRPr="00350EA7" w:rsidRDefault="005F3ECB" w:rsidP="005F3ECB">
      <w:pPr>
        <w:pStyle w:val="Zkladntext"/>
        <w:widowControl w:val="0"/>
        <w:suppressAutoHyphens/>
        <w:spacing w:after="0" w:line="240" w:lineRule="auto"/>
        <w:jc w:val="both"/>
        <w:rPr>
          <w:color w:val="000000"/>
        </w:rPr>
      </w:pPr>
      <w:r w:rsidRPr="00350EA7">
        <w:rPr>
          <w:b/>
          <w:bCs/>
        </w:rPr>
        <w:t>19.2</w:t>
      </w:r>
      <w:r w:rsidR="00F160BF" w:rsidRPr="00350EA7">
        <w:rPr>
          <w:b/>
          <w:bCs/>
        </w:rPr>
        <w:tab/>
      </w:r>
      <w:r w:rsidRPr="00350EA7">
        <w:t xml:space="preserve">V prípade, ak nedôjde k uzavretiu Zmluvy </w:t>
      </w:r>
      <w:r w:rsidRPr="00350EA7">
        <w:rPr>
          <w:color w:val="000000"/>
        </w:rPr>
        <w:t xml:space="preserve">o poskytnutí nenávratného finančného príspevku výzvy z Programu </w:t>
      </w:r>
      <w:r w:rsidR="00671CCE" w:rsidRPr="00350EA7">
        <w:rPr>
          <w:color w:val="000000"/>
        </w:rPr>
        <w:t xml:space="preserve">cezhraničnej spolupráce </w:t>
      </w:r>
      <w:proofErr w:type="spellStart"/>
      <w:r w:rsidR="00671CCE" w:rsidRPr="00350EA7">
        <w:rPr>
          <w:color w:val="000000"/>
        </w:rPr>
        <w:t>Interreg</w:t>
      </w:r>
      <w:proofErr w:type="spellEnd"/>
      <w:r w:rsidR="00671CCE" w:rsidRPr="00350EA7">
        <w:rPr>
          <w:color w:val="000000"/>
        </w:rPr>
        <w:t xml:space="preserve"> VI-A Maďarsko-</w:t>
      </w:r>
      <w:r w:rsidRPr="00350EA7">
        <w:rPr>
          <w:color w:val="000000"/>
        </w:rPr>
        <w:t>Slovensko</w:t>
      </w:r>
      <w:r w:rsidR="00F160BF" w:rsidRPr="00350EA7">
        <w:rPr>
          <w:color w:val="000000"/>
        </w:rPr>
        <w:t>,</w:t>
      </w:r>
      <w:r w:rsidRPr="00350EA7">
        <w:rPr>
          <w:color w:val="000000"/>
        </w:rPr>
        <w:t xml:space="preserve"> </w:t>
      </w:r>
      <w:r w:rsidR="00CA7D9E" w:rsidRPr="00350EA7">
        <w:rPr>
          <w:color w:val="000000"/>
        </w:rPr>
        <w:t xml:space="preserve">uzavretej </w:t>
      </w:r>
      <w:r w:rsidRPr="00350EA7">
        <w:rPr>
          <w:color w:val="000000"/>
        </w:rPr>
        <w:t>s</w:t>
      </w:r>
      <w:r w:rsidR="004A0435" w:rsidRPr="00350EA7">
        <w:rPr>
          <w:color w:val="000000"/>
        </w:rPr>
        <w:t> Košickým samosprávn</w:t>
      </w:r>
      <w:r w:rsidR="00123B93" w:rsidRPr="00350EA7">
        <w:rPr>
          <w:color w:val="000000"/>
        </w:rPr>
        <w:t>ym krajom</w:t>
      </w:r>
      <w:r w:rsidRPr="00350EA7">
        <w:rPr>
          <w:color w:val="000000"/>
        </w:rPr>
        <w:t xml:space="preserve"> ako prijímateľom</w:t>
      </w:r>
      <w:r w:rsidRPr="00350EA7">
        <w:t xml:space="preserve"> podľa bodu 19.1 tohto článku zmluvy, táto skutočnosť zakladá objednávateľovi právo na odstúpenie od tejto zmluvy bez akýchkoľvek záväzkov, povinnosti plnenia ceny diela, náhrady, resp. kompenzácie nákladov zhotoviteľovi, či iných finančných nárokov, ako aj povinnosti plnenia odstupného, náhrady škody či ušlého zisku zhotoviteľa voči objednávateľovi.</w:t>
      </w:r>
    </w:p>
    <w:p w14:paraId="75FA146B" w14:textId="6D54861B"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dodržiavať ustanovenia ZVO.</w:t>
      </w:r>
    </w:p>
    <w:p w14:paraId="4243757D" w14:textId="4577739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spory, ktoré by mohli vzniknúť pri plnení zmluvných povinností z tejto zmluvy, budú zmluvnými stranami prednostne riešené dohodou. Pokiaľ by zmluvné strany nedospeli k dohode, riešenie sporu sa riadi slovenským právnym poriadkom</w:t>
      </w:r>
      <w:r w:rsidR="0074714F" w:rsidRPr="00350EA7">
        <w:rPr>
          <w:bCs/>
          <w:color w:val="000000"/>
        </w:rPr>
        <w:t xml:space="preserve"> a na rozhodovanie sú príslušné súdy Slovenskej republiky</w:t>
      </w:r>
      <w:r w:rsidRPr="00350EA7">
        <w:rPr>
          <w:bCs/>
          <w:color w:val="000000"/>
        </w:rPr>
        <w:t>.</w:t>
      </w:r>
    </w:p>
    <w:p w14:paraId="1D626A9F" w14:textId="7ABD5272"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Zmluvu je možné meniť alebo dopĺňať len na základe očíslovaných, písomne uzavretých dodatkov podpísaných oboma zmluvnými stranami.</w:t>
      </w:r>
      <w:r w:rsidRPr="00350EA7">
        <w:rPr>
          <w:color w:val="000000"/>
        </w:rPr>
        <w:t xml:space="preserve"> Akékoľvek dodatky k tejto zmluve musia byť v súlade s </w:t>
      </w:r>
      <w:proofErr w:type="spellStart"/>
      <w:r w:rsidRPr="00350EA7">
        <w:rPr>
          <w:color w:val="000000"/>
        </w:rPr>
        <w:t>ust</w:t>
      </w:r>
      <w:proofErr w:type="spellEnd"/>
      <w:r w:rsidRPr="00350EA7">
        <w:rPr>
          <w:color w:val="000000"/>
        </w:rPr>
        <w:t xml:space="preserve">. §18 a ďalšími </w:t>
      </w:r>
      <w:r w:rsidR="005254AF" w:rsidRPr="00350EA7">
        <w:rPr>
          <w:color w:val="000000"/>
        </w:rPr>
        <w:t xml:space="preserve">ustanoveniami </w:t>
      </w:r>
      <w:r w:rsidRPr="00350EA7">
        <w:rPr>
          <w:color w:val="000000"/>
        </w:rPr>
        <w:t>ZVO.</w:t>
      </w:r>
    </w:p>
    <w:p w14:paraId="734175C5" w14:textId="399FCBD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w:t>
      </w:r>
      <w:r w:rsidR="008B38EC" w:rsidRPr="00350EA7">
        <w:t>II</w:t>
      </w:r>
      <w:r w:rsidRPr="00350EA7">
        <w:t>I zmluvy zo strany objednávateľa.</w:t>
      </w:r>
    </w:p>
    <w:p w14:paraId="170A9694" w14:textId="3333194D"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Tá</w:t>
      </w:r>
      <w:r w:rsidR="00CA1728" w:rsidRPr="00350EA7">
        <w:rPr>
          <w:bCs/>
          <w:color w:val="000000"/>
        </w:rPr>
        <w:t>t</w:t>
      </w:r>
      <w:r w:rsidRPr="00350EA7">
        <w:rPr>
          <w:bCs/>
          <w:color w:val="000000"/>
        </w:rPr>
        <w:t>o zmluva je vyhotovená v štyroch vyhotoveniach, z ktorých objednávateľ obdrží tri vyhotovenia  a zhotoviteľ jedno vyhotovenie.</w:t>
      </w:r>
    </w:p>
    <w:p w14:paraId="312817A7" w14:textId="4B5BAD0D" w:rsidR="008D44C3" w:rsidRPr="00350EA7" w:rsidRDefault="008D44C3" w:rsidP="005A3EE5">
      <w:pPr>
        <w:pStyle w:val="Zkladntext"/>
        <w:widowControl w:val="0"/>
        <w:numPr>
          <w:ilvl w:val="1"/>
          <w:numId w:val="44"/>
        </w:numPr>
        <w:suppressAutoHyphens/>
        <w:spacing w:after="0" w:line="240" w:lineRule="auto"/>
        <w:jc w:val="both"/>
        <w:rPr>
          <w:b/>
          <w:bCs/>
          <w:color w:val="000000"/>
        </w:rPr>
      </w:pPr>
      <w:r w:rsidRPr="00350EA7">
        <w:rPr>
          <w:bCs/>
          <w:color w:val="000000"/>
        </w:rPr>
        <w:t>Neoddeliteľnou súčasťou tejto zmluvy je:</w:t>
      </w:r>
    </w:p>
    <w:p w14:paraId="6A2024F4" w14:textId="0BD8C0E7"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1 - </w:t>
      </w:r>
      <w:r w:rsidRPr="00350EA7">
        <w:t xml:space="preserve">Plán </w:t>
      </w:r>
      <w:r w:rsidR="00274CA8" w:rsidRPr="00350EA7">
        <w:t>organizácie</w:t>
      </w:r>
      <w:r w:rsidRPr="00350EA7">
        <w:t xml:space="preserve"> výstavby,</w:t>
      </w:r>
      <w:r w:rsidR="009A69B2" w:rsidRPr="00350EA7">
        <w:t xml:space="preserve"> </w:t>
      </w:r>
      <w:r w:rsidR="009A69B2" w:rsidRPr="00350EA7">
        <w:rPr>
          <w:rFonts w:asciiTheme="minorHAnsi" w:hAnsiTheme="minorHAnsi" w:cs="Arial"/>
        </w:rPr>
        <w:t xml:space="preserve">zahŕňajúci plán zhotovovania celého diela s popisom hlavných činností, postupnosťou a časovou nadväznosťou prác v súlade s požiadavkami uvedenými v jednotlivých technických predpisoch, </w:t>
      </w:r>
      <w:proofErr w:type="spellStart"/>
      <w:r w:rsidR="009A69B2" w:rsidRPr="00350EA7">
        <w:rPr>
          <w:rFonts w:asciiTheme="minorHAnsi" w:hAnsiTheme="minorHAnsi" w:cs="Arial"/>
        </w:rPr>
        <w:t>technicko</w:t>
      </w:r>
      <w:proofErr w:type="spellEnd"/>
      <w:r w:rsidR="00B67A9A" w:rsidRPr="00350EA7">
        <w:rPr>
          <w:rFonts w:asciiTheme="minorHAnsi" w:hAnsiTheme="minorHAnsi" w:cs="Arial"/>
        </w:rPr>
        <w:t xml:space="preserve"> </w:t>
      </w:r>
      <w:r w:rsidR="009A69B2" w:rsidRPr="00350EA7">
        <w:rPr>
          <w:rFonts w:asciiTheme="minorHAnsi" w:hAnsiTheme="minorHAnsi" w:cs="Arial"/>
        </w:rPr>
        <w:t>–</w:t>
      </w:r>
      <w:r w:rsidR="00B67A9A" w:rsidRPr="00350EA7">
        <w:rPr>
          <w:rFonts w:asciiTheme="minorHAnsi" w:hAnsiTheme="minorHAnsi" w:cs="Arial"/>
        </w:rPr>
        <w:t xml:space="preserve"> </w:t>
      </w:r>
      <w:r w:rsidR="009A69B2" w:rsidRPr="00350EA7">
        <w:rPr>
          <w:rFonts w:asciiTheme="minorHAnsi" w:hAnsiTheme="minorHAnsi" w:cs="Arial"/>
        </w:rPr>
        <w:t>kvalitatívnych podmienkach; v súlade s ďalšími požiadavkami Objednávateľa uvedenými v tejto zmluve a v zadávacej dokumentácii a so</w:t>
      </w:r>
      <w:r w:rsidR="009A69B2" w:rsidRPr="00350EA7">
        <w:rPr>
          <w:rFonts w:asciiTheme="minorHAnsi" w:hAnsiTheme="minorHAnsi" w:cs="Arial"/>
          <w:bCs/>
          <w:color w:val="000000"/>
        </w:rPr>
        <w:t> </w:t>
      </w:r>
      <w:r w:rsidR="009A69B2" w:rsidRPr="00350EA7">
        <w:rPr>
          <w:rFonts w:asciiTheme="minorHAnsi" w:hAnsiTheme="minorHAnsi" w:cs="Arial"/>
        </w:rPr>
        <w:t xml:space="preserve">stanoveným termínom ukončenia diela a predpokladanými klimatickými podmienkami; plán </w:t>
      </w:r>
      <w:r w:rsidR="002A5AFF" w:rsidRPr="00350EA7">
        <w:rPr>
          <w:rFonts w:asciiTheme="minorHAnsi" w:hAnsiTheme="minorHAnsi" w:cs="Arial"/>
        </w:rPr>
        <w:t>organizácie</w:t>
      </w:r>
      <w:r w:rsidR="009A69B2" w:rsidRPr="00350EA7">
        <w:rPr>
          <w:rFonts w:asciiTheme="minorHAnsi" w:hAnsiTheme="minorHAnsi" w:cs="Arial"/>
        </w:rPr>
        <w:t xml:space="preserve"> výstavby obsahuje minimálne</w:t>
      </w:r>
      <w:r w:rsidRPr="00350EA7">
        <w:t>: určenie osoby stavbyvedúceho, určenie osoby zastupujúceho stavbyvedúceho, týždenný harmonogram prác (časovej postupnosti prác) pri zhotovovaní stavby</w:t>
      </w:r>
      <w:r w:rsidRPr="00350EA7">
        <w:rPr>
          <w:bCs/>
          <w:color w:val="000000"/>
        </w:rPr>
        <w:t>,</w:t>
      </w:r>
    </w:p>
    <w:p w14:paraId="6E3682D3" w14:textId="334B7D92"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2 -</w:t>
      </w:r>
      <w:r w:rsidR="000A2FB6" w:rsidRPr="00350EA7">
        <w:rPr>
          <w:bCs/>
          <w:strike/>
          <w:color w:val="000000"/>
        </w:rPr>
        <w:t xml:space="preserve"> </w:t>
      </w:r>
      <w:r w:rsidR="000A2FB6" w:rsidRPr="00350EA7">
        <w:rPr>
          <w:bCs/>
          <w:color w:val="000000"/>
        </w:rPr>
        <w:t xml:space="preserve">Záväzné návrhy realizácie diela [predloží uchádzač v ponuke – Záväzný časový návrh etáp realizácie Diela uchádzač vypracuje v štruktúre podľa prílohy č. 6 súťažných podkladov, Záväzný časový návrh etáp realizácie Diela uchádzač vypracuje v štruktúre podľa prílohy č. 7 súťažných podkladov a Záväzný časový návrh etáp realizácie Diela uchádzač vypracuje v štruktúre podľa prílohy č. 8 súťažných podkladov]  </w:t>
      </w:r>
    </w:p>
    <w:p w14:paraId="3C45BEDB" w14:textId="033C2F1A" w:rsidR="008D44C3" w:rsidRPr="00350EA7" w:rsidRDefault="008D44C3" w:rsidP="009A69B2">
      <w:pPr>
        <w:pStyle w:val="Zkladntext"/>
        <w:widowControl w:val="0"/>
        <w:numPr>
          <w:ilvl w:val="0"/>
          <w:numId w:val="36"/>
        </w:numPr>
        <w:suppressAutoHyphens/>
        <w:spacing w:after="0" w:line="240" w:lineRule="auto"/>
        <w:jc w:val="both"/>
        <w:rPr>
          <w:b/>
          <w:bCs/>
        </w:rPr>
      </w:pPr>
      <w:r w:rsidRPr="00350EA7">
        <w:rPr>
          <w:bCs/>
        </w:rPr>
        <w:t xml:space="preserve"> Príloha č. 3 – Projektová dokumentácia „</w:t>
      </w:r>
      <w:r w:rsidR="00661340" w:rsidRPr="00350EA7">
        <w:t>Cyklotrasy po hrádzach Košického kraja - Hrádze rieky Slaná 1. etapa</w:t>
      </w:r>
      <w:r w:rsidR="00661340" w:rsidRPr="00350EA7">
        <w:rPr>
          <w:rFonts w:asciiTheme="minorHAnsi" w:hAnsiTheme="minorHAnsi" w:cstheme="minorHAnsi"/>
        </w:rPr>
        <w:t>", vypracoval Ing.</w:t>
      </w:r>
      <w:r w:rsidR="00661340" w:rsidRPr="00350EA7">
        <w:t xml:space="preserve"> </w:t>
      </w:r>
      <w:r w:rsidR="00661340" w:rsidRPr="00350EA7">
        <w:rPr>
          <w:rFonts w:asciiTheme="minorHAnsi" w:hAnsiTheme="minorHAnsi" w:cstheme="minorHAnsi"/>
        </w:rPr>
        <w:t xml:space="preserve">Rastislav </w:t>
      </w:r>
      <w:proofErr w:type="spellStart"/>
      <w:r w:rsidR="00661340" w:rsidRPr="00350EA7">
        <w:rPr>
          <w:rFonts w:asciiTheme="minorHAnsi" w:hAnsiTheme="minorHAnsi" w:cstheme="minorHAnsi"/>
        </w:rPr>
        <w:t>Haraga</w:t>
      </w:r>
      <w:proofErr w:type="spellEnd"/>
      <w:r w:rsidR="00661340" w:rsidRPr="00350EA7">
        <w:rPr>
          <w:rFonts w:asciiTheme="minorHAnsi" w:hAnsiTheme="minorHAnsi" w:cstheme="minorHAnsi"/>
        </w:rPr>
        <w:t>, projektant, BURSA, s.r.o. , Partizánska cesta 70, 974 01 Banská By</w:t>
      </w:r>
      <w:r w:rsidR="00824266" w:rsidRPr="00350EA7">
        <w:rPr>
          <w:rFonts w:asciiTheme="minorHAnsi" w:hAnsiTheme="minorHAnsi" w:cstheme="minorHAnsi"/>
        </w:rPr>
        <w:t>s</w:t>
      </w:r>
      <w:r w:rsidR="00661340" w:rsidRPr="00350EA7">
        <w:rPr>
          <w:rFonts w:asciiTheme="minorHAnsi" w:hAnsiTheme="minorHAnsi" w:cstheme="minorHAnsi"/>
        </w:rPr>
        <w:t>trica</w:t>
      </w:r>
      <w:r w:rsidR="009E5EE9" w:rsidRPr="00350EA7">
        <w:rPr>
          <w:rFonts w:asciiTheme="minorHAnsi" w:hAnsiTheme="minorHAnsi" w:cstheme="minorHAnsi"/>
        </w:rPr>
        <w:t>,</w:t>
      </w:r>
    </w:p>
    <w:p w14:paraId="52B8F7C3" w14:textId="23853E5D" w:rsidR="008D44C3" w:rsidRPr="00350EA7" w:rsidRDefault="008D44C3">
      <w:pPr>
        <w:pStyle w:val="Zkladntext"/>
        <w:widowControl w:val="0"/>
        <w:numPr>
          <w:ilvl w:val="0"/>
          <w:numId w:val="36"/>
        </w:numPr>
        <w:suppressAutoHyphens/>
        <w:spacing w:after="0" w:line="240" w:lineRule="auto"/>
        <w:jc w:val="both"/>
        <w:rPr>
          <w:b/>
          <w:bCs/>
          <w:color w:val="000000"/>
        </w:rPr>
      </w:pPr>
      <w:r w:rsidRPr="00350EA7">
        <w:rPr>
          <w:bCs/>
        </w:rPr>
        <w:t>Príloh</w:t>
      </w:r>
      <w:r w:rsidR="00C632A8" w:rsidRPr="00350EA7">
        <w:rPr>
          <w:bCs/>
        </w:rPr>
        <w:t>a</w:t>
      </w:r>
      <w:r w:rsidRPr="00350EA7">
        <w:rPr>
          <w:bCs/>
        </w:rPr>
        <w:t xml:space="preserve"> č. </w:t>
      </w:r>
      <w:r w:rsidR="002329FF" w:rsidRPr="00350EA7">
        <w:rPr>
          <w:bCs/>
        </w:rPr>
        <w:t>4</w:t>
      </w:r>
      <w:r w:rsidRPr="00350EA7">
        <w:rPr>
          <w:bCs/>
        </w:rPr>
        <w:t xml:space="preserve"> –</w:t>
      </w:r>
      <w:r w:rsidR="00EB4EF9" w:rsidRPr="00350EA7">
        <w:rPr>
          <w:bCs/>
        </w:rPr>
        <w:t xml:space="preserve"> </w:t>
      </w:r>
      <w:r w:rsidRPr="00350EA7">
        <w:t>Opis predmetu zákazky</w:t>
      </w:r>
      <w:r w:rsidR="00983DC9" w:rsidRPr="00350EA7">
        <w:t>,</w:t>
      </w:r>
    </w:p>
    <w:p w14:paraId="5EDC7E52" w14:textId="3A9600F2" w:rsidR="00EB4EF9" w:rsidRPr="00350EA7" w:rsidRDefault="00EB4EF9">
      <w:pPr>
        <w:pStyle w:val="Zkladntext"/>
        <w:widowControl w:val="0"/>
        <w:numPr>
          <w:ilvl w:val="0"/>
          <w:numId w:val="36"/>
        </w:numPr>
        <w:suppressAutoHyphens/>
        <w:spacing w:after="0" w:line="240" w:lineRule="auto"/>
        <w:jc w:val="both"/>
        <w:rPr>
          <w:b/>
          <w:bCs/>
          <w:color w:val="000000"/>
        </w:rPr>
      </w:pPr>
      <w:r w:rsidRPr="00350EA7">
        <w:t xml:space="preserve">Príloha č. </w:t>
      </w:r>
      <w:r w:rsidR="002329FF" w:rsidRPr="00350EA7">
        <w:t>5</w:t>
      </w:r>
      <w:r w:rsidRPr="00350EA7">
        <w:t xml:space="preserve"> – </w:t>
      </w:r>
      <w:r w:rsidRPr="00350EA7">
        <w:rPr>
          <w:bCs/>
          <w:color w:val="000000"/>
        </w:rPr>
        <w:t>Podrobný rozpočet diela (výkaz výmer) obsahujúci zároveň aj objem stavebných prác, výpočet a rekapituláciu ceny diela zaokrúhlený na dve desatinné miesta v listinnej podobe a</w:t>
      </w:r>
      <w:r w:rsidR="00B81192" w:rsidRPr="00350EA7">
        <w:rPr>
          <w:bCs/>
          <w:color w:val="000000"/>
        </w:rPr>
        <w:t> </w:t>
      </w:r>
      <w:r w:rsidRPr="00350EA7">
        <w:rPr>
          <w:bCs/>
          <w:color w:val="000000"/>
        </w:rPr>
        <w:t xml:space="preserve">zároveň v elektronickej podobe </w:t>
      </w:r>
      <w:proofErr w:type="spellStart"/>
      <w:r w:rsidRPr="00350EA7">
        <w:rPr>
          <w:bCs/>
          <w:color w:val="000000"/>
        </w:rPr>
        <w:t>zavzorcovaný</w:t>
      </w:r>
      <w:proofErr w:type="spellEnd"/>
      <w:r w:rsidRPr="00350EA7">
        <w:rPr>
          <w:bCs/>
          <w:color w:val="000000"/>
        </w:rPr>
        <w:t xml:space="preserve"> funkciou „</w:t>
      </w:r>
      <w:proofErr w:type="spellStart"/>
      <w:r w:rsidRPr="00350EA7">
        <w:rPr>
          <w:bCs/>
          <w:color w:val="000000"/>
        </w:rPr>
        <w:t>round</w:t>
      </w:r>
      <w:proofErr w:type="spellEnd"/>
      <w:r w:rsidRPr="00350EA7">
        <w:rPr>
          <w:bCs/>
          <w:color w:val="000000"/>
        </w:rPr>
        <w:t>“ vo formáte „.</w:t>
      </w:r>
      <w:proofErr w:type="spellStart"/>
      <w:r w:rsidRPr="00350EA7">
        <w:rPr>
          <w:bCs/>
          <w:color w:val="000000"/>
        </w:rPr>
        <w:t>xls</w:t>
      </w:r>
      <w:proofErr w:type="spellEnd"/>
      <w:r w:rsidRPr="00350EA7">
        <w:rPr>
          <w:bCs/>
          <w:color w:val="000000"/>
        </w:rPr>
        <w:t>“ zaokrúhlený na dve desatinné miesta,</w:t>
      </w:r>
    </w:p>
    <w:p w14:paraId="1D05D985" w14:textId="035C22E2" w:rsidR="008D44C3" w:rsidRPr="00350EA7" w:rsidRDefault="008D44C3" w:rsidP="00FE5176">
      <w:pPr>
        <w:pStyle w:val="Zkladntext"/>
        <w:widowControl w:val="0"/>
        <w:numPr>
          <w:ilvl w:val="0"/>
          <w:numId w:val="36"/>
        </w:numPr>
        <w:suppressAutoHyphens/>
        <w:spacing w:after="0" w:line="240" w:lineRule="auto"/>
        <w:jc w:val="both"/>
        <w:rPr>
          <w:b/>
          <w:bCs/>
          <w:color w:val="000000"/>
        </w:rPr>
      </w:pPr>
      <w:r w:rsidRPr="00350EA7">
        <w:t>Príloha č. 6 - Originál alebo overená fotokópia certifikátu podľa článku VI</w:t>
      </w:r>
      <w:r w:rsidR="00235037" w:rsidRPr="00350EA7">
        <w:t>II</w:t>
      </w:r>
      <w:r w:rsidRPr="00350EA7">
        <w:t xml:space="preserve"> bod </w:t>
      </w:r>
      <w:r w:rsidR="00235037" w:rsidRPr="00350EA7">
        <w:t>8</w:t>
      </w:r>
      <w:r w:rsidRPr="00350EA7">
        <w:t>.</w:t>
      </w:r>
      <w:r w:rsidR="00235037" w:rsidRPr="00350EA7">
        <w:t>16</w:t>
      </w:r>
      <w:r w:rsidRPr="00350EA7">
        <w:t xml:space="preserve"> zmluvy</w:t>
      </w:r>
      <w:r w:rsidRPr="00350EA7">
        <w:rPr>
          <w:bCs/>
          <w:color w:val="000000"/>
        </w:rPr>
        <w:t>,</w:t>
      </w:r>
    </w:p>
    <w:p w14:paraId="51436751" w14:textId="262A19D5" w:rsidR="002329FF" w:rsidRPr="00350EA7" w:rsidRDefault="008D44C3">
      <w:pPr>
        <w:pStyle w:val="Zkladntext"/>
        <w:widowControl w:val="0"/>
        <w:numPr>
          <w:ilvl w:val="0"/>
          <w:numId w:val="36"/>
        </w:numPr>
        <w:suppressAutoHyphens/>
        <w:spacing w:after="0" w:line="240" w:lineRule="auto"/>
        <w:jc w:val="both"/>
        <w:rPr>
          <w:b/>
          <w:bCs/>
          <w:strike/>
        </w:rPr>
      </w:pPr>
      <w:r w:rsidRPr="00350EA7">
        <w:lastRenderedPageBreak/>
        <w:t>Príloha č. 7 - Originál alebo overená fotokópia certifikátu podľa článku VI</w:t>
      </w:r>
      <w:r w:rsidR="00235037" w:rsidRPr="00350EA7">
        <w:t>II</w:t>
      </w:r>
      <w:r w:rsidRPr="00350EA7">
        <w:t xml:space="preserve"> bod </w:t>
      </w:r>
      <w:r w:rsidR="00235037" w:rsidRPr="00350EA7">
        <w:t>8.17</w:t>
      </w:r>
      <w:r w:rsidRPr="00350EA7">
        <w:t xml:space="preserve"> zmluvy</w:t>
      </w:r>
      <w:r w:rsidR="006811F7" w:rsidRPr="00350EA7">
        <w:t>,</w:t>
      </w:r>
    </w:p>
    <w:p w14:paraId="5283DB37" w14:textId="3424B88B" w:rsidR="008D44C3" w:rsidRPr="00350EA7" w:rsidRDefault="003F08AA" w:rsidP="003F08AA">
      <w:pPr>
        <w:pStyle w:val="Zkladntext"/>
        <w:widowControl w:val="0"/>
        <w:numPr>
          <w:ilvl w:val="0"/>
          <w:numId w:val="36"/>
        </w:numPr>
        <w:suppressAutoHyphens/>
        <w:spacing w:after="0" w:line="240" w:lineRule="auto"/>
        <w:jc w:val="both"/>
        <w:rPr>
          <w:b/>
          <w:bCs/>
          <w:color w:val="000000"/>
        </w:rPr>
      </w:pPr>
      <w:r w:rsidRPr="00350EA7">
        <w:t xml:space="preserve">Príloha č. </w:t>
      </w:r>
      <w:r w:rsidR="00C64834" w:rsidRPr="00350EA7">
        <w:t>8</w:t>
      </w:r>
      <w:r w:rsidRPr="00350EA7">
        <w:t xml:space="preserve"> – Nájomná zmluva</w:t>
      </w:r>
      <w:r w:rsidR="00A85ABF" w:rsidRPr="00350EA7">
        <w:t>.</w:t>
      </w:r>
    </w:p>
    <w:p w14:paraId="277DB00A" w14:textId="111A7E43" w:rsidR="008D44C3" w:rsidRPr="00350EA7" w:rsidRDefault="008D44C3" w:rsidP="00905D96">
      <w:pPr>
        <w:pStyle w:val="Zkladntext"/>
        <w:widowControl w:val="0"/>
        <w:numPr>
          <w:ilvl w:val="1"/>
          <w:numId w:val="44"/>
        </w:numPr>
        <w:suppressAutoHyphens/>
        <w:spacing w:after="0" w:line="240" w:lineRule="auto"/>
        <w:ind w:left="0" w:firstLine="0"/>
        <w:jc w:val="both"/>
        <w:rPr>
          <w:color w:val="000000"/>
        </w:rPr>
      </w:pPr>
      <w:r w:rsidRPr="00350EA7">
        <w:rPr>
          <w:color w:val="000000"/>
        </w:rPr>
        <w:t>Neplatnosť alebo neúčinnosť jednotlivých ustanovení tejto zmluvy nemá vplyv na platnosť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0411243B" w14:textId="70FA3B52" w:rsidR="006B3943" w:rsidRPr="00350EA7" w:rsidRDefault="008D44C3" w:rsidP="00905D96">
      <w:pPr>
        <w:pStyle w:val="Odsekzoznamu"/>
        <w:numPr>
          <w:ilvl w:val="1"/>
          <w:numId w:val="44"/>
        </w:numPr>
        <w:autoSpaceDE w:val="0"/>
        <w:autoSpaceDN w:val="0"/>
        <w:adjustRightInd w:val="0"/>
        <w:spacing w:after="0" w:line="240" w:lineRule="auto"/>
        <w:ind w:left="0" w:firstLine="0"/>
        <w:jc w:val="both"/>
        <w:rPr>
          <w:rFonts w:asciiTheme="minorHAnsi" w:hAnsiTheme="minorHAnsi" w:cs="Arial"/>
          <w:color w:val="000000"/>
        </w:rPr>
      </w:pPr>
      <w:r w:rsidRPr="00350EA7">
        <w:rPr>
          <w:bCs/>
          <w:color w:val="000000"/>
        </w:rPr>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006B3943" w:rsidRPr="00350EA7">
        <w:rPr>
          <w:rFonts w:asciiTheme="minorHAnsi" w:hAnsiTheme="minorHAnsi" w:cs="Arial"/>
          <w:color w:val="000000"/>
        </w:rPr>
        <w:t xml:space="preserve"> </w:t>
      </w:r>
    </w:p>
    <w:p w14:paraId="6A9A60FC"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07182BD0"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67592D00"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4CB20C4C" w14:textId="77777777" w:rsidR="003C2D67" w:rsidRPr="00350EA7" w:rsidRDefault="003C2D67" w:rsidP="00642E6F">
      <w:pPr>
        <w:autoSpaceDE w:val="0"/>
        <w:autoSpaceDN w:val="0"/>
        <w:adjustRightInd w:val="0"/>
        <w:spacing w:after="0" w:line="240" w:lineRule="auto"/>
        <w:jc w:val="both"/>
        <w:rPr>
          <w:rFonts w:asciiTheme="minorHAnsi" w:hAnsiTheme="minorHAnsi" w:cs="Arial"/>
          <w:color w:val="000000"/>
        </w:rPr>
      </w:pPr>
    </w:p>
    <w:p w14:paraId="3256695B" w14:textId="77777777" w:rsidR="003C2D67" w:rsidRPr="00350EA7" w:rsidRDefault="003C2D67" w:rsidP="00642E6F">
      <w:pPr>
        <w:autoSpaceDE w:val="0"/>
        <w:autoSpaceDN w:val="0"/>
        <w:adjustRightInd w:val="0"/>
        <w:spacing w:after="0" w:line="240" w:lineRule="auto"/>
        <w:jc w:val="both"/>
        <w:rPr>
          <w:rFonts w:asciiTheme="minorHAnsi" w:hAnsiTheme="minorHAnsi" w:cs="Arial"/>
          <w:color w:val="000000"/>
        </w:rPr>
      </w:pPr>
    </w:p>
    <w:p w14:paraId="339789C1" w14:textId="77777777" w:rsidR="00642E6F" w:rsidRPr="00350EA7" w:rsidRDefault="00642E6F" w:rsidP="0091719C">
      <w:pPr>
        <w:autoSpaceDE w:val="0"/>
        <w:autoSpaceDN w:val="0"/>
        <w:adjustRightInd w:val="0"/>
        <w:spacing w:after="0" w:line="240" w:lineRule="auto"/>
        <w:jc w:val="both"/>
        <w:rPr>
          <w:rFonts w:asciiTheme="minorHAnsi" w:hAnsiTheme="minorHAnsi" w:cs="Arial"/>
          <w:color w:val="000000"/>
        </w:rPr>
      </w:pPr>
    </w:p>
    <w:p w14:paraId="20A7ABCD" w14:textId="77777777" w:rsidR="006B3943" w:rsidRPr="00350EA7" w:rsidRDefault="006B3943" w:rsidP="006B3943">
      <w:pPr>
        <w:pStyle w:val="Bezriadkovania"/>
        <w:jc w:val="both"/>
        <w:rPr>
          <w:rFonts w:asciiTheme="minorHAnsi" w:hAnsiTheme="minorHAnsi"/>
        </w:rPr>
      </w:pPr>
    </w:p>
    <w:p w14:paraId="6DE87C02" w14:textId="77777777" w:rsidR="006B3943" w:rsidRPr="00350EA7" w:rsidRDefault="006B3943" w:rsidP="006B3943">
      <w:pPr>
        <w:pStyle w:val="Bezriadkovania"/>
        <w:spacing w:after="120"/>
        <w:jc w:val="both"/>
        <w:rPr>
          <w:rFonts w:asciiTheme="minorHAnsi" w:hAnsiTheme="minorHAnsi"/>
        </w:rPr>
      </w:pPr>
      <w:r w:rsidRPr="00350EA7">
        <w:rPr>
          <w:rFonts w:asciiTheme="minorHAnsi" w:hAnsiTheme="minorHAnsi"/>
        </w:rPr>
        <w:t>V Košiciach, dňa .............................</w:t>
      </w:r>
      <w:r w:rsidRPr="00350EA7">
        <w:rPr>
          <w:rFonts w:asciiTheme="minorHAnsi" w:hAnsiTheme="minorHAnsi"/>
        </w:rPr>
        <w:tab/>
      </w:r>
      <w:r w:rsidRPr="00350EA7">
        <w:rPr>
          <w:rFonts w:asciiTheme="minorHAnsi" w:hAnsiTheme="minorHAnsi"/>
        </w:rPr>
        <w:tab/>
      </w:r>
      <w:r w:rsidRPr="00350EA7">
        <w:rPr>
          <w:rFonts w:asciiTheme="minorHAnsi" w:hAnsiTheme="minorHAnsi"/>
        </w:rPr>
        <w:tab/>
        <w:t>V ..............................., dňa .............................</w:t>
      </w:r>
    </w:p>
    <w:p w14:paraId="015022A0" w14:textId="77777777" w:rsidR="006B3943" w:rsidRPr="00350EA7" w:rsidRDefault="006B3943" w:rsidP="006B3943">
      <w:pPr>
        <w:pStyle w:val="Bezriadkovania"/>
        <w:spacing w:after="120"/>
        <w:jc w:val="both"/>
      </w:pPr>
      <w:r w:rsidRPr="00350EA7">
        <w:t>Objednávateľ:</w:t>
      </w:r>
      <w:r w:rsidRPr="00350EA7">
        <w:tab/>
      </w:r>
      <w:r w:rsidRPr="00350EA7">
        <w:tab/>
      </w:r>
      <w:r w:rsidRPr="00350EA7">
        <w:tab/>
      </w:r>
      <w:r w:rsidRPr="00350EA7">
        <w:tab/>
      </w:r>
      <w:r w:rsidRPr="00350EA7">
        <w:tab/>
      </w:r>
      <w:r w:rsidRPr="00350EA7">
        <w:tab/>
        <w:t>Zhotoviteľ:</w:t>
      </w:r>
    </w:p>
    <w:p w14:paraId="39F5BDBA" w14:textId="77777777" w:rsidR="006B3943" w:rsidRPr="00350EA7" w:rsidRDefault="006B3943" w:rsidP="006B3943">
      <w:pPr>
        <w:pStyle w:val="Bezriadkovania"/>
        <w:spacing w:after="120"/>
        <w:jc w:val="both"/>
      </w:pPr>
    </w:p>
    <w:p w14:paraId="237C5260" w14:textId="77777777" w:rsidR="006B3943" w:rsidRPr="00350EA7" w:rsidRDefault="006B3943" w:rsidP="006B3943">
      <w:pPr>
        <w:pStyle w:val="Bezriadkovania"/>
      </w:pPr>
      <w:r w:rsidRPr="00350EA7">
        <w:t>........................................................</w:t>
      </w:r>
      <w:r w:rsidRPr="00350EA7">
        <w:tab/>
      </w:r>
      <w:r w:rsidRPr="00350EA7">
        <w:tab/>
      </w:r>
      <w:r w:rsidRPr="00350EA7">
        <w:tab/>
        <w:t>........................................................</w:t>
      </w:r>
      <w:r w:rsidRPr="00350EA7">
        <w:tab/>
      </w:r>
      <w:r w:rsidRPr="00350EA7">
        <w:tab/>
      </w:r>
    </w:p>
    <w:p w14:paraId="7371037D" w14:textId="18588E17" w:rsidR="006B3943" w:rsidRPr="00350EA7" w:rsidRDefault="00155279" w:rsidP="006B3943">
      <w:pPr>
        <w:pStyle w:val="Bezriadkovania"/>
      </w:pPr>
      <w:r w:rsidRPr="00350EA7">
        <w:t>Ing. Rastislav Trnka</w:t>
      </w:r>
      <w:r w:rsidRPr="00350EA7">
        <w:tab/>
      </w:r>
      <w:r w:rsidR="006B3943" w:rsidRPr="00350EA7">
        <w:tab/>
      </w:r>
      <w:r w:rsidR="006B3943" w:rsidRPr="00350EA7">
        <w:tab/>
      </w:r>
      <w:r w:rsidR="006B3943" w:rsidRPr="00350EA7">
        <w:tab/>
      </w:r>
      <w:r w:rsidR="006B3943" w:rsidRPr="00350EA7">
        <w:tab/>
        <w:t>(meno, funkcia, pečiatka a podpis</w:t>
      </w:r>
    </w:p>
    <w:p w14:paraId="519FD1B6" w14:textId="619BFA26" w:rsidR="006B3943" w:rsidRPr="00350EA7" w:rsidRDefault="0029045E" w:rsidP="006B3943">
      <w:pPr>
        <w:pStyle w:val="Bezriadkovania"/>
      </w:pPr>
      <w:r w:rsidRPr="00350EA7">
        <w:t>p</w:t>
      </w:r>
      <w:r w:rsidR="009D20ED" w:rsidRPr="00350EA7">
        <w:t>redseda</w:t>
      </w:r>
      <w:r w:rsidR="006B3943" w:rsidRPr="00350EA7">
        <w:tab/>
      </w:r>
      <w:r w:rsidR="006B3943" w:rsidRPr="00350EA7">
        <w:tab/>
      </w:r>
      <w:r w:rsidR="006B3943" w:rsidRPr="00350EA7">
        <w:tab/>
      </w:r>
      <w:r w:rsidR="006B3943" w:rsidRPr="00350EA7">
        <w:tab/>
      </w:r>
      <w:r w:rsidR="006B3943" w:rsidRPr="00350EA7">
        <w:tab/>
      </w:r>
      <w:r w:rsidR="00F24935" w:rsidRPr="00350EA7">
        <w:tab/>
      </w:r>
      <w:r w:rsidR="006B3943" w:rsidRPr="00350EA7">
        <w:t>štatutárneho zástupcu zhotoviteľa)</w:t>
      </w:r>
    </w:p>
    <w:p w14:paraId="73A7BC53" w14:textId="6F91EB1F" w:rsidR="00D00D01" w:rsidRPr="00EB70CF" w:rsidRDefault="009C37BB" w:rsidP="009C37BB">
      <w:pPr>
        <w:pStyle w:val="Bezriadkovania"/>
      </w:pPr>
      <w:r w:rsidRPr="00350EA7">
        <w:t>Košického samosprávneho kraja</w:t>
      </w:r>
    </w:p>
    <w:sectPr w:rsidR="00D00D01" w:rsidRPr="00EB70CF"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0C26" w14:textId="77777777" w:rsidR="007B455D" w:rsidRDefault="007B455D">
      <w:pPr>
        <w:spacing w:after="0" w:line="240" w:lineRule="auto"/>
      </w:pPr>
      <w:r>
        <w:separator/>
      </w:r>
    </w:p>
  </w:endnote>
  <w:endnote w:type="continuationSeparator" w:id="0">
    <w:p w14:paraId="6B27F1E6" w14:textId="77777777" w:rsidR="007B455D" w:rsidRDefault="007B4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77777777" w:rsidR="00F54807" w:rsidRDefault="00F54807">
    <w:pPr>
      <w:pStyle w:val="Pta"/>
      <w:jc w:val="center"/>
    </w:pPr>
    <w:r>
      <w:fldChar w:fldCharType="begin"/>
    </w:r>
    <w:r>
      <w:instrText>PAGE   \* MERGEFORMAT</w:instrText>
    </w:r>
    <w:r>
      <w:fldChar w:fldCharType="separate"/>
    </w:r>
    <w:r w:rsidR="00C93FE6">
      <w:rPr>
        <w:noProof/>
      </w:rPr>
      <w:t>25</w:t>
    </w:r>
    <w:r>
      <w:rPr>
        <w:noProof/>
      </w:rPr>
      <w:fldChar w:fldCharType="end"/>
    </w:r>
  </w:p>
  <w:p w14:paraId="083D75F6" w14:textId="77777777" w:rsidR="00F54807" w:rsidRDefault="00F5480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17AE3" w14:textId="77777777" w:rsidR="007B455D" w:rsidRDefault="007B455D">
      <w:pPr>
        <w:spacing w:after="0" w:line="240" w:lineRule="auto"/>
      </w:pPr>
      <w:r>
        <w:separator/>
      </w:r>
    </w:p>
  </w:footnote>
  <w:footnote w:type="continuationSeparator" w:id="0">
    <w:p w14:paraId="4AC5BE38" w14:textId="77777777" w:rsidR="007B455D" w:rsidRDefault="007B45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3C6E4C"/>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0" w15:restartNumberingAfterBreak="0">
    <w:nsid w:val="02D854FE"/>
    <w:multiLevelType w:val="hybridMultilevel"/>
    <w:tmpl w:val="1F5ED602"/>
    <w:lvl w:ilvl="0" w:tplc="1CBE1C12">
      <w:start w:val="1"/>
      <w:numFmt w:val="decimal"/>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03191076"/>
    <w:multiLevelType w:val="multilevel"/>
    <w:tmpl w:val="CDE6697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3.1.%3."/>
      <w:lvlJc w:val="left"/>
      <w:pPr>
        <w:ind w:left="720" w:hanging="720"/>
      </w:pPr>
      <w:rPr>
        <w:rFonts w:hint="default"/>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6DE210B"/>
    <w:multiLevelType w:val="hybridMultilevel"/>
    <w:tmpl w:val="A71A2B54"/>
    <w:lvl w:ilvl="0" w:tplc="B8EEFB58">
      <w:start w:val="1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77B2CF6"/>
    <w:multiLevelType w:val="multilevel"/>
    <w:tmpl w:val="F488AEB4"/>
    <w:lvl w:ilvl="0">
      <w:start w:val="1"/>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4"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5"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D4D752C"/>
    <w:multiLevelType w:val="multilevel"/>
    <w:tmpl w:val="EC1467C0"/>
    <w:lvl w:ilvl="0">
      <w:start w:val="1"/>
      <w:numFmt w:val="decimal"/>
      <w:lvlText w:val="%1."/>
      <w:lvlJc w:val="left"/>
      <w:pPr>
        <w:ind w:left="1068"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0F141AC3"/>
    <w:multiLevelType w:val="multilevel"/>
    <w:tmpl w:val="ABAEE5A0"/>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8" w15:restartNumberingAfterBreak="0">
    <w:nsid w:val="1A211795"/>
    <w:multiLevelType w:val="multilevel"/>
    <w:tmpl w:val="ABD0C636"/>
    <w:lvl w:ilvl="0">
      <w:start w:val="6"/>
      <w:numFmt w:val="decimal"/>
      <w:lvlText w:val="%1."/>
      <w:lvlJc w:val="left"/>
      <w:pPr>
        <w:ind w:left="495" w:hanging="495"/>
      </w:pPr>
      <w:rPr>
        <w:rFonts w:hint="default"/>
      </w:rPr>
    </w:lvl>
    <w:lvl w:ilvl="1">
      <w:start w:val="9"/>
      <w:numFmt w:val="decimal"/>
      <w:lvlText w:val="%1.%2."/>
      <w:lvlJc w:val="left"/>
      <w:pPr>
        <w:ind w:left="1138" w:hanging="49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15:restartNumberingAfterBreak="0">
    <w:nsid w:val="23D97D32"/>
    <w:multiLevelType w:val="multilevel"/>
    <w:tmpl w:val="6818FB36"/>
    <w:lvl w:ilvl="0">
      <w:start w:val="18"/>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2D2E19"/>
    <w:multiLevelType w:val="hybridMultilevel"/>
    <w:tmpl w:val="6B7CF37E"/>
    <w:lvl w:ilvl="0" w:tplc="041B0001">
      <w:start w:val="1"/>
      <w:numFmt w:val="bullet"/>
      <w:lvlText w:val=""/>
      <w:lvlJc w:val="left"/>
      <w:pPr>
        <w:ind w:left="1110" w:hanging="360"/>
      </w:pPr>
      <w:rPr>
        <w:rFonts w:ascii="Symbol" w:hAnsi="Symbol" w:hint="default"/>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25" w15:restartNumberingAfterBreak="0">
    <w:nsid w:val="32CD0FAE"/>
    <w:multiLevelType w:val="multilevel"/>
    <w:tmpl w:val="B26E978E"/>
    <w:lvl w:ilvl="0">
      <w:start w:val="19"/>
      <w:numFmt w:val="decimal"/>
      <w:lvlText w:val="%1."/>
      <w:lvlJc w:val="left"/>
      <w:pPr>
        <w:ind w:left="435" w:hanging="435"/>
      </w:pPr>
      <w:rPr>
        <w:rFonts w:hint="default"/>
        <w:b w:val="0"/>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5AB1105"/>
    <w:multiLevelType w:val="multilevel"/>
    <w:tmpl w:val="5E24E90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7852C16"/>
    <w:multiLevelType w:val="multilevel"/>
    <w:tmpl w:val="C7882B22"/>
    <w:lvl w:ilvl="0">
      <w:start w:val="19"/>
      <w:numFmt w:val="decimal"/>
      <w:lvlText w:val="%1."/>
      <w:lvlJc w:val="left"/>
      <w:pPr>
        <w:ind w:left="770" w:hanging="360"/>
      </w:pPr>
      <w:rPr>
        <w:rFonts w:hint="default"/>
      </w:rPr>
    </w:lvl>
    <w:lvl w:ilvl="1">
      <w:start w:val="1"/>
      <w:numFmt w:val="lowerLetter"/>
      <w:lvlText w:val="%2."/>
      <w:lvlJc w:val="left"/>
      <w:pPr>
        <w:ind w:left="1490" w:hanging="360"/>
      </w:pPr>
      <w:rPr>
        <w:rFonts w:hint="default"/>
      </w:rPr>
    </w:lvl>
    <w:lvl w:ilvl="2">
      <w:start w:val="1"/>
      <w:numFmt w:val="lowerRoman"/>
      <w:lvlText w:val="%3."/>
      <w:lvlJc w:val="right"/>
      <w:pPr>
        <w:ind w:left="2210" w:hanging="180"/>
      </w:pPr>
      <w:rPr>
        <w:rFonts w:hint="default"/>
      </w:rPr>
    </w:lvl>
    <w:lvl w:ilvl="3">
      <w:start w:val="1"/>
      <w:numFmt w:val="decimal"/>
      <w:lvlText w:val="%4."/>
      <w:lvlJc w:val="left"/>
      <w:pPr>
        <w:ind w:left="2930" w:hanging="360"/>
      </w:pPr>
      <w:rPr>
        <w:rFonts w:hint="default"/>
      </w:rPr>
    </w:lvl>
    <w:lvl w:ilvl="4">
      <w:start w:val="1"/>
      <w:numFmt w:val="lowerLetter"/>
      <w:lvlText w:val="%5."/>
      <w:lvlJc w:val="left"/>
      <w:pPr>
        <w:ind w:left="3650" w:hanging="360"/>
      </w:pPr>
      <w:rPr>
        <w:rFonts w:hint="default"/>
      </w:rPr>
    </w:lvl>
    <w:lvl w:ilvl="5">
      <w:start w:val="1"/>
      <w:numFmt w:val="lowerRoman"/>
      <w:lvlText w:val="%6."/>
      <w:lvlJc w:val="right"/>
      <w:pPr>
        <w:ind w:left="4370" w:hanging="180"/>
      </w:pPr>
      <w:rPr>
        <w:rFonts w:hint="default"/>
      </w:rPr>
    </w:lvl>
    <w:lvl w:ilvl="6">
      <w:start w:val="1"/>
      <w:numFmt w:val="decimal"/>
      <w:lvlText w:val="%7."/>
      <w:lvlJc w:val="left"/>
      <w:pPr>
        <w:ind w:left="5090" w:hanging="360"/>
      </w:pPr>
      <w:rPr>
        <w:rFonts w:hint="default"/>
      </w:rPr>
    </w:lvl>
    <w:lvl w:ilvl="7">
      <w:start w:val="1"/>
      <w:numFmt w:val="lowerLetter"/>
      <w:lvlText w:val="%8."/>
      <w:lvlJc w:val="left"/>
      <w:pPr>
        <w:ind w:left="5810" w:hanging="360"/>
      </w:pPr>
      <w:rPr>
        <w:rFonts w:hint="default"/>
      </w:rPr>
    </w:lvl>
    <w:lvl w:ilvl="8">
      <w:start w:val="1"/>
      <w:numFmt w:val="lowerRoman"/>
      <w:lvlText w:val="%9."/>
      <w:lvlJc w:val="right"/>
      <w:pPr>
        <w:ind w:left="6530" w:hanging="180"/>
      </w:pPr>
      <w:rPr>
        <w:rFonts w:hint="default"/>
      </w:rPr>
    </w:lvl>
  </w:abstractNum>
  <w:abstractNum w:abstractNumId="28" w15:restartNumberingAfterBreak="0">
    <w:nsid w:val="37F8536F"/>
    <w:multiLevelType w:val="multilevel"/>
    <w:tmpl w:val="C312FF08"/>
    <w:lvl w:ilvl="0">
      <w:start w:val="19"/>
      <w:numFmt w:val="decimal"/>
      <w:lvlText w:val="%1"/>
      <w:lvlJc w:val="left"/>
      <w:pPr>
        <w:ind w:left="390" w:hanging="390"/>
      </w:pPr>
      <w:rPr>
        <w:rFonts w:hint="default"/>
        <w:b w:val="0"/>
      </w:rPr>
    </w:lvl>
    <w:lvl w:ilvl="1">
      <w:start w:val="3"/>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0DD1EA3"/>
    <w:multiLevelType w:val="multilevel"/>
    <w:tmpl w:val="379014E0"/>
    <w:lvl w:ilvl="0">
      <w:start w:val="7"/>
      <w:numFmt w:val="decimal"/>
      <w:lvlText w:val="%1"/>
      <w:lvlJc w:val="left"/>
      <w:pPr>
        <w:ind w:left="444" w:hanging="444"/>
      </w:pPr>
      <w:rPr>
        <w:rFonts w:hint="default"/>
        <w:b/>
      </w:rPr>
    </w:lvl>
    <w:lvl w:ilvl="1">
      <w:start w:val="3"/>
      <w:numFmt w:val="decimal"/>
      <w:lvlText w:val="%1.%2"/>
      <w:lvlJc w:val="left"/>
      <w:pPr>
        <w:ind w:left="798" w:hanging="444"/>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272" w:hanging="1440"/>
      </w:pPr>
      <w:rPr>
        <w:rFonts w:hint="default"/>
        <w:b/>
      </w:rPr>
    </w:lvl>
  </w:abstractNum>
  <w:abstractNum w:abstractNumId="30" w15:restartNumberingAfterBreak="0">
    <w:nsid w:val="4164548F"/>
    <w:multiLevelType w:val="hybridMultilevel"/>
    <w:tmpl w:val="98F6B5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825839"/>
    <w:multiLevelType w:val="hybridMultilevel"/>
    <w:tmpl w:val="270EC134"/>
    <w:lvl w:ilvl="0" w:tplc="4088250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44826019"/>
    <w:multiLevelType w:val="hybridMultilevel"/>
    <w:tmpl w:val="27207716"/>
    <w:lvl w:ilvl="0" w:tplc="04441D0A">
      <w:start w:val="1"/>
      <w:numFmt w:val="lowerRoman"/>
      <w:lvlText w:val="%1)"/>
      <w:lvlJc w:val="left"/>
      <w:pPr>
        <w:ind w:left="1656" w:hanging="360"/>
      </w:pPr>
      <w:rPr>
        <w:rFonts w:ascii="Calibri" w:eastAsia="Times New Roman" w:hAnsi="Calibri" w:cs="Times New Roman"/>
        <w:b w:val="0"/>
        <w:color w:val="auto"/>
      </w:rPr>
    </w:lvl>
    <w:lvl w:ilvl="1" w:tplc="041B0019">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34"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35" w15:restartNumberingAfterBreak="0">
    <w:nsid w:val="4FA54181"/>
    <w:multiLevelType w:val="hybridMultilevel"/>
    <w:tmpl w:val="5310DF64"/>
    <w:lvl w:ilvl="0" w:tplc="3BC8EAF2">
      <w:start w:val="1"/>
      <w:numFmt w:val="bullet"/>
      <w:lvlText w:val=""/>
      <w:lvlJc w:val="left"/>
      <w:pPr>
        <w:tabs>
          <w:tab w:val="num" w:pos="5400"/>
        </w:tabs>
        <w:ind w:left="5400" w:hanging="360"/>
      </w:pPr>
      <w:rPr>
        <w:rFonts w:ascii="Symbol" w:hAnsi="Symbol" w:hint="default"/>
        <w:color w:val="auto"/>
      </w:rPr>
    </w:lvl>
    <w:lvl w:ilvl="1" w:tplc="14EE6038">
      <w:numFmt w:val="bullet"/>
      <w:lvlText w:val="-"/>
      <w:lvlJc w:val="left"/>
      <w:pPr>
        <w:tabs>
          <w:tab w:val="num" w:pos="2160"/>
        </w:tabs>
        <w:ind w:left="2160" w:hanging="360"/>
      </w:pPr>
      <w:rPr>
        <w:rFonts w:ascii="Arial" w:eastAsia="Times New Roman" w:hAnsi="Arial" w:hint="default"/>
        <w:color w:val="auto"/>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38014F9"/>
    <w:multiLevelType w:val="hybridMultilevel"/>
    <w:tmpl w:val="791A6E30"/>
    <w:lvl w:ilvl="0" w:tplc="041B0017">
      <w:start w:val="1"/>
      <w:numFmt w:val="lowerLetter"/>
      <w:lvlText w:val="%1)"/>
      <w:lvlJc w:val="left"/>
      <w:pPr>
        <w:ind w:left="786" w:hanging="360"/>
      </w:pPr>
      <w:rPr>
        <w:rFonts w:hint="default"/>
        <w:b/>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7" w15:restartNumberingAfterBreak="0">
    <w:nsid w:val="589A4B77"/>
    <w:multiLevelType w:val="hybridMultilevel"/>
    <w:tmpl w:val="CAC0A9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8A44335"/>
    <w:multiLevelType w:val="hybridMultilevel"/>
    <w:tmpl w:val="EA8A34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99C7E4A"/>
    <w:multiLevelType w:val="multilevel"/>
    <w:tmpl w:val="B7966590"/>
    <w:lvl w:ilvl="0">
      <w:start w:val="1"/>
      <w:numFmt w:val="decimal"/>
      <w:lvlText w:val="%1."/>
      <w:lvlJc w:val="left"/>
      <w:pPr>
        <w:ind w:left="360" w:hanging="360"/>
      </w:pPr>
    </w:lvl>
    <w:lvl w:ilvl="1">
      <w:start w:val="1"/>
      <w:numFmt w:val="decimal"/>
      <w:lvlText w:val="%1.%2."/>
      <w:lvlJc w:val="left"/>
      <w:pPr>
        <w:ind w:left="716" w:hanging="432"/>
      </w:pPr>
      <w:rPr>
        <w:b/>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733EBC"/>
    <w:multiLevelType w:val="multilevel"/>
    <w:tmpl w:val="FED61DAA"/>
    <w:lvl w:ilvl="0">
      <w:start w:val="18"/>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24776EE"/>
    <w:multiLevelType w:val="multilevel"/>
    <w:tmpl w:val="A74C9B50"/>
    <w:lvl w:ilvl="0">
      <w:start w:val="18"/>
      <w:numFmt w:val="decimal"/>
      <w:lvlText w:val="%1"/>
      <w:lvlJc w:val="left"/>
      <w:pPr>
        <w:ind w:left="420" w:hanging="420"/>
      </w:pPr>
      <w:rPr>
        <w:rFonts w:hint="default"/>
        <w:b w:val="0"/>
        <w:color w:val="auto"/>
      </w:rPr>
    </w:lvl>
    <w:lvl w:ilvl="1">
      <w:start w:val="1"/>
      <w:numFmt w:val="decimal"/>
      <w:lvlText w:val="%1.%2"/>
      <w:lvlJc w:val="left"/>
      <w:pPr>
        <w:ind w:left="420" w:hanging="420"/>
      </w:pPr>
      <w:rPr>
        <w:rFonts w:asciiTheme="minorHAnsi" w:hAnsiTheme="minorHAnsi" w:cstheme="minorHAnsi" w:hint="default"/>
        <w:b/>
        <w:bCs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4"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45" w15:restartNumberingAfterBreak="0">
    <w:nsid w:val="654315BF"/>
    <w:multiLevelType w:val="hybridMultilevel"/>
    <w:tmpl w:val="054228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6A54657B"/>
    <w:multiLevelType w:val="hybridMultilevel"/>
    <w:tmpl w:val="DF2C419C"/>
    <w:lvl w:ilvl="0" w:tplc="7FB6F700">
      <w:start w:val="1"/>
      <w:numFmt w:val="decimal"/>
      <w:lvlText w:val="%1."/>
      <w:lvlJc w:val="left"/>
      <w:pPr>
        <w:ind w:left="720" w:hanging="360"/>
      </w:pPr>
    </w:lvl>
    <w:lvl w:ilvl="1" w:tplc="4E34AC26">
      <w:start w:val="1"/>
      <w:numFmt w:val="decimal"/>
      <w:lvlText w:val="%2."/>
      <w:lvlJc w:val="left"/>
      <w:pPr>
        <w:ind w:left="720" w:hanging="360"/>
      </w:pPr>
    </w:lvl>
    <w:lvl w:ilvl="2" w:tplc="B17C664C">
      <w:start w:val="1"/>
      <w:numFmt w:val="decimal"/>
      <w:lvlText w:val="%3."/>
      <w:lvlJc w:val="left"/>
      <w:pPr>
        <w:ind w:left="720" w:hanging="360"/>
      </w:pPr>
    </w:lvl>
    <w:lvl w:ilvl="3" w:tplc="E8A2267A">
      <w:start w:val="1"/>
      <w:numFmt w:val="decimal"/>
      <w:lvlText w:val="%4."/>
      <w:lvlJc w:val="left"/>
      <w:pPr>
        <w:ind w:left="720" w:hanging="360"/>
      </w:pPr>
    </w:lvl>
    <w:lvl w:ilvl="4" w:tplc="615C6626">
      <w:start w:val="1"/>
      <w:numFmt w:val="decimal"/>
      <w:lvlText w:val="%5."/>
      <w:lvlJc w:val="left"/>
      <w:pPr>
        <w:ind w:left="720" w:hanging="360"/>
      </w:pPr>
    </w:lvl>
    <w:lvl w:ilvl="5" w:tplc="1CF42CC4">
      <w:start w:val="1"/>
      <w:numFmt w:val="decimal"/>
      <w:lvlText w:val="%6."/>
      <w:lvlJc w:val="left"/>
      <w:pPr>
        <w:ind w:left="720" w:hanging="360"/>
      </w:pPr>
    </w:lvl>
    <w:lvl w:ilvl="6" w:tplc="E08AC992">
      <w:start w:val="1"/>
      <w:numFmt w:val="decimal"/>
      <w:lvlText w:val="%7."/>
      <w:lvlJc w:val="left"/>
      <w:pPr>
        <w:ind w:left="720" w:hanging="360"/>
      </w:pPr>
    </w:lvl>
    <w:lvl w:ilvl="7" w:tplc="947E2636">
      <w:start w:val="1"/>
      <w:numFmt w:val="decimal"/>
      <w:lvlText w:val="%8."/>
      <w:lvlJc w:val="left"/>
      <w:pPr>
        <w:ind w:left="720" w:hanging="360"/>
      </w:pPr>
    </w:lvl>
    <w:lvl w:ilvl="8" w:tplc="40C08D1E">
      <w:start w:val="1"/>
      <w:numFmt w:val="decimal"/>
      <w:lvlText w:val="%9."/>
      <w:lvlJc w:val="left"/>
      <w:pPr>
        <w:ind w:left="720" w:hanging="360"/>
      </w:pPr>
    </w:lvl>
  </w:abstractNum>
  <w:abstractNum w:abstractNumId="48"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9F7B4A"/>
    <w:multiLevelType w:val="multilevel"/>
    <w:tmpl w:val="298ADACA"/>
    <w:lvl w:ilvl="0">
      <w:start w:val="7"/>
      <w:numFmt w:val="decimal"/>
      <w:lvlText w:val="%1"/>
      <w:lvlJc w:val="left"/>
      <w:pPr>
        <w:ind w:left="600" w:hanging="600"/>
      </w:pPr>
      <w:rPr>
        <w:rFonts w:hint="default"/>
      </w:rPr>
    </w:lvl>
    <w:lvl w:ilvl="1">
      <w:start w:val="2"/>
      <w:numFmt w:val="decimal"/>
      <w:lvlText w:val="%1.%2"/>
      <w:lvlJc w:val="left"/>
      <w:pPr>
        <w:ind w:left="883" w:hanging="600"/>
      </w:pPr>
      <w:rPr>
        <w:rFonts w:hint="default"/>
        <w:b/>
      </w:rPr>
    </w:lvl>
    <w:lvl w:ilvl="2">
      <w:start w:val="2"/>
      <w:numFmt w:val="decimal"/>
      <w:lvlText w:val="%1.%2.%3"/>
      <w:lvlJc w:val="left"/>
      <w:pPr>
        <w:ind w:left="1286" w:hanging="720"/>
      </w:pPr>
      <w:rPr>
        <w:rFonts w:hint="default"/>
      </w:rPr>
    </w:lvl>
    <w:lvl w:ilvl="3">
      <w:start w:val="2"/>
      <w:numFmt w:val="decimal"/>
      <w:lvlText w:val="%1.%2.%3.%4"/>
      <w:lvlJc w:val="left"/>
      <w:pPr>
        <w:ind w:left="2138"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51"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721682462">
    <w:abstractNumId w:val="1"/>
  </w:num>
  <w:num w:numId="2" w16cid:durableId="55711068">
    <w:abstractNumId w:val="0"/>
  </w:num>
  <w:num w:numId="3" w16cid:durableId="1148744091">
    <w:abstractNumId w:val="13"/>
  </w:num>
  <w:num w:numId="4" w16cid:durableId="1354110306">
    <w:abstractNumId w:val="2"/>
  </w:num>
  <w:num w:numId="5" w16cid:durableId="1719429166">
    <w:abstractNumId w:val="46"/>
  </w:num>
  <w:num w:numId="6" w16cid:durableId="81923808">
    <w:abstractNumId w:val="19"/>
  </w:num>
  <w:num w:numId="7" w16cid:durableId="103040882">
    <w:abstractNumId w:val="14"/>
  </w:num>
  <w:num w:numId="8" w16cid:durableId="806509575">
    <w:abstractNumId w:val="41"/>
  </w:num>
  <w:num w:numId="9" w16cid:durableId="834221850">
    <w:abstractNumId w:val="22"/>
  </w:num>
  <w:num w:numId="10" w16cid:durableId="671220372">
    <w:abstractNumId w:val="39"/>
  </w:num>
  <w:num w:numId="11" w16cid:durableId="2042320278">
    <w:abstractNumId w:val="16"/>
  </w:num>
  <w:num w:numId="12" w16cid:durableId="1009020429">
    <w:abstractNumId w:val="37"/>
  </w:num>
  <w:num w:numId="13" w16cid:durableId="1819613464">
    <w:abstractNumId w:val="30"/>
  </w:num>
  <w:num w:numId="14" w16cid:durableId="602684588">
    <w:abstractNumId w:val="26"/>
  </w:num>
  <w:num w:numId="15" w16cid:durableId="1874808844">
    <w:abstractNumId w:val="38"/>
  </w:num>
  <w:num w:numId="16" w16cid:durableId="1402293993">
    <w:abstractNumId w:val="23"/>
  </w:num>
  <w:num w:numId="17" w16cid:durableId="1255554281">
    <w:abstractNumId w:val="17"/>
  </w:num>
  <w:num w:numId="18" w16cid:durableId="300427214">
    <w:abstractNumId w:val="3"/>
  </w:num>
  <w:num w:numId="19" w16cid:durableId="267659887">
    <w:abstractNumId w:val="35"/>
  </w:num>
  <w:num w:numId="20" w16cid:durableId="159277818">
    <w:abstractNumId w:val="33"/>
  </w:num>
  <w:num w:numId="21" w16cid:durableId="1580208057">
    <w:abstractNumId w:val="20"/>
  </w:num>
  <w:num w:numId="22" w16cid:durableId="2147358103">
    <w:abstractNumId w:val="15"/>
  </w:num>
  <w:num w:numId="23" w16cid:durableId="1368263382">
    <w:abstractNumId w:val="11"/>
  </w:num>
  <w:num w:numId="24" w16cid:durableId="474102015">
    <w:abstractNumId w:val="48"/>
  </w:num>
  <w:num w:numId="25" w16cid:durableId="393752">
    <w:abstractNumId w:val="42"/>
  </w:num>
  <w:num w:numId="26" w16cid:durableId="1716539503">
    <w:abstractNumId w:val="49"/>
  </w:num>
  <w:num w:numId="27" w16cid:durableId="1456829430">
    <w:abstractNumId w:val="18"/>
  </w:num>
  <w:num w:numId="28" w16cid:durableId="279385848">
    <w:abstractNumId w:val="6"/>
  </w:num>
  <w:num w:numId="29" w16cid:durableId="504711683">
    <w:abstractNumId w:val="9"/>
  </w:num>
  <w:num w:numId="30" w16cid:durableId="1944265319">
    <w:abstractNumId w:val="4"/>
  </w:num>
  <w:num w:numId="31" w16cid:durableId="693965508">
    <w:abstractNumId w:val="50"/>
  </w:num>
  <w:num w:numId="32" w16cid:durableId="879627432">
    <w:abstractNumId w:val="43"/>
  </w:num>
  <w:num w:numId="33" w16cid:durableId="555510816">
    <w:abstractNumId w:val="32"/>
  </w:num>
  <w:num w:numId="34" w16cid:durableId="763037958">
    <w:abstractNumId w:val="40"/>
  </w:num>
  <w:num w:numId="35" w16cid:durableId="751435982">
    <w:abstractNumId w:val="5"/>
  </w:num>
  <w:num w:numId="36" w16cid:durableId="214199854">
    <w:abstractNumId w:val="7"/>
  </w:num>
  <w:num w:numId="37" w16cid:durableId="1258251357">
    <w:abstractNumId w:val="10"/>
  </w:num>
  <w:num w:numId="38" w16cid:durableId="1020007012">
    <w:abstractNumId w:val="25"/>
  </w:num>
  <w:num w:numId="39" w16cid:durableId="343551829">
    <w:abstractNumId w:val="44"/>
  </w:num>
  <w:num w:numId="40" w16cid:durableId="2139057547">
    <w:abstractNumId w:val="36"/>
  </w:num>
  <w:num w:numId="41" w16cid:durableId="295306661">
    <w:abstractNumId w:val="24"/>
  </w:num>
  <w:num w:numId="42" w16cid:durableId="266011450">
    <w:abstractNumId w:val="12"/>
  </w:num>
  <w:num w:numId="43" w16cid:durableId="1064765841">
    <w:abstractNumId w:val="27"/>
  </w:num>
  <w:num w:numId="44" w16cid:durableId="1715692378">
    <w:abstractNumId w:val="28"/>
  </w:num>
  <w:num w:numId="45" w16cid:durableId="194663520">
    <w:abstractNumId w:val="29"/>
  </w:num>
  <w:num w:numId="46" w16cid:durableId="483158494">
    <w:abstractNumId w:val="34"/>
  </w:num>
  <w:num w:numId="47" w16cid:durableId="664625232">
    <w:abstractNumId w:val="8"/>
  </w:num>
  <w:num w:numId="48" w16cid:durableId="646784475">
    <w:abstractNumId w:val="21"/>
  </w:num>
  <w:num w:numId="49" w16cid:durableId="35663367">
    <w:abstractNumId w:val="51"/>
  </w:num>
  <w:num w:numId="50" w16cid:durableId="511727317">
    <w:abstractNumId w:val="45"/>
  </w:num>
  <w:num w:numId="51" w16cid:durableId="317460874">
    <w:abstractNumId w:val="31"/>
  </w:num>
  <w:num w:numId="52" w16cid:durableId="374736597">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943"/>
    <w:rsid w:val="000027AC"/>
    <w:rsid w:val="000029A7"/>
    <w:rsid w:val="00002C2B"/>
    <w:rsid w:val="00002C9D"/>
    <w:rsid w:val="000056A8"/>
    <w:rsid w:val="00010B0A"/>
    <w:rsid w:val="00011D39"/>
    <w:rsid w:val="00013C4D"/>
    <w:rsid w:val="00013E8A"/>
    <w:rsid w:val="0001530C"/>
    <w:rsid w:val="00015A09"/>
    <w:rsid w:val="00017232"/>
    <w:rsid w:val="00021864"/>
    <w:rsid w:val="00022C6F"/>
    <w:rsid w:val="00025B1D"/>
    <w:rsid w:val="000263EB"/>
    <w:rsid w:val="00026BE1"/>
    <w:rsid w:val="00027081"/>
    <w:rsid w:val="00027EE1"/>
    <w:rsid w:val="0003047E"/>
    <w:rsid w:val="000306E6"/>
    <w:rsid w:val="00030C07"/>
    <w:rsid w:val="00030F05"/>
    <w:rsid w:val="00032B4F"/>
    <w:rsid w:val="000338EA"/>
    <w:rsid w:val="00035100"/>
    <w:rsid w:val="00035818"/>
    <w:rsid w:val="00036153"/>
    <w:rsid w:val="000368CE"/>
    <w:rsid w:val="00040CD4"/>
    <w:rsid w:val="0004159A"/>
    <w:rsid w:val="00041EB3"/>
    <w:rsid w:val="00042EC2"/>
    <w:rsid w:val="00043943"/>
    <w:rsid w:val="00043C9C"/>
    <w:rsid w:val="00044834"/>
    <w:rsid w:val="00044B72"/>
    <w:rsid w:val="00045040"/>
    <w:rsid w:val="0004600B"/>
    <w:rsid w:val="00050EA0"/>
    <w:rsid w:val="00054D06"/>
    <w:rsid w:val="000558A6"/>
    <w:rsid w:val="00055D15"/>
    <w:rsid w:val="0005600B"/>
    <w:rsid w:val="000569FA"/>
    <w:rsid w:val="0005723D"/>
    <w:rsid w:val="00060A67"/>
    <w:rsid w:val="000627C6"/>
    <w:rsid w:val="00066661"/>
    <w:rsid w:val="00066F36"/>
    <w:rsid w:val="0007097B"/>
    <w:rsid w:val="00071052"/>
    <w:rsid w:val="000710D0"/>
    <w:rsid w:val="00071221"/>
    <w:rsid w:val="0007397B"/>
    <w:rsid w:val="00074E59"/>
    <w:rsid w:val="000767D5"/>
    <w:rsid w:val="00076E4C"/>
    <w:rsid w:val="00081532"/>
    <w:rsid w:val="00081C13"/>
    <w:rsid w:val="00082ADC"/>
    <w:rsid w:val="00083807"/>
    <w:rsid w:val="000845F6"/>
    <w:rsid w:val="00084955"/>
    <w:rsid w:val="00084A54"/>
    <w:rsid w:val="00084C71"/>
    <w:rsid w:val="000910E9"/>
    <w:rsid w:val="000913AC"/>
    <w:rsid w:val="00091635"/>
    <w:rsid w:val="00092DB1"/>
    <w:rsid w:val="00092F4C"/>
    <w:rsid w:val="00093570"/>
    <w:rsid w:val="00093B59"/>
    <w:rsid w:val="00093BF3"/>
    <w:rsid w:val="000940E2"/>
    <w:rsid w:val="0009416E"/>
    <w:rsid w:val="00094246"/>
    <w:rsid w:val="000947AA"/>
    <w:rsid w:val="000949FF"/>
    <w:rsid w:val="000956B5"/>
    <w:rsid w:val="000959DE"/>
    <w:rsid w:val="00095A38"/>
    <w:rsid w:val="00096F53"/>
    <w:rsid w:val="000A0BA6"/>
    <w:rsid w:val="000A0DD4"/>
    <w:rsid w:val="000A2FB6"/>
    <w:rsid w:val="000A43DA"/>
    <w:rsid w:val="000A4D3B"/>
    <w:rsid w:val="000A53FE"/>
    <w:rsid w:val="000A6CD2"/>
    <w:rsid w:val="000A6F93"/>
    <w:rsid w:val="000A705A"/>
    <w:rsid w:val="000B0B48"/>
    <w:rsid w:val="000B27EC"/>
    <w:rsid w:val="000B2C3C"/>
    <w:rsid w:val="000B593B"/>
    <w:rsid w:val="000B6397"/>
    <w:rsid w:val="000C1668"/>
    <w:rsid w:val="000C1F8C"/>
    <w:rsid w:val="000C21B8"/>
    <w:rsid w:val="000C263F"/>
    <w:rsid w:val="000C37D6"/>
    <w:rsid w:val="000C43FB"/>
    <w:rsid w:val="000C4D27"/>
    <w:rsid w:val="000C5ACE"/>
    <w:rsid w:val="000C6E95"/>
    <w:rsid w:val="000C71CB"/>
    <w:rsid w:val="000D0165"/>
    <w:rsid w:val="000D07AD"/>
    <w:rsid w:val="000D09B0"/>
    <w:rsid w:val="000D2106"/>
    <w:rsid w:val="000D430A"/>
    <w:rsid w:val="000D4680"/>
    <w:rsid w:val="000D4750"/>
    <w:rsid w:val="000D4EB2"/>
    <w:rsid w:val="000D52B4"/>
    <w:rsid w:val="000D704D"/>
    <w:rsid w:val="000D7743"/>
    <w:rsid w:val="000E023F"/>
    <w:rsid w:val="000E469F"/>
    <w:rsid w:val="000E505F"/>
    <w:rsid w:val="000E51B5"/>
    <w:rsid w:val="000E7F76"/>
    <w:rsid w:val="000F0A66"/>
    <w:rsid w:val="000F38FA"/>
    <w:rsid w:val="000F3D73"/>
    <w:rsid w:val="000F4496"/>
    <w:rsid w:val="000F533E"/>
    <w:rsid w:val="000F5476"/>
    <w:rsid w:val="000F5BF4"/>
    <w:rsid w:val="000F6892"/>
    <w:rsid w:val="000F6951"/>
    <w:rsid w:val="000F7209"/>
    <w:rsid w:val="000F79BD"/>
    <w:rsid w:val="000F7D9C"/>
    <w:rsid w:val="000F7FE7"/>
    <w:rsid w:val="00100D10"/>
    <w:rsid w:val="0010145E"/>
    <w:rsid w:val="00101B07"/>
    <w:rsid w:val="00101C4A"/>
    <w:rsid w:val="001023ED"/>
    <w:rsid w:val="00102D50"/>
    <w:rsid w:val="00105B36"/>
    <w:rsid w:val="00106AE7"/>
    <w:rsid w:val="00107070"/>
    <w:rsid w:val="00111041"/>
    <w:rsid w:val="0011109F"/>
    <w:rsid w:val="001116D9"/>
    <w:rsid w:val="00111CEF"/>
    <w:rsid w:val="00112FFD"/>
    <w:rsid w:val="00114D37"/>
    <w:rsid w:val="00114FC7"/>
    <w:rsid w:val="0011525F"/>
    <w:rsid w:val="001164DE"/>
    <w:rsid w:val="00116B25"/>
    <w:rsid w:val="001213C0"/>
    <w:rsid w:val="00121AD8"/>
    <w:rsid w:val="00121DE9"/>
    <w:rsid w:val="00122D57"/>
    <w:rsid w:val="00122DD7"/>
    <w:rsid w:val="00123384"/>
    <w:rsid w:val="00123B93"/>
    <w:rsid w:val="00123D42"/>
    <w:rsid w:val="001266E5"/>
    <w:rsid w:val="00126D50"/>
    <w:rsid w:val="00127437"/>
    <w:rsid w:val="001303B3"/>
    <w:rsid w:val="0013133B"/>
    <w:rsid w:val="001314DE"/>
    <w:rsid w:val="00135AA8"/>
    <w:rsid w:val="00135C99"/>
    <w:rsid w:val="00137076"/>
    <w:rsid w:val="00137335"/>
    <w:rsid w:val="00137A98"/>
    <w:rsid w:val="00140068"/>
    <w:rsid w:val="00140A40"/>
    <w:rsid w:val="00143B24"/>
    <w:rsid w:val="0014439A"/>
    <w:rsid w:val="00144984"/>
    <w:rsid w:val="00146580"/>
    <w:rsid w:val="00146A6C"/>
    <w:rsid w:val="00150B99"/>
    <w:rsid w:val="00150F09"/>
    <w:rsid w:val="0015294C"/>
    <w:rsid w:val="00152D30"/>
    <w:rsid w:val="0015386F"/>
    <w:rsid w:val="001538B7"/>
    <w:rsid w:val="00155279"/>
    <w:rsid w:val="001554E9"/>
    <w:rsid w:val="001558E5"/>
    <w:rsid w:val="00155FB4"/>
    <w:rsid w:val="00156DF5"/>
    <w:rsid w:val="0016103E"/>
    <w:rsid w:val="00161DB4"/>
    <w:rsid w:val="00166EC8"/>
    <w:rsid w:val="001728E5"/>
    <w:rsid w:val="0017384E"/>
    <w:rsid w:val="0017434B"/>
    <w:rsid w:val="00176EDA"/>
    <w:rsid w:val="0017767D"/>
    <w:rsid w:val="00177E66"/>
    <w:rsid w:val="00180364"/>
    <w:rsid w:val="00180A70"/>
    <w:rsid w:val="00180BE5"/>
    <w:rsid w:val="00180F1F"/>
    <w:rsid w:val="00180F3B"/>
    <w:rsid w:val="001813A4"/>
    <w:rsid w:val="00182A22"/>
    <w:rsid w:val="00182B9D"/>
    <w:rsid w:val="00183832"/>
    <w:rsid w:val="00184F7C"/>
    <w:rsid w:val="00185C80"/>
    <w:rsid w:val="00186000"/>
    <w:rsid w:val="001868AF"/>
    <w:rsid w:val="00186911"/>
    <w:rsid w:val="00187030"/>
    <w:rsid w:val="00187093"/>
    <w:rsid w:val="00190123"/>
    <w:rsid w:val="0019094C"/>
    <w:rsid w:val="00190B5C"/>
    <w:rsid w:val="0019117F"/>
    <w:rsid w:val="001925CC"/>
    <w:rsid w:val="0019292D"/>
    <w:rsid w:val="00193826"/>
    <w:rsid w:val="00195637"/>
    <w:rsid w:val="001961DA"/>
    <w:rsid w:val="0019767D"/>
    <w:rsid w:val="001A07B7"/>
    <w:rsid w:val="001A166A"/>
    <w:rsid w:val="001A3F89"/>
    <w:rsid w:val="001A55C5"/>
    <w:rsid w:val="001A6605"/>
    <w:rsid w:val="001A683E"/>
    <w:rsid w:val="001A7005"/>
    <w:rsid w:val="001A7323"/>
    <w:rsid w:val="001B0A43"/>
    <w:rsid w:val="001B1140"/>
    <w:rsid w:val="001B2611"/>
    <w:rsid w:val="001B362F"/>
    <w:rsid w:val="001B4FD3"/>
    <w:rsid w:val="001B68FA"/>
    <w:rsid w:val="001B6ED3"/>
    <w:rsid w:val="001B7CEB"/>
    <w:rsid w:val="001C09CA"/>
    <w:rsid w:val="001C09F6"/>
    <w:rsid w:val="001C1620"/>
    <w:rsid w:val="001C1D53"/>
    <w:rsid w:val="001C2545"/>
    <w:rsid w:val="001C3E7D"/>
    <w:rsid w:val="001C64FC"/>
    <w:rsid w:val="001C6E74"/>
    <w:rsid w:val="001C77CB"/>
    <w:rsid w:val="001D3AAB"/>
    <w:rsid w:val="001D498E"/>
    <w:rsid w:val="001D503C"/>
    <w:rsid w:val="001D51EE"/>
    <w:rsid w:val="001D66B4"/>
    <w:rsid w:val="001D783A"/>
    <w:rsid w:val="001E0567"/>
    <w:rsid w:val="001E06B6"/>
    <w:rsid w:val="001E0AF4"/>
    <w:rsid w:val="001E18AF"/>
    <w:rsid w:val="001E22EA"/>
    <w:rsid w:val="001E233D"/>
    <w:rsid w:val="001E2913"/>
    <w:rsid w:val="001E2B6D"/>
    <w:rsid w:val="001E36AE"/>
    <w:rsid w:val="001E3B5E"/>
    <w:rsid w:val="001E452C"/>
    <w:rsid w:val="001E54E6"/>
    <w:rsid w:val="001E5801"/>
    <w:rsid w:val="001E5847"/>
    <w:rsid w:val="001F0EDA"/>
    <w:rsid w:val="001F191D"/>
    <w:rsid w:val="001F2348"/>
    <w:rsid w:val="001F2C1A"/>
    <w:rsid w:val="001F3435"/>
    <w:rsid w:val="001F42BE"/>
    <w:rsid w:val="001F6187"/>
    <w:rsid w:val="001F6234"/>
    <w:rsid w:val="001F747E"/>
    <w:rsid w:val="001F7A34"/>
    <w:rsid w:val="001F7CBF"/>
    <w:rsid w:val="00200165"/>
    <w:rsid w:val="00200990"/>
    <w:rsid w:val="002016F7"/>
    <w:rsid w:val="00204606"/>
    <w:rsid w:val="00206A38"/>
    <w:rsid w:val="00212BC0"/>
    <w:rsid w:val="0021318C"/>
    <w:rsid w:val="00213BDC"/>
    <w:rsid w:val="002143A1"/>
    <w:rsid w:val="00214BDF"/>
    <w:rsid w:val="00215D0D"/>
    <w:rsid w:val="00217DD5"/>
    <w:rsid w:val="00220ECA"/>
    <w:rsid w:val="00221165"/>
    <w:rsid w:val="0022148A"/>
    <w:rsid w:val="002223F0"/>
    <w:rsid w:val="0022582B"/>
    <w:rsid w:val="0022740F"/>
    <w:rsid w:val="00231999"/>
    <w:rsid w:val="00232675"/>
    <w:rsid w:val="002329FF"/>
    <w:rsid w:val="0023360D"/>
    <w:rsid w:val="0023415E"/>
    <w:rsid w:val="00234384"/>
    <w:rsid w:val="00235037"/>
    <w:rsid w:val="002372DD"/>
    <w:rsid w:val="00242948"/>
    <w:rsid w:val="00242BF0"/>
    <w:rsid w:val="00243006"/>
    <w:rsid w:val="00243658"/>
    <w:rsid w:val="002473B5"/>
    <w:rsid w:val="002522F6"/>
    <w:rsid w:val="00253D7D"/>
    <w:rsid w:val="00254591"/>
    <w:rsid w:val="00255886"/>
    <w:rsid w:val="00255AF0"/>
    <w:rsid w:val="002565A2"/>
    <w:rsid w:val="0025673C"/>
    <w:rsid w:val="00256752"/>
    <w:rsid w:val="002572E5"/>
    <w:rsid w:val="00257D0A"/>
    <w:rsid w:val="0026098A"/>
    <w:rsid w:val="00260F12"/>
    <w:rsid w:val="002632E1"/>
    <w:rsid w:val="00267426"/>
    <w:rsid w:val="002679D7"/>
    <w:rsid w:val="00271868"/>
    <w:rsid w:val="00274CA8"/>
    <w:rsid w:val="00275F39"/>
    <w:rsid w:val="0027605B"/>
    <w:rsid w:val="002776E6"/>
    <w:rsid w:val="002802D3"/>
    <w:rsid w:val="0028079E"/>
    <w:rsid w:val="00280940"/>
    <w:rsid w:val="002814AA"/>
    <w:rsid w:val="00282579"/>
    <w:rsid w:val="0028328A"/>
    <w:rsid w:val="00283B3D"/>
    <w:rsid w:val="00284092"/>
    <w:rsid w:val="0028471B"/>
    <w:rsid w:val="00284D74"/>
    <w:rsid w:val="00284F0F"/>
    <w:rsid w:val="00285081"/>
    <w:rsid w:val="002855B2"/>
    <w:rsid w:val="00285DCA"/>
    <w:rsid w:val="00286633"/>
    <w:rsid w:val="00286905"/>
    <w:rsid w:val="00287770"/>
    <w:rsid w:val="00287D2B"/>
    <w:rsid w:val="0029045E"/>
    <w:rsid w:val="00290A03"/>
    <w:rsid w:val="00291C29"/>
    <w:rsid w:val="00292687"/>
    <w:rsid w:val="002957F4"/>
    <w:rsid w:val="00296000"/>
    <w:rsid w:val="002968CD"/>
    <w:rsid w:val="002976D8"/>
    <w:rsid w:val="002A0128"/>
    <w:rsid w:val="002A0C2C"/>
    <w:rsid w:val="002A1013"/>
    <w:rsid w:val="002A272B"/>
    <w:rsid w:val="002A3F7E"/>
    <w:rsid w:val="002A43A6"/>
    <w:rsid w:val="002A52AF"/>
    <w:rsid w:val="002A5578"/>
    <w:rsid w:val="002A5AFF"/>
    <w:rsid w:val="002A7A05"/>
    <w:rsid w:val="002B02A4"/>
    <w:rsid w:val="002B039A"/>
    <w:rsid w:val="002B0C00"/>
    <w:rsid w:val="002B271A"/>
    <w:rsid w:val="002B2758"/>
    <w:rsid w:val="002B2E08"/>
    <w:rsid w:val="002B2F11"/>
    <w:rsid w:val="002B3032"/>
    <w:rsid w:val="002B33E7"/>
    <w:rsid w:val="002B3F49"/>
    <w:rsid w:val="002B505C"/>
    <w:rsid w:val="002B548F"/>
    <w:rsid w:val="002B5C29"/>
    <w:rsid w:val="002B62F5"/>
    <w:rsid w:val="002B63CE"/>
    <w:rsid w:val="002B70A7"/>
    <w:rsid w:val="002B7A06"/>
    <w:rsid w:val="002B7C57"/>
    <w:rsid w:val="002B7E9F"/>
    <w:rsid w:val="002B7F0E"/>
    <w:rsid w:val="002C02EC"/>
    <w:rsid w:val="002C0B6F"/>
    <w:rsid w:val="002C1436"/>
    <w:rsid w:val="002C19F3"/>
    <w:rsid w:val="002C1BE6"/>
    <w:rsid w:val="002C2651"/>
    <w:rsid w:val="002C2DB9"/>
    <w:rsid w:val="002C2EEB"/>
    <w:rsid w:val="002C5470"/>
    <w:rsid w:val="002C7A05"/>
    <w:rsid w:val="002D0389"/>
    <w:rsid w:val="002D0A66"/>
    <w:rsid w:val="002D0C07"/>
    <w:rsid w:val="002D0EC0"/>
    <w:rsid w:val="002D1C08"/>
    <w:rsid w:val="002D2682"/>
    <w:rsid w:val="002D32B3"/>
    <w:rsid w:val="002D7A7C"/>
    <w:rsid w:val="002E1A1B"/>
    <w:rsid w:val="002E1D98"/>
    <w:rsid w:val="002E219A"/>
    <w:rsid w:val="002E24FD"/>
    <w:rsid w:val="002E29CA"/>
    <w:rsid w:val="002E29F9"/>
    <w:rsid w:val="002E2C54"/>
    <w:rsid w:val="002E2F23"/>
    <w:rsid w:val="002E3738"/>
    <w:rsid w:val="002E464D"/>
    <w:rsid w:val="002E50B0"/>
    <w:rsid w:val="002F14A8"/>
    <w:rsid w:val="002F272F"/>
    <w:rsid w:val="002F42FE"/>
    <w:rsid w:val="002F44BE"/>
    <w:rsid w:val="002F51D9"/>
    <w:rsid w:val="002F7656"/>
    <w:rsid w:val="002F7BCE"/>
    <w:rsid w:val="00301179"/>
    <w:rsid w:val="003038C2"/>
    <w:rsid w:val="00303FCB"/>
    <w:rsid w:val="0031055A"/>
    <w:rsid w:val="00312067"/>
    <w:rsid w:val="00313ECE"/>
    <w:rsid w:val="00314E66"/>
    <w:rsid w:val="003169AF"/>
    <w:rsid w:val="00316B9F"/>
    <w:rsid w:val="00316C30"/>
    <w:rsid w:val="003219F4"/>
    <w:rsid w:val="00323129"/>
    <w:rsid w:val="0032629D"/>
    <w:rsid w:val="00326655"/>
    <w:rsid w:val="00331181"/>
    <w:rsid w:val="0033187F"/>
    <w:rsid w:val="00332A90"/>
    <w:rsid w:val="00333761"/>
    <w:rsid w:val="003340E6"/>
    <w:rsid w:val="003357C2"/>
    <w:rsid w:val="0033583F"/>
    <w:rsid w:val="00337027"/>
    <w:rsid w:val="00337581"/>
    <w:rsid w:val="00337F63"/>
    <w:rsid w:val="003401AA"/>
    <w:rsid w:val="003401EE"/>
    <w:rsid w:val="00340E04"/>
    <w:rsid w:val="00341948"/>
    <w:rsid w:val="00341A14"/>
    <w:rsid w:val="00341B50"/>
    <w:rsid w:val="00341D36"/>
    <w:rsid w:val="0034227D"/>
    <w:rsid w:val="003424C7"/>
    <w:rsid w:val="00342FCB"/>
    <w:rsid w:val="0034353E"/>
    <w:rsid w:val="00343DCD"/>
    <w:rsid w:val="00345D5B"/>
    <w:rsid w:val="00346F1F"/>
    <w:rsid w:val="00347C31"/>
    <w:rsid w:val="00347D1F"/>
    <w:rsid w:val="00350EA7"/>
    <w:rsid w:val="00352207"/>
    <w:rsid w:val="003528ED"/>
    <w:rsid w:val="0035293C"/>
    <w:rsid w:val="00352C7D"/>
    <w:rsid w:val="00353747"/>
    <w:rsid w:val="00354C3D"/>
    <w:rsid w:val="0035504A"/>
    <w:rsid w:val="003553FD"/>
    <w:rsid w:val="003557E1"/>
    <w:rsid w:val="00355EBC"/>
    <w:rsid w:val="00357F8F"/>
    <w:rsid w:val="00360E20"/>
    <w:rsid w:val="003627BB"/>
    <w:rsid w:val="00363321"/>
    <w:rsid w:val="0036500D"/>
    <w:rsid w:val="00366F19"/>
    <w:rsid w:val="00367072"/>
    <w:rsid w:val="00370BA3"/>
    <w:rsid w:val="00371555"/>
    <w:rsid w:val="00372D1F"/>
    <w:rsid w:val="00374510"/>
    <w:rsid w:val="00374871"/>
    <w:rsid w:val="00375244"/>
    <w:rsid w:val="00376B59"/>
    <w:rsid w:val="00376CD7"/>
    <w:rsid w:val="00376D37"/>
    <w:rsid w:val="003804E6"/>
    <w:rsid w:val="00380549"/>
    <w:rsid w:val="00380E6D"/>
    <w:rsid w:val="00381280"/>
    <w:rsid w:val="0038294B"/>
    <w:rsid w:val="00382C02"/>
    <w:rsid w:val="00383A9D"/>
    <w:rsid w:val="00384089"/>
    <w:rsid w:val="00384968"/>
    <w:rsid w:val="00384A29"/>
    <w:rsid w:val="0038689E"/>
    <w:rsid w:val="00386B66"/>
    <w:rsid w:val="00387EEA"/>
    <w:rsid w:val="00390552"/>
    <w:rsid w:val="00390A4F"/>
    <w:rsid w:val="003911AC"/>
    <w:rsid w:val="00391981"/>
    <w:rsid w:val="003922D1"/>
    <w:rsid w:val="00392EFE"/>
    <w:rsid w:val="003947A1"/>
    <w:rsid w:val="00395175"/>
    <w:rsid w:val="00395AF8"/>
    <w:rsid w:val="00396150"/>
    <w:rsid w:val="00396212"/>
    <w:rsid w:val="00396E40"/>
    <w:rsid w:val="003A06E1"/>
    <w:rsid w:val="003A132D"/>
    <w:rsid w:val="003A20DE"/>
    <w:rsid w:val="003A4830"/>
    <w:rsid w:val="003A68F1"/>
    <w:rsid w:val="003B1465"/>
    <w:rsid w:val="003B4FD2"/>
    <w:rsid w:val="003B6594"/>
    <w:rsid w:val="003C17AA"/>
    <w:rsid w:val="003C1EC9"/>
    <w:rsid w:val="003C2D67"/>
    <w:rsid w:val="003C402A"/>
    <w:rsid w:val="003C404A"/>
    <w:rsid w:val="003C4F0F"/>
    <w:rsid w:val="003C6C11"/>
    <w:rsid w:val="003D0578"/>
    <w:rsid w:val="003D15F0"/>
    <w:rsid w:val="003D1946"/>
    <w:rsid w:val="003D20A2"/>
    <w:rsid w:val="003D256F"/>
    <w:rsid w:val="003D32AC"/>
    <w:rsid w:val="003D3346"/>
    <w:rsid w:val="003D48EB"/>
    <w:rsid w:val="003D4D57"/>
    <w:rsid w:val="003D50D4"/>
    <w:rsid w:val="003D518C"/>
    <w:rsid w:val="003D714B"/>
    <w:rsid w:val="003D79E4"/>
    <w:rsid w:val="003E05E8"/>
    <w:rsid w:val="003E0877"/>
    <w:rsid w:val="003E0D58"/>
    <w:rsid w:val="003E1D89"/>
    <w:rsid w:val="003E29DA"/>
    <w:rsid w:val="003E2A1E"/>
    <w:rsid w:val="003E46E7"/>
    <w:rsid w:val="003E4766"/>
    <w:rsid w:val="003E5190"/>
    <w:rsid w:val="003E5452"/>
    <w:rsid w:val="003E6AD0"/>
    <w:rsid w:val="003F0171"/>
    <w:rsid w:val="003F08AA"/>
    <w:rsid w:val="003F1DE8"/>
    <w:rsid w:val="003F3BE3"/>
    <w:rsid w:val="003F443C"/>
    <w:rsid w:val="003F4D84"/>
    <w:rsid w:val="003F4E08"/>
    <w:rsid w:val="003F4FE8"/>
    <w:rsid w:val="003F6B6F"/>
    <w:rsid w:val="00400497"/>
    <w:rsid w:val="00402F30"/>
    <w:rsid w:val="00402FE9"/>
    <w:rsid w:val="0040330B"/>
    <w:rsid w:val="004036A2"/>
    <w:rsid w:val="00403B89"/>
    <w:rsid w:val="00404C47"/>
    <w:rsid w:val="00404CDD"/>
    <w:rsid w:val="0040639D"/>
    <w:rsid w:val="00407C4F"/>
    <w:rsid w:val="004110E7"/>
    <w:rsid w:val="00411D23"/>
    <w:rsid w:val="004132A1"/>
    <w:rsid w:val="00413702"/>
    <w:rsid w:val="00414532"/>
    <w:rsid w:val="00414548"/>
    <w:rsid w:val="004155D3"/>
    <w:rsid w:val="00416DA5"/>
    <w:rsid w:val="00420C1F"/>
    <w:rsid w:val="00420DC2"/>
    <w:rsid w:val="004213CE"/>
    <w:rsid w:val="004232B4"/>
    <w:rsid w:val="00424584"/>
    <w:rsid w:val="00424653"/>
    <w:rsid w:val="00424C0F"/>
    <w:rsid w:val="00430606"/>
    <w:rsid w:val="0043062E"/>
    <w:rsid w:val="00431CB7"/>
    <w:rsid w:val="00432F2E"/>
    <w:rsid w:val="004338CA"/>
    <w:rsid w:val="004348E7"/>
    <w:rsid w:val="00436B5D"/>
    <w:rsid w:val="00437883"/>
    <w:rsid w:val="00440B19"/>
    <w:rsid w:val="00441AE2"/>
    <w:rsid w:val="00441C19"/>
    <w:rsid w:val="00441DBC"/>
    <w:rsid w:val="0044230D"/>
    <w:rsid w:val="004424DD"/>
    <w:rsid w:val="00442B15"/>
    <w:rsid w:val="004438A9"/>
    <w:rsid w:val="0044569E"/>
    <w:rsid w:val="004505B7"/>
    <w:rsid w:val="00450604"/>
    <w:rsid w:val="00452B77"/>
    <w:rsid w:val="004553FA"/>
    <w:rsid w:val="00456716"/>
    <w:rsid w:val="00457C4E"/>
    <w:rsid w:val="00457DFD"/>
    <w:rsid w:val="00460F37"/>
    <w:rsid w:val="004629F6"/>
    <w:rsid w:val="00462E5B"/>
    <w:rsid w:val="004630B4"/>
    <w:rsid w:val="004631B2"/>
    <w:rsid w:val="00463879"/>
    <w:rsid w:val="00463976"/>
    <w:rsid w:val="00463A6A"/>
    <w:rsid w:val="00464431"/>
    <w:rsid w:val="00464529"/>
    <w:rsid w:val="00464804"/>
    <w:rsid w:val="004654B3"/>
    <w:rsid w:val="00465EF3"/>
    <w:rsid w:val="00466BAF"/>
    <w:rsid w:val="00470451"/>
    <w:rsid w:val="0047062B"/>
    <w:rsid w:val="00471274"/>
    <w:rsid w:val="00471386"/>
    <w:rsid w:val="004715D7"/>
    <w:rsid w:val="0047406E"/>
    <w:rsid w:val="0047546E"/>
    <w:rsid w:val="004757A6"/>
    <w:rsid w:val="004766CA"/>
    <w:rsid w:val="004766F2"/>
    <w:rsid w:val="0047791F"/>
    <w:rsid w:val="0048010F"/>
    <w:rsid w:val="0048040D"/>
    <w:rsid w:val="00480AD6"/>
    <w:rsid w:val="00482421"/>
    <w:rsid w:val="00483870"/>
    <w:rsid w:val="00485BCE"/>
    <w:rsid w:val="004860A5"/>
    <w:rsid w:val="0048662F"/>
    <w:rsid w:val="004868BA"/>
    <w:rsid w:val="00487CC6"/>
    <w:rsid w:val="00487DD1"/>
    <w:rsid w:val="00491D01"/>
    <w:rsid w:val="0049238A"/>
    <w:rsid w:val="00493EA6"/>
    <w:rsid w:val="004948EB"/>
    <w:rsid w:val="004951B6"/>
    <w:rsid w:val="00497104"/>
    <w:rsid w:val="0049780E"/>
    <w:rsid w:val="004A0435"/>
    <w:rsid w:val="004A0490"/>
    <w:rsid w:val="004A10B8"/>
    <w:rsid w:val="004A1185"/>
    <w:rsid w:val="004A287D"/>
    <w:rsid w:val="004A3CD9"/>
    <w:rsid w:val="004A4F1A"/>
    <w:rsid w:val="004A5BC2"/>
    <w:rsid w:val="004A5F03"/>
    <w:rsid w:val="004A7A3F"/>
    <w:rsid w:val="004A7A51"/>
    <w:rsid w:val="004B027A"/>
    <w:rsid w:val="004B0FAE"/>
    <w:rsid w:val="004B1106"/>
    <w:rsid w:val="004B1BF9"/>
    <w:rsid w:val="004B2EDD"/>
    <w:rsid w:val="004B307F"/>
    <w:rsid w:val="004B64A9"/>
    <w:rsid w:val="004C317F"/>
    <w:rsid w:val="004C31AF"/>
    <w:rsid w:val="004C3E93"/>
    <w:rsid w:val="004C4874"/>
    <w:rsid w:val="004C5D2D"/>
    <w:rsid w:val="004C65AC"/>
    <w:rsid w:val="004D4B4C"/>
    <w:rsid w:val="004D5905"/>
    <w:rsid w:val="004D6D93"/>
    <w:rsid w:val="004D6EFD"/>
    <w:rsid w:val="004E1788"/>
    <w:rsid w:val="004E1B3C"/>
    <w:rsid w:val="004E1FD0"/>
    <w:rsid w:val="004E2279"/>
    <w:rsid w:val="004E25D5"/>
    <w:rsid w:val="004E2790"/>
    <w:rsid w:val="004E2811"/>
    <w:rsid w:val="004E3455"/>
    <w:rsid w:val="004E4730"/>
    <w:rsid w:val="004E4C46"/>
    <w:rsid w:val="004E5FA5"/>
    <w:rsid w:val="004E674A"/>
    <w:rsid w:val="004F00EE"/>
    <w:rsid w:val="004F079E"/>
    <w:rsid w:val="004F1B2B"/>
    <w:rsid w:val="004F1F9A"/>
    <w:rsid w:val="004F2A1B"/>
    <w:rsid w:val="004F2D78"/>
    <w:rsid w:val="004F3E87"/>
    <w:rsid w:val="004F53FC"/>
    <w:rsid w:val="004F6102"/>
    <w:rsid w:val="0050032C"/>
    <w:rsid w:val="005020EC"/>
    <w:rsid w:val="00504A3E"/>
    <w:rsid w:val="00505B14"/>
    <w:rsid w:val="00506D8E"/>
    <w:rsid w:val="005077F0"/>
    <w:rsid w:val="0050785A"/>
    <w:rsid w:val="005108BA"/>
    <w:rsid w:val="0051183A"/>
    <w:rsid w:val="00513F75"/>
    <w:rsid w:val="00515319"/>
    <w:rsid w:val="00515B2B"/>
    <w:rsid w:val="00515EC4"/>
    <w:rsid w:val="00515F1D"/>
    <w:rsid w:val="0051749D"/>
    <w:rsid w:val="005202FC"/>
    <w:rsid w:val="005207AB"/>
    <w:rsid w:val="00521FC7"/>
    <w:rsid w:val="005220BE"/>
    <w:rsid w:val="0052280B"/>
    <w:rsid w:val="00524572"/>
    <w:rsid w:val="005254A2"/>
    <w:rsid w:val="005254AF"/>
    <w:rsid w:val="0052551B"/>
    <w:rsid w:val="00525C45"/>
    <w:rsid w:val="005268E9"/>
    <w:rsid w:val="00526F19"/>
    <w:rsid w:val="00526F48"/>
    <w:rsid w:val="0053019C"/>
    <w:rsid w:val="00533210"/>
    <w:rsid w:val="0053479D"/>
    <w:rsid w:val="00534A03"/>
    <w:rsid w:val="005359CC"/>
    <w:rsid w:val="0053623A"/>
    <w:rsid w:val="005375A3"/>
    <w:rsid w:val="00540820"/>
    <w:rsid w:val="00540FFB"/>
    <w:rsid w:val="005417E0"/>
    <w:rsid w:val="00541E29"/>
    <w:rsid w:val="00542157"/>
    <w:rsid w:val="005423F3"/>
    <w:rsid w:val="0054295A"/>
    <w:rsid w:val="00542E9E"/>
    <w:rsid w:val="00543C8A"/>
    <w:rsid w:val="005443F3"/>
    <w:rsid w:val="00545EA9"/>
    <w:rsid w:val="00546BED"/>
    <w:rsid w:val="00550842"/>
    <w:rsid w:val="0055149B"/>
    <w:rsid w:val="00553F52"/>
    <w:rsid w:val="00554778"/>
    <w:rsid w:val="00554813"/>
    <w:rsid w:val="00554E10"/>
    <w:rsid w:val="005555D8"/>
    <w:rsid w:val="00555F07"/>
    <w:rsid w:val="00556F9B"/>
    <w:rsid w:val="005571CF"/>
    <w:rsid w:val="00560BB3"/>
    <w:rsid w:val="00561B7B"/>
    <w:rsid w:val="00561E5B"/>
    <w:rsid w:val="00563553"/>
    <w:rsid w:val="005641B9"/>
    <w:rsid w:val="00565F2E"/>
    <w:rsid w:val="0056648A"/>
    <w:rsid w:val="00566E24"/>
    <w:rsid w:val="00571CDD"/>
    <w:rsid w:val="00572D32"/>
    <w:rsid w:val="0057365B"/>
    <w:rsid w:val="00574132"/>
    <w:rsid w:val="005744BA"/>
    <w:rsid w:val="00575C19"/>
    <w:rsid w:val="005760AF"/>
    <w:rsid w:val="005760C1"/>
    <w:rsid w:val="00576292"/>
    <w:rsid w:val="005769F2"/>
    <w:rsid w:val="005776A0"/>
    <w:rsid w:val="00583413"/>
    <w:rsid w:val="00584437"/>
    <w:rsid w:val="005848CC"/>
    <w:rsid w:val="00584E9E"/>
    <w:rsid w:val="005850A2"/>
    <w:rsid w:val="00585863"/>
    <w:rsid w:val="0058599A"/>
    <w:rsid w:val="00585EB8"/>
    <w:rsid w:val="0058667D"/>
    <w:rsid w:val="005866D7"/>
    <w:rsid w:val="00592DCF"/>
    <w:rsid w:val="00593C12"/>
    <w:rsid w:val="005948DB"/>
    <w:rsid w:val="00596173"/>
    <w:rsid w:val="005969B5"/>
    <w:rsid w:val="00596C14"/>
    <w:rsid w:val="00597496"/>
    <w:rsid w:val="00597BB3"/>
    <w:rsid w:val="005A0D48"/>
    <w:rsid w:val="005A17E6"/>
    <w:rsid w:val="005A22E1"/>
    <w:rsid w:val="005A3EE5"/>
    <w:rsid w:val="005A4C6F"/>
    <w:rsid w:val="005A5087"/>
    <w:rsid w:val="005A51E8"/>
    <w:rsid w:val="005A5E4D"/>
    <w:rsid w:val="005A6F23"/>
    <w:rsid w:val="005B02CB"/>
    <w:rsid w:val="005B185C"/>
    <w:rsid w:val="005B2524"/>
    <w:rsid w:val="005B42B7"/>
    <w:rsid w:val="005B463E"/>
    <w:rsid w:val="005B499F"/>
    <w:rsid w:val="005B593F"/>
    <w:rsid w:val="005B7351"/>
    <w:rsid w:val="005B74EF"/>
    <w:rsid w:val="005C1B5E"/>
    <w:rsid w:val="005C3BB6"/>
    <w:rsid w:val="005C481A"/>
    <w:rsid w:val="005C627A"/>
    <w:rsid w:val="005C6BF0"/>
    <w:rsid w:val="005C7289"/>
    <w:rsid w:val="005C7389"/>
    <w:rsid w:val="005D107C"/>
    <w:rsid w:val="005D13DD"/>
    <w:rsid w:val="005D26EC"/>
    <w:rsid w:val="005D2F44"/>
    <w:rsid w:val="005D3217"/>
    <w:rsid w:val="005D39F9"/>
    <w:rsid w:val="005D45CA"/>
    <w:rsid w:val="005D4A81"/>
    <w:rsid w:val="005D4E5C"/>
    <w:rsid w:val="005D5B3C"/>
    <w:rsid w:val="005D5BB9"/>
    <w:rsid w:val="005D6930"/>
    <w:rsid w:val="005D70B7"/>
    <w:rsid w:val="005D7B65"/>
    <w:rsid w:val="005D7DF5"/>
    <w:rsid w:val="005E03A6"/>
    <w:rsid w:val="005E0E84"/>
    <w:rsid w:val="005E3017"/>
    <w:rsid w:val="005E316C"/>
    <w:rsid w:val="005E4B83"/>
    <w:rsid w:val="005E6A06"/>
    <w:rsid w:val="005E6FE4"/>
    <w:rsid w:val="005E78BD"/>
    <w:rsid w:val="005F02F4"/>
    <w:rsid w:val="005F1A1E"/>
    <w:rsid w:val="005F1E46"/>
    <w:rsid w:val="005F2119"/>
    <w:rsid w:val="005F232B"/>
    <w:rsid w:val="005F38E5"/>
    <w:rsid w:val="005F3ECB"/>
    <w:rsid w:val="005F5C33"/>
    <w:rsid w:val="005F5E25"/>
    <w:rsid w:val="005F5FE3"/>
    <w:rsid w:val="005F6E62"/>
    <w:rsid w:val="005F6FA9"/>
    <w:rsid w:val="005F7736"/>
    <w:rsid w:val="005F799A"/>
    <w:rsid w:val="00600007"/>
    <w:rsid w:val="00600F19"/>
    <w:rsid w:val="00601659"/>
    <w:rsid w:val="00601FF4"/>
    <w:rsid w:val="006022DA"/>
    <w:rsid w:val="00602DB3"/>
    <w:rsid w:val="0060332C"/>
    <w:rsid w:val="006044A7"/>
    <w:rsid w:val="00604C8E"/>
    <w:rsid w:val="00605B85"/>
    <w:rsid w:val="006064D1"/>
    <w:rsid w:val="00606C1C"/>
    <w:rsid w:val="00612F5B"/>
    <w:rsid w:val="00613640"/>
    <w:rsid w:val="0061388F"/>
    <w:rsid w:val="00616A7C"/>
    <w:rsid w:val="00616C1C"/>
    <w:rsid w:val="00617F54"/>
    <w:rsid w:val="00621D91"/>
    <w:rsid w:val="00624F42"/>
    <w:rsid w:val="00627B67"/>
    <w:rsid w:val="00630BF0"/>
    <w:rsid w:val="00630F03"/>
    <w:rsid w:val="00631108"/>
    <w:rsid w:val="006312AA"/>
    <w:rsid w:val="00632875"/>
    <w:rsid w:val="006337F5"/>
    <w:rsid w:val="00634B2C"/>
    <w:rsid w:val="0064102B"/>
    <w:rsid w:val="0064160B"/>
    <w:rsid w:val="00642E6F"/>
    <w:rsid w:val="006436CA"/>
    <w:rsid w:val="0064457D"/>
    <w:rsid w:val="00645724"/>
    <w:rsid w:val="00645BA2"/>
    <w:rsid w:val="00645BD7"/>
    <w:rsid w:val="0064615F"/>
    <w:rsid w:val="006464C5"/>
    <w:rsid w:val="00647699"/>
    <w:rsid w:val="00647F6D"/>
    <w:rsid w:val="0065255E"/>
    <w:rsid w:val="00661340"/>
    <w:rsid w:val="006624C6"/>
    <w:rsid w:val="0066295D"/>
    <w:rsid w:val="00662BCF"/>
    <w:rsid w:val="00663A10"/>
    <w:rsid w:val="006653A8"/>
    <w:rsid w:val="006662F5"/>
    <w:rsid w:val="006713B0"/>
    <w:rsid w:val="00671CCE"/>
    <w:rsid w:val="00672229"/>
    <w:rsid w:val="0067292E"/>
    <w:rsid w:val="00672C3B"/>
    <w:rsid w:val="00672DEE"/>
    <w:rsid w:val="006732DF"/>
    <w:rsid w:val="006810DE"/>
    <w:rsid w:val="006811F7"/>
    <w:rsid w:val="00681C17"/>
    <w:rsid w:val="00684A64"/>
    <w:rsid w:val="006853B0"/>
    <w:rsid w:val="00685502"/>
    <w:rsid w:val="006855E4"/>
    <w:rsid w:val="00687C8B"/>
    <w:rsid w:val="0069111D"/>
    <w:rsid w:val="0069144A"/>
    <w:rsid w:val="00692325"/>
    <w:rsid w:val="00692BD0"/>
    <w:rsid w:val="006935D4"/>
    <w:rsid w:val="0069394A"/>
    <w:rsid w:val="006946F3"/>
    <w:rsid w:val="0069481C"/>
    <w:rsid w:val="006956B7"/>
    <w:rsid w:val="00696A89"/>
    <w:rsid w:val="0069793C"/>
    <w:rsid w:val="006979EC"/>
    <w:rsid w:val="006A0124"/>
    <w:rsid w:val="006A0668"/>
    <w:rsid w:val="006A0CDA"/>
    <w:rsid w:val="006A3117"/>
    <w:rsid w:val="006A3135"/>
    <w:rsid w:val="006A39BA"/>
    <w:rsid w:val="006A4784"/>
    <w:rsid w:val="006A587C"/>
    <w:rsid w:val="006A6223"/>
    <w:rsid w:val="006A6CDA"/>
    <w:rsid w:val="006A73B2"/>
    <w:rsid w:val="006A7506"/>
    <w:rsid w:val="006B0F74"/>
    <w:rsid w:val="006B1148"/>
    <w:rsid w:val="006B11F5"/>
    <w:rsid w:val="006B38A9"/>
    <w:rsid w:val="006B3943"/>
    <w:rsid w:val="006B4FAF"/>
    <w:rsid w:val="006B5501"/>
    <w:rsid w:val="006B5CC6"/>
    <w:rsid w:val="006C01A1"/>
    <w:rsid w:val="006C0ACF"/>
    <w:rsid w:val="006C0F72"/>
    <w:rsid w:val="006C395C"/>
    <w:rsid w:val="006C4A80"/>
    <w:rsid w:val="006C4D18"/>
    <w:rsid w:val="006C4DE0"/>
    <w:rsid w:val="006C5C30"/>
    <w:rsid w:val="006C6EAE"/>
    <w:rsid w:val="006C7321"/>
    <w:rsid w:val="006C742A"/>
    <w:rsid w:val="006C7E72"/>
    <w:rsid w:val="006D14AB"/>
    <w:rsid w:val="006D18F6"/>
    <w:rsid w:val="006D2ABA"/>
    <w:rsid w:val="006D4A85"/>
    <w:rsid w:val="006D4ADF"/>
    <w:rsid w:val="006D61F2"/>
    <w:rsid w:val="006D70E0"/>
    <w:rsid w:val="006D7D11"/>
    <w:rsid w:val="006D7E0E"/>
    <w:rsid w:val="006E0272"/>
    <w:rsid w:val="006E0D73"/>
    <w:rsid w:val="006E1939"/>
    <w:rsid w:val="006E2537"/>
    <w:rsid w:val="006E27D2"/>
    <w:rsid w:val="006E43CD"/>
    <w:rsid w:val="006E50FC"/>
    <w:rsid w:val="006E552F"/>
    <w:rsid w:val="006E57E2"/>
    <w:rsid w:val="006E6B76"/>
    <w:rsid w:val="006F1CDE"/>
    <w:rsid w:val="006F2288"/>
    <w:rsid w:val="006F2A88"/>
    <w:rsid w:val="006F324C"/>
    <w:rsid w:val="006F3A93"/>
    <w:rsid w:val="006F3E3B"/>
    <w:rsid w:val="006F6281"/>
    <w:rsid w:val="006F671C"/>
    <w:rsid w:val="006F748D"/>
    <w:rsid w:val="00701EC5"/>
    <w:rsid w:val="00703212"/>
    <w:rsid w:val="00703EA1"/>
    <w:rsid w:val="007043AC"/>
    <w:rsid w:val="00706F0C"/>
    <w:rsid w:val="00707E1A"/>
    <w:rsid w:val="00710A23"/>
    <w:rsid w:val="00711D4E"/>
    <w:rsid w:val="00713AA8"/>
    <w:rsid w:val="0071491D"/>
    <w:rsid w:val="00715C29"/>
    <w:rsid w:val="00716074"/>
    <w:rsid w:val="0071690F"/>
    <w:rsid w:val="00716B8C"/>
    <w:rsid w:val="007173D0"/>
    <w:rsid w:val="00720B4F"/>
    <w:rsid w:val="00721284"/>
    <w:rsid w:val="007214C9"/>
    <w:rsid w:val="00722B69"/>
    <w:rsid w:val="00722F95"/>
    <w:rsid w:val="00724AB3"/>
    <w:rsid w:val="00724C28"/>
    <w:rsid w:val="00724DC0"/>
    <w:rsid w:val="00726CDE"/>
    <w:rsid w:val="00727746"/>
    <w:rsid w:val="007301CF"/>
    <w:rsid w:val="00730A9C"/>
    <w:rsid w:val="00732B31"/>
    <w:rsid w:val="00732C0A"/>
    <w:rsid w:val="00733317"/>
    <w:rsid w:val="007334B5"/>
    <w:rsid w:val="00734ADB"/>
    <w:rsid w:val="007364B1"/>
    <w:rsid w:val="00736553"/>
    <w:rsid w:val="00736A7D"/>
    <w:rsid w:val="00736D25"/>
    <w:rsid w:val="00736E6B"/>
    <w:rsid w:val="00737F9D"/>
    <w:rsid w:val="007410C0"/>
    <w:rsid w:val="007417A2"/>
    <w:rsid w:val="00742295"/>
    <w:rsid w:val="00742F50"/>
    <w:rsid w:val="00742F62"/>
    <w:rsid w:val="007431D5"/>
    <w:rsid w:val="007432D8"/>
    <w:rsid w:val="007434C7"/>
    <w:rsid w:val="00743637"/>
    <w:rsid w:val="00743B0B"/>
    <w:rsid w:val="007457A6"/>
    <w:rsid w:val="0074714F"/>
    <w:rsid w:val="00750C37"/>
    <w:rsid w:val="00750E29"/>
    <w:rsid w:val="00750FA4"/>
    <w:rsid w:val="00751DD9"/>
    <w:rsid w:val="0075248A"/>
    <w:rsid w:val="00753676"/>
    <w:rsid w:val="00753E8C"/>
    <w:rsid w:val="00754662"/>
    <w:rsid w:val="00754B78"/>
    <w:rsid w:val="00755016"/>
    <w:rsid w:val="00755A35"/>
    <w:rsid w:val="00755CDA"/>
    <w:rsid w:val="00755E76"/>
    <w:rsid w:val="007575D5"/>
    <w:rsid w:val="007605BC"/>
    <w:rsid w:val="0076192A"/>
    <w:rsid w:val="00762242"/>
    <w:rsid w:val="00762EE7"/>
    <w:rsid w:val="0076301A"/>
    <w:rsid w:val="00764284"/>
    <w:rsid w:val="007648AA"/>
    <w:rsid w:val="00764A93"/>
    <w:rsid w:val="00765E2B"/>
    <w:rsid w:val="00765EC3"/>
    <w:rsid w:val="00766C3B"/>
    <w:rsid w:val="00767079"/>
    <w:rsid w:val="007671E4"/>
    <w:rsid w:val="007678B4"/>
    <w:rsid w:val="00770676"/>
    <w:rsid w:val="0077154E"/>
    <w:rsid w:val="00771A99"/>
    <w:rsid w:val="00774074"/>
    <w:rsid w:val="00774173"/>
    <w:rsid w:val="007748A3"/>
    <w:rsid w:val="00776207"/>
    <w:rsid w:val="0077647B"/>
    <w:rsid w:val="00781D1D"/>
    <w:rsid w:val="007827D1"/>
    <w:rsid w:val="00784A21"/>
    <w:rsid w:val="007861C9"/>
    <w:rsid w:val="007866BE"/>
    <w:rsid w:val="00786CC3"/>
    <w:rsid w:val="0078718F"/>
    <w:rsid w:val="007905D6"/>
    <w:rsid w:val="00790E5D"/>
    <w:rsid w:val="00791775"/>
    <w:rsid w:val="007929BB"/>
    <w:rsid w:val="00792E3F"/>
    <w:rsid w:val="00794EA1"/>
    <w:rsid w:val="00794F99"/>
    <w:rsid w:val="00795232"/>
    <w:rsid w:val="00795E72"/>
    <w:rsid w:val="007961BD"/>
    <w:rsid w:val="0079697F"/>
    <w:rsid w:val="007A00C7"/>
    <w:rsid w:val="007A02EE"/>
    <w:rsid w:val="007A1B51"/>
    <w:rsid w:val="007A2B4F"/>
    <w:rsid w:val="007A36B6"/>
    <w:rsid w:val="007A3F52"/>
    <w:rsid w:val="007A4E09"/>
    <w:rsid w:val="007A5BCA"/>
    <w:rsid w:val="007A5D08"/>
    <w:rsid w:val="007A62DC"/>
    <w:rsid w:val="007A6863"/>
    <w:rsid w:val="007A72BF"/>
    <w:rsid w:val="007A7BF5"/>
    <w:rsid w:val="007A7C0B"/>
    <w:rsid w:val="007B00D8"/>
    <w:rsid w:val="007B06D7"/>
    <w:rsid w:val="007B08D0"/>
    <w:rsid w:val="007B1C3B"/>
    <w:rsid w:val="007B1E88"/>
    <w:rsid w:val="007B2FC8"/>
    <w:rsid w:val="007B3721"/>
    <w:rsid w:val="007B3F2F"/>
    <w:rsid w:val="007B44C2"/>
    <w:rsid w:val="007B455D"/>
    <w:rsid w:val="007B4904"/>
    <w:rsid w:val="007B501F"/>
    <w:rsid w:val="007B534E"/>
    <w:rsid w:val="007B75E6"/>
    <w:rsid w:val="007C0633"/>
    <w:rsid w:val="007C2124"/>
    <w:rsid w:val="007C39BE"/>
    <w:rsid w:val="007C43F5"/>
    <w:rsid w:val="007C4AB8"/>
    <w:rsid w:val="007C4E69"/>
    <w:rsid w:val="007C6E2F"/>
    <w:rsid w:val="007C7A62"/>
    <w:rsid w:val="007D2299"/>
    <w:rsid w:val="007D3313"/>
    <w:rsid w:val="007D3872"/>
    <w:rsid w:val="007D44EF"/>
    <w:rsid w:val="007D470E"/>
    <w:rsid w:val="007D4889"/>
    <w:rsid w:val="007D559E"/>
    <w:rsid w:val="007D768D"/>
    <w:rsid w:val="007E1034"/>
    <w:rsid w:val="007E2EA9"/>
    <w:rsid w:val="007E33C3"/>
    <w:rsid w:val="007E4544"/>
    <w:rsid w:val="007E4B9E"/>
    <w:rsid w:val="007E55E8"/>
    <w:rsid w:val="007E6E8B"/>
    <w:rsid w:val="007F0893"/>
    <w:rsid w:val="007F1F83"/>
    <w:rsid w:val="007F28D3"/>
    <w:rsid w:val="007F30BC"/>
    <w:rsid w:val="007F3A07"/>
    <w:rsid w:val="007F53D5"/>
    <w:rsid w:val="007F792F"/>
    <w:rsid w:val="007F79FE"/>
    <w:rsid w:val="008006B4"/>
    <w:rsid w:val="008016AE"/>
    <w:rsid w:val="00801E9D"/>
    <w:rsid w:val="00801EC9"/>
    <w:rsid w:val="008021E0"/>
    <w:rsid w:val="00805D9A"/>
    <w:rsid w:val="00806195"/>
    <w:rsid w:val="008068CB"/>
    <w:rsid w:val="00807DBD"/>
    <w:rsid w:val="00810A11"/>
    <w:rsid w:val="00811EE7"/>
    <w:rsid w:val="00812223"/>
    <w:rsid w:val="00813A37"/>
    <w:rsid w:val="0081438B"/>
    <w:rsid w:val="008148CA"/>
    <w:rsid w:val="008157B4"/>
    <w:rsid w:val="0081582D"/>
    <w:rsid w:val="008163AB"/>
    <w:rsid w:val="00816E5F"/>
    <w:rsid w:val="008202D4"/>
    <w:rsid w:val="00820F5B"/>
    <w:rsid w:val="00821C28"/>
    <w:rsid w:val="00821C49"/>
    <w:rsid w:val="00822456"/>
    <w:rsid w:val="00822D6C"/>
    <w:rsid w:val="00824266"/>
    <w:rsid w:val="008256D7"/>
    <w:rsid w:val="00827343"/>
    <w:rsid w:val="008275D0"/>
    <w:rsid w:val="00831397"/>
    <w:rsid w:val="00832801"/>
    <w:rsid w:val="00834750"/>
    <w:rsid w:val="00835E19"/>
    <w:rsid w:val="00836762"/>
    <w:rsid w:val="008371AA"/>
    <w:rsid w:val="00837638"/>
    <w:rsid w:val="008401F6"/>
    <w:rsid w:val="008405FB"/>
    <w:rsid w:val="00844FA9"/>
    <w:rsid w:val="008456A3"/>
    <w:rsid w:val="0084590F"/>
    <w:rsid w:val="0084598E"/>
    <w:rsid w:val="0084606D"/>
    <w:rsid w:val="00846760"/>
    <w:rsid w:val="00847971"/>
    <w:rsid w:val="00847CBF"/>
    <w:rsid w:val="00847F66"/>
    <w:rsid w:val="0085011D"/>
    <w:rsid w:val="00850355"/>
    <w:rsid w:val="008508BC"/>
    <w:rsid w:val="00851083"/>
    <w:rsid w:val="008511EC"/>
    <w:rsid w:val="0085426B"/>
    <w:rsid w:val="00854A47"/>
    <w:rsid w:val="00855CE6"/>
    <w:rsid w:val="00862836"/>
    <w:rsid w:val="008644D9"/>
    <w:rsid w:val="00864717"/>
    <w:rsid w:val="0086501D"/>
    <w:rsid w:val="00865422"/>
    <w:rsid w:val="008666FB"/>
    <w:rsid w:val="008668ED"/>
    <w:rsid w:val="008676EB"/>
    <w:rsid w:val="008701A7"/>
    <w:rsid w:val="008705D1"/>
    <w:rsid w:val="00873264"/>
    <w:rsid w:val="00875E05"/>
    <w:rsid w:val="008768F7"/>
    <w:rsid w:val="008770BC"/>
    <w:rsid w:val="0088032A"/>
    <w:rsid w:val="00880E35"/>
    <w:rsid w:val="008820CB"/>
    <w:rsid w:val="00883E99"/>
    <w:rsid w:val="00885FE5"/>
    <w:rsid w:val="00892C55"/>
    <w:rsid w:val="008944C2"/>
    <w:rsid w:val="008946FC"/>
    <w:rsid w:val="00894E39"/>
    <w:rsid w:val="00895554"/>
    <w:rsid w:val="008958B6"/>
    <w:rsid w:val="00895BA0"/>
    <w:rsid w:val="0089671E"/>
    <w:rsid w:val="008977C7"/>
    <w:rsid w:val="00897B54"/>
    <w:rsid w:val="008A1BE6"/>
    <w:rsid w:val="008A2C53"/>
    <w:rsid w:val="008A36C4"/>
    <w:rsid w:val="008A39B4"/>
    <w:rsid w:val="008A47CE"/>
    <w:rsid w:val="008A4EE5"/>
    <w:rsid w:val="008A55DE"/>
    <w:rsid w:val="008A58BE"/>
    <w:rsid w:val="008A5EF7"/>
    <w:rsid w:val="008A66DD"/>
    <w:rsid w:val="008A6839"/>
    <w:rsid w:val="008A7EE4"/>
    <w:rsid w:val="008B38EC"/>
    <w:rsid w:val="008B5537"/>
    <w:rsid w:val="008B5878"/>
    <w:rsid w:val="008B59B4"/>
    <w:rsid w:val="008B68CC"/>
    <w:rsid w:val="008C0091"/>
    <w:rsid w:val="008C0DAE"/>
    <w:rsid w:val="008C2485"/>
    <w:rsid w:val="008C3EC0"/>
    <w:rsid w:val="008C444F"/>
    <w:rsid w:val="008C50A8"/>
    <w:rsid w:val="008C70C7"/>
    <w:rsid w:val="008D1525"/>
    <w:rsid w:val="008D282B"/>
    <w:rsid w:val="008D3190"/>
    <w:rsid w:val="008D36B9"/>
    <w:rsid w:val="008D44C3"/>
    <w:rsid w:val="008D640C"/>
    <w:rsid w:val="008E0528"/>
    <w:rsid w:val="008E0B2A"/>
    <w:rsid w:val="008E0F22"/>
    <w:rsid w:val="008E0F44"/>
    <w:rsid w:val="008E7D0A"/>
    <w:rsid w:val="008F0D08"/>
    <w:rsid w:val="008F106D"/>
    <w:rsid w:val="008F1E77"/>
    <w:rsid w:val="008F3005"/>
    <w:rsid w:val="008F371D"/>
    <w:rsid w:val="008F3896"/>
    <w:rsid w:val="008F3DCF"/>
    <w:rsid w:val="008F4330"/>
    <w:rsid w:val="008F47F6"/>
    <w:rsid w:val="008F4C92"/>
    <w:rsid w:val="008F4E2E"/>
    <w:rsid w:val="008F5389"/>
    <w:rsid w:val="008F5DCD"/>
    <w:rsid w:val="008F6A63"/>
    <w:rsid w:val="008F71A2"/>
    <w:rsid w:val="008F7C18"/>
    <w:rsid w:val="00900C11"/>
    <w:rsid w:val="0090122F"/>
    <w:rsid w:val="00901C23"/>
    <w:rsid w:val="00901FC9"/>
    <w:rsid w:val="0090391C"/>
    <w:rsid w:val="00903FFC"/>
    <w:rsid w:val="009043A5"/>
    <w:rsid w:val="009059D2"/>
    <w:rsid w:val="00905D96"/>
    <w:rsid w:val="00907A91"/>
    <w:rsid w:val="00910311"/>
    <w:rsid w:val="009107D9"/>
    <w:rsid w:val="00910C81"/>
    <w:rsid w:val="00910E01"/>
    <w:rsid w:val="0091576F"/>
    <w:rsid w:val="00916193"/>
    <w:rsid w:val="00916981"/>
    <w:rsid w:val="0091719C"/>
    <w:rsid w:val="00920948"/>
    <w:rsid w:val="0092101F"/>
    <w:rsid w:val="0092173C"/>
    <w:rsid w:val="00922390"/>
    <w:rsid w:val="00922478"/>
    <w:rsid w:val="009226A5"/>
    <w:rsid w:val="00922EE2"/>
    <w:rsid w:val="00924C5D"/>
    <w:rsid w:val="00924CAC"/>
    <w:rsid w:val="0092542B"/>
    <w:rsid w:val="00926D3E"/>
    <w:rsid w:val="0092761C"/>
    <w:rsid w:val="00930BB2"/>
    <w:rsid w:val="00930FF4"/>
    <w:rsid w:val="009334FB"/>
    <w:rsid w:val="00935C98"/>
    <w:rsid w:val="00940C1C"/>
    <w:rsid w:val="00941AED"/>
    <w:rsid w:val="00941CED"/>
    <w:rsid w:val="00941D01"/>
    <w:rsid w:val="00944D84"/>
    <w:rsid w:val="009458BA"/>
    <w:rsid w:val="0094682C"/>
    <w:rsid w:val="0094689E"/>
    <w:rsid w:val="00946C07"/>
    <w:rsid w:val="00947D21"/>
    <w:rsid w:val="00947DD7"/>
    <w:rsid w:val="009515FA"/>
    <w:rsid w:val="009535FE"/>
    <w:rsid w:val="00956141"/>
    <w:rsid w:val="0095618F"/>
    <w:rsid w:val="00956423"/>
    <w:rsid w:val="00956436"/>
    <w:rsid w:val="009564B0"/>
    <w:rsid w:val="00956AEC"/>
    <w:rsid w:val="00956BEE"/>
    <w:rsid w:val="009606C2"/>
    <w:rsid w:val="0096073A"/>
    <w:rsid w:val="00961C09"/>
    <w:rsid w:val="0096200C"/>
    <w:rsid w:val="00962520"/>
    <w:rsid w:val="009635AE"/>
    <w:rsid w:val="0096383B"/>
    <w:rsid w:val="00963A10"/>
    <w:rsid w:val="00963AAA"/>
    <w:rsid w:val="00965926"/>
    <w:rsid w:val="0096618C"/>
    <w:rsid w:val="00966A11"/>
    <w:rsid w:val="00967785"/>
    <w:rsid w:val="0097176C"/>
    <w:rsid w:val="00972CA0"/>
    <w:rsid w:val="0097301A"/>
    <w:rsid w:val="0097486A"/>
    <w:rsid w:val="009757DF"/>
    <w:rsid w:val="00975F86"/>
    <w:rsid w:val="00976124"/>
    <w:rsid w:val="00976F95"/>
    <w:rsid w:val="0097740D"/>
    <w:rsid w:val="00977E45"/>
    <w:rsid w:val="009800C6"/>
    <w:rsid w:val="00981815"/>
    <w:rsid w:val="00981D52"/>
    <w:rsid w:val="009827E7"/>
    <w:rsid w:val="00982EC6"/>
    <w:rsid w:val="009832E1"/>
    <w:rsid w:val="00983DC9"/>
    <w:rsid w:val="009846BC"/>
    <w:rsid w:val="009846CC"/>
    <w:rsid w:val="0098559E"/>
    <w:rsid w:val="0098592D"/>
    <w:rsid w:val="00985E5D"/>
    <w:rsid w:val="009863E8"/>
    <w:rsid w:val="00986501"/>
    <w:rsid w:val="0098667B"/>
    <w:rsid w:val="00987099"/>
    <w:rsid w:val="00987DA5"/>
    <w:rsid w:val="00990AF2"/>
    <w:rsid w:val="00991DA3"/>
    <w:rsid w:val="00992326"/>
    <w:rsid w:val="0099243E"/>
    <w:rsid w:val="009939FD"/>
    <w:rsid w:val="009950D7"/>
    <w:rsid w:val="00995E7F"/>
    <w:rsid w:val="00996F4F"/>
    <w:rsid w:val="00996F85"/>
    <w:rsid w:val="00997546"/>
    <w:rsid w:val="00997F14"/>
    <w:rsid w:val="009A0AAE"/>
    <w:rsid w:val="009A10AE"/>
    <w:rsid w:val="009A183D"/>
    <w:rsid w:val="009A19A6"/>
    <w:rsid w:val="009A242A"/>
    <w:rsid w:val="009A4A20"/>
    <w:rsid w:val="009A4D85"/>
    <w:rsid w:val="009A4F7E"/>
    <w:rsid w:val="009A52AB"/>
    <w:rsid w:val="009A5BC4"/>
    <w:rsid w:val="009A69B2"/>
    <w:rsid w:val="009A7196"/>
    <w:rsid w:val="009A781D"/>
    <w:rsid w:val="009A7AA0"/>
    <w:rsid w:val="009B0328"/>
    <w:rsid w:val="009B0BBB"/>
    <w:rsid w:val="009B2A7F"/>
    <w:rsid w:val="009B309F"/>
    <w:rsid w:val="009B49EB"/>
    <w:rsid w:val="009C0526"/>
    <w:rsid w:val="009C0611"/>
    <w:rsid w:val="009C1027"/>
    <w:rsid w:val="009C22E1"/>
    <w:rsid w:val="009C24E3"/>
    <w:rsid w:val="009C2C1E"/>
    <w:rsid w:val="009C37BB"/>
    <w:rsid w:val="009C4462"/>
    <w:rsid w:val="009C45AD"/>
    <w:rsid w:val="009C4A07"/>
    <w:rsid w:val="009C5BD8"/>
    <w:rsid w:val="009D1BF0"/>
    <w:rsid w:val="009D20ED"/>
    <w:rsid w:val="009D303D"/>
    <w:rsid w:val="009D30D2"/>
    <w:rsid w:val="009D3E38"/>
    <w:rsid w:val="009D47C0"/>
    <w:rsid w:val="009D65E5"/>
    <w:rsid w:val="009D7038"/>
    <w:rsid w:val="009D70F0"/>
    <w:rsid w:val="009E1A50"/>
    <w:rsid w:val="009E1D64"/>
    <w:rsid w:val="009E2A14"/>
    <w:rsid w:val="009E34F5"/>
    <w:rsid w:val="009E5EE9"/>
    <w:rsid w:val="009E67EE"/>
    <w:rsid w:val="009E7732"/>
    <w:rsid w:val="009F1501"/>
    <w:rsid w:val="009F29F6"/>
    <w:rsid w:val="009F46D0"/>
    <w:rsid w:val="009F596D"/>
    <w:rsid w:val="009F67F1"/>
    <w:rsid w:val="00A013AA"/>
    <w:rsid w:val="00A01F49"/>
    <w:rsid w:val="00A03036"/>
    <w:rsid w:val="00A0345F"/>
    <w:rsid w:val="00A04103"/>
    <w:rsid w:val="00A04B72"/>
    <w:rsid w:val="00A050D2"/>
    <w:rsid w:val="00A05121"/>
    <w:rsid w:val="00A05B21"/>
    <w:rsid w:val="00A05D16"/>
    <w:rsid w:val="00A1013C"/>
    <w:rsid w:val="00A10229"/>
    <w:rsid w:val="00A11009"/>
    <w:rsid w:val="00A11606"/>
    <w:rsid w:val="00A1285D"/>
    <w:rsid w:val="00A1301E"/>
    <w:rsid w:val="00A13495"/>
    <w:rsid w:val="00A134B7"/>
    <w:rsid w:val="00A13F60"/>
    <w:rsid w:val="00A15A73"/>
    <w:rsid w:val="00A162F3"/>
    <w:rsid w:val="00A17FEC"/>
    <w:rsid w:val="00A216C1"/>
    <w:rsid w:val="00A22211"/>
    <w:rsid w:val="00A22332"/>
    <w:rsid w:val="00A22B94"/>
    <w:rsid w:val="00A23F04"/>
    <w:rsid w:val="00A247A1"/>
    <w:rsid w:val="00A26607"/>
    <w:rsid w:val="00A27490"/>
    <w:rsid w:val="00A27F2B"/>
    <w:rsid w:val="00A3075D"/>
    <w:rsid w:val="00A30D81"/>
    <w:rsid w:val="00A31DF0"/>
    <w:rsid w:val="00A329A9"/>
    <w:rsid w:val="00A3394C"/>
    <w:rsid w:val="00A34531"/>
    <w:rsid w:val="00A35741"/>
    <w:rsid w:val="00A359E2"/>
    <w:rsid w:val="00A35FCF"/>
    <w:rsid w:val="00A400AA"/>
    <w:rsid w:val="00A40D31"/>
    <w:rsid w:val="00A4131C"/>
    <w:rsid w:val="00A41FE5"/>
    <w:rsid w:val="00A43040"/>
    <w:rsid w:val="00A446AA"/>
    <w:rsid w:val="00A448AA"/>
    <w:rsid w:val="00A45595"/>
    <w:rsid w:val="00A45AC8"/>
    <w:rsid w:val="00A466A2"/>
    <w:rsid w:val="00A467F2"/>
    <w:rsid w:val="00A46C0A"/>
    <w:rsid w:val="00A47C11"/>
    <w:rsid w:val="00A47F75"/>
    <w:rsid w:val="00A50B36"/>
    <w:rsid w:val="00A520B1"/>
    <w:rsid w:val="00A52DA3"/>
    <w:rsid w:val="00A5388E"/>
    <w:rsid w:val="00A54335"/>
    <w:rsid w:val="00A55861"/>
    <w:rsid w:val="00A565AE"/>
    <w:rsid w:val="00A571CC"/>
    <w:rsid w:val="00A57F25"/>
    <w:rsid w:val="00A60F42"/>
    <w:rsid w:val="00A61298"/>
    <w:rsid w:val="00A61DDA"/>
    <w:rsid w:val="00A64A58"/>
    <w:rsid w:val="00A66F0E"/>
    <w:rsid w:val="00A66F84"/>
    <w:rsid w:val="00A672B7"/>
    <w:rsid w:val="00A673BF"/>
    <w:rsid w:val="00A673D9"/>
    <w:rsid w:val="00A67921"/>
    <w:rsid w:val="00A67C02"/>
    <w:rsid w:val="00A705B9"/>
    <w:rsid w:val="00A7227E"/>
    <w:rsid w:val="00A72B33"/>
    <w:rsid w:val="00A72B98"/>
    <w:rsid w:val="00A72BDB"/>
    <w:rsid w:val="00A72E74"/>
    <w:rsid w:val="00A74361"/>
    <w:rsid w:val="00A75F39"/>
    <w:rsid w:val="00A80588"/>
    <w:rsid w:val="00A80BC5"/>
    <w:rsid w:val="00A81AF8"/>
    <w:rsid w:val="00A82ACC"/>
    <w:rsid w:val="00A835BB"/>
    <w:rsid w:val="00A8433E"/>
    <w:rsid w:val="00A849AA"/>
    <w:rsid w:val="00A85ABF"/>
    <w:rsid w:val="00A860D0"/>
    <w:rsid w:val="00A918BC"/>
    <w:rsid w:val="00A91ABF"/>
    <w:rsid w:val="00A91D28"/>
    <w:rsid w:val="00A9378D"/>
    <w:rsid w:val="00A93908"/>
    <w:rsid w:val="00A93FD5"/>
    <w:rsid w:val="00A95960"/>
    <w:rsid w:val="00A96594"/>
    <w:rsid w:val="00A97102"/>
    <w:rsid w:val="00A97BFF"/>
    <w:rsid w:val="00A97C5C"/>
    <w:rsid w:val="00AA3A72"/>
    <w:rsid w:val="00AA50A9"/>
    <w:rsid w:val="00AA679C"/>
    <w:rsid w:val="00AA76F4"/>
    <w:rsid w:val="00AB010B"/>
    <w:rsid w:val="00AB0F09"/>
    <w:rsid w:val="00AB1202"/>
    <w:rsid w:val="00AB38D8"/>
    <w:rsid w:val="00AB5F03"/>
    <w:rsid w:val="00AC1F21"/>
    <w:rsid w:val="00AC329F"/>
    <w:rsid w:val="00AC4D9B"/>
    <w:rsid w:val="00AC63D9"/>
    <w:rsid w:val="00AC6878"/>
    <w:rsid w:val="00AC762D"/>
    <w:rsid w:val="00AD0549"/>
    <w:rsid w:val="00AD0C95"/>
    <w:rsid w:val="00AD1EE4"/>
    <w:rsid w:val="00AD36EB"/>
    <w:rsid w:val="00AD46E0"/>
    <w:rsid w:val="00AD6919"/>
    <w:rsid w:val="00AE0BDA"/>
    <w:rsid w:val="00AE119D"/>
    <w:rsid w:val="00AE1280"/>
    <w:rsid w:val="00AE1672"/>
    <w:rsid w:val="00AE1A06"/>
    <w:rsid w:val="00AE1EDF"/>
    <w:rsid w:val="00AE2AFB"/>
    <w:rsid w:val="00AE3CFC"/>
    <w:rsid w:val="00AE3DDD"/>
    <w:rsid w:val="00AE44A6"/>
    <w:rsid w:val="00AE530F"/>
    <w:rsid w:val="00AE5716"/>
    <w:rsid w:val="00AF09D4"/>
    <w:rsid w:val="00AF0FE0"/>
    <w:rsid w:val="00AF1009"/>
    <w:rsid w:val="00AF2E65"/>
    <w:rsid w:val="00AF3DB0"/>
    <w:rsid w:val="00AF4044"/>
    <w:rsid w:val="00AF43D7"/>
    <w:rsid w:val="00B0087D"/>
    <w:rsid w:val="00B021EA"/>
    <w:rsid w:val="00B031E2"/>
    <w:rsid w:val="00B03BAF"/>
    <w:rsid w:val="00B045EC"/>
    <w:rsid w:val="00B0464D"/>
    <w:rsid w:val="00B04DD3"/>
    <w:rsid w:val="00B0505A"/>
    <w:rsid w:val="00B05445"/>
    <w:rsid w:val="00B064AE"/>
    <w:rsid w:val="00B07799"/>
    <w:rsid w:val="00B1171D"/>
    <w:rsid w:val="00B11A9B"/>
    <w:rsid w:val="00B11ADF"/>
    <w:rsid w:val="00B1218F"/>
    <w:rsid w:val="00B154F8"/>
    <w:rsid w:val="00B1781B"/>
    <w:rsid w:val="00B17C76"/>
    <w:rsid w:val="00B201C1"/>
    <w:rsid w:val="00B21418"/>
    <w:rsid w:val="00B26E78"/>
    <w:rsid w:val="00B27AD0"/>
    <w:rsid w:val="00B323F8"/>
    <w:rsid w:val="00B32482"/>
    <w:rsid w:val="00B32898"/>
    <w:rsid w:val="00B332F3"/>
    <w:rsid w:val="00B33BE7"/>
    <w:rsid w:val="00B33E58"/>
    <w:rsid w:val="00B353FD"/>
    <w:rsid w:val="00B35775"/>
    <w:rsid w:val="00B4220A"/>
    <w:rsid w:val="00B4367A"/>
    <w:rsid w:val="00B442CB"/>
    <w:rsid w:val="00B4459B"/>
    <w:rsid w:val="00B44A54"/>
    <w:rsid w:val="00B45E44"/>
    <w:rsid w:val="00B477CF"/>
    <w:rsid w:val="00B478AF"/>
    <w:rsid w:val="00B50A95"/>
    <w:rsid w:val="00B516EF"/>
    <w:rsid w:val="00B51F9B"/>
    <w:rsid w:val="00B52556"/>
    <w:rsid w:val="00B52F1E"/>
    <w:rsid w:val="00B52F8E"/>
    <w:rsid w:val="00B537FE"/>
    <w:rsid w:val="00B53F8F"/>
    <w:rsid w:val="00B54C56"/>
    <w:rsid w:val="00B55681"/>
    <w:rsid w:val="00B5664D"/>
    <w:rsid w:val="00B57117"/>
    <w:rsid w:val="00B576B4"/>
    <w:rsid w:val="00B60386"/>
    <w:rsid w:val="00B608F4"/>
    <w:rsid w:val="00B6472D"/>
    <w:rsid w:val="00B65E93"/>
    <w:rsid w:val="00B6691E"/>
    <w:rsid w:val="00B677F9"/>
    <w:rsid w:val="00B67A9A"/>
    <w:rsid w:val="00B67BD8"/>
    <w:rsid w:val="00B67E8E"/>
    <w:rsid w:val="00B70015"/>
    <w:rsid w:val="00B70A69"/>
    <w:rsid w:val="00B70E2E"/>
    <w:rsid w:val="00B7191B"/>
    <w:rsid w:val="00B72783"/>
    <w:rsid w:val="00B7278D"/>
    <w:rsid w:val="00B73976"/>
    <w:rsid w:val="00B73A63"/>
    <w:rsid w:val="00B744D2"/>
    <w:rsid w:val="00B74ED0"/>
    <w:rsid w:val="00B763B9"/>
    <w:rsid w:val="00B80E91"/>
    <w:rsid w:val="00B81192"/>
    <w:rsid w:val="00B85086"/>
    <w:rsid w:val="00B869BC"/>
    <w:rsid w:val="00B86B26"/>
    <w:rsid w:val="00B92438"/>
    <w:rsid w:val="00B93F1A"/>
    <w:rsid w:val="00B940B6"/>
    <w:rsid w:val="00B9414F"/>
    <w:rsid w:val="00B94928"/>
    <w:rsid w:val="00B94DD1"/>
    <w:rsid w:val="00B95184"/>
    <w:rsid w:val="00B95A51"/>
    <w:rsid w:val="00B95D6E"/>
    <w:rsid w:val="00B97143"/>
    <w:rsid w:val="00BA09FE"/>
    <w:rsid w:val="00BA12FC"/>
    <w:rsid w:val="00BA1CBB"/>
    <w:rsid w:val="00BA2633"/>
    <w:rsid w:val="00BA347D"/>
    <w:rsid w:val="00BA5807"/>
    <w:rsid w:val="00BA69EA"/>
    <w:rsid w:val="00BA6D96"/>
    <w:rsid w:val="00BA7071"/>
    <w:rsid w:val="00BA7570"/>
    <w:rsid w:val="00BB1691"/>
    <w:rsid w:val="00BB1C83"/>
    <w:rsid w:val="00BB2591"/>
    <w:rsid w:val="00BB2822"/>
    <w:rsid w:val="00BB33C9"/>
    <w:rsid w:val="00BB399D"/>
    <w:rsid w:val="00BB5728"/>
    <w:rsid w:val="00BB592D"/>
    <w:rsid w:val="00BB5D88"/>
    <w:rsid w:val="00BB631B"/>
    <w:rsid w:val="00BB70A8"/>
    <w:rsid w:val="00BB7943"/>
    <w:rsid w:val="00BB7C21"/>
    <w:rsid w:val="00BC05E9"/>
    <w:rsid w:val="00BC1C23"/>
    <w:rsid w:val="00BC1EC8"/>
    <w:rsid w:val="00BC41AE"/>
    <w:rsid w:val="00BC483C"/>
    <w:rsid w:val="00BC5DC9"/>
    <w:rsid w:val="00BC680A"/>
    <w:rsid w:val="00BC6E69"/>
    <w:rsid w:val="00BD02A8"/>
    <w:rsid w:val="00BD2102"/>
    <w:rsid w:val="00BD29DA"/>
    <w:rsid w:val="00BD3898"/>
    <w:rsid w:val="00BD39EA"/>
    <w:rsid w:val="00BD3D7B"/>
    <w:rsid w:val="00BD4204"/>
    <w:rsid w:val="00BD43B0"/>
    <w:rsid w:val="00BD44E5"/>
    <w:rsid w:val="00BD61A7"/>
    <w:rsid w:val="00BD6EBD"/>
    <w:rsid w:val="00BD7684"/>
    <w:rsid w:val="00BD7BDE"/>
    <w:rsid w:val="00BD7D66"/>
    <w:rsid w:val="00BE0969"/>
    <w:rsid w:val="00BE2122"/>
    <w:rsid w:val="00BE270D"/>
    <w:rsid w:val="00BE2CB4"/>
    <w:rsid w:val="00BE474E"/>
    <w:rsid w:val="00BE5C6A"/>
    <w:rsid w:val="00BE60DA"/>
    <w:rsid w:val="00BE7003"/>
    <w:rsid w:val="00BE70FC"/>
    <w:rsid w:val="00BE7311"/>
    <w:rsid w:val="00BE7596"/>
    <w:rsid w:val="00BF0455"/>
    <w:rsid w:val="00BF0581"/>
    <w:rsid w:val="00BF189D"/>
    <w:rsid w:val="00BF1C55"/>
    <w:rsid w:val="00BF347B"/>
    <w:rsid w:val="00BF45BB"/>
    <w:rsid w:val="00BF581A"/>
    <w:rsid w:val="00BF6F0F"/>
    <w:rsid w:val="00BF7909"/>
    <w:rsid w:val="00C007C8"/>
    <w:rsid w:val="00C01B66"/>
    <w:rsid w:val="00C03020"/>
    <w:rsid w:val="00C0652A"/>
    <w:rsid w:val="00C06AD3"/>
    <w:rsid w:val="00C07162"/>
    <w:rsid w:val="00C10FD7"/>
    <w:rsid w:val="00C129D5"/>
    <w:rsid w:val="00C13EC9"/>
    <w:rsid w:val="00C14DEE"/>
    <w:rsid w:val="00C171D0"/>
    <w:rsid w:val="00C20BE4"/>
    <w:rsid w:val="00C20F4C"/>
    <w:rsid w:val="00C23CFC"/>
    <w:rsid w:val="00C250B4"/>
    <w:rsid w:val="00C27266"/>
    <w:rsid w:val="00C27C3D"/>
    <w:rsid w:val="00C3005C"/>
    <w:rsid w:val="00C33598"/>
    <w:rsid w:val="00C3371B"/>
    <w:rsid w:val="00C33CB7"/>
    <w:rsid w:val="00C35780"/>
    <w:rsid w:val="00C35ACB"/>
    <w:rsid w:val="00C365CE"/>
    <w:rsid w:val="00C36B66"/>
    <w:rsid w:val="00C36EF4"/>
    <w:rsid w:val="00C36F52"/>
    <w:rsid w:val="00C37826"/>
    <w:rsid w:val="00C40DA3"/>
    <w:rsid w:val="00C41817"/>
    <w:rsid w:val="00C41B5C"/>
    <w:rsid w:val="00C41F3D"/>
    <w:rsid w:val="00C420B1"/>
    <w:rsid w:val="00C4340F"/>
    <w:rsid w:val="00C43988"/>
    <w:rsid w:val="00C43A4D"/>
    <w:rsid w:val="00C43E52"/>
    <w:rsid w:val="00C44243"/>
    <w:rsid w:val="00C4573A"/>
    <w:rsid w:val="00C45F38"/>
    <w:rsid w:val="00C460A8"/>
    <w:rsid w:val="00C470AB"/>
    <w:rsid w:val="00C5039F"/>
    <w:rsid w:val="00C511AC"/>
    <w:rsid w:val="00C53023"/>
    <w:rsid w:val="00C54791"/>
    <w:rsid w:val="00C5708C"/>
    <w:rsid w:val="00C570AB"/>
    <w:rsid w:val="00C57C2D"/>
    <w:rsid w:val="00C62F61"/>
    <w:rsid w:val="00C632A8"/>
    <w:rsid w:val="00C64551"/>
    <w:rsid w:val="00C64834"/>
    <w:rsid w:val="00C648B5"/>
    <w:rsid w:val="00C656F4"/>
    <w:rsid w:val="00C65CF6"/>
    <w:rsid w:val="00C66326"/>
    <w:rsid w:val="00C7298F"/>
    <w:rsid w:val="00C72CF1"/>
    <w:rsid w:val="00C72D45"/>
    <w:rsid w:val="00C7471B"/>
    <w:rsid w:val="00C74785"/>
    <w:rsid w:val="00C747EF"/>
    <w:rsid w:val="00C7557B"/>
    <w:rsid w:val="00C75C6E"/>
    <w:rsid w:val="00C770AF"/>
    <w:rsid w:val="00C779E9"/>
    <w:rsid w:val="00C80252"/>
    <w:rsid w:val="00C80972"/>
    <w:rsid w:val="00C826B8"/>
    <w:rsid w:val="00C828BE"/>
    <w:rsid w:val="00C83830"/>
    <w:rsid w:val="00C84424"/>
    <w:rsid w:val="00C848C9"/>
    <w:rsid w:val="00C85752"/>
    <w:rsid w:val="00C85B6D"/>
    <w:rsid w:val="00C86A0E"/>
    <w:rsid w:val="00C9013F"/>
    <w:rsid w:val="00C9079D"/>
    <w:rsid w:val="00C91307"/>
    <w:rsid w:val="00C92590"/>
    <w:rsid w:val="00C92638"/>
    <w:rsid w:val="00C92CD7"/>
    <w:rsid w:val="00C93441"/>
    <w:rsid w:val="00C93FE6"/>
    <w:rsid w:val="00C943B9"/>
    <w:rsid w:val="00C96EDC"/>
    <w:rsid w:val="00CA1728"/>
    <w:rsid w:val="00CA1A87"/>
    <w:rsid w:val="00CA268B"/>
    <w:rsid w:val="00CA2AA3"/>
    <w:rsid w:val="00CA3731"/>
    <w:rsid w:val="00CA40B1"/>
    <w:rsid w:val="00CA55DC"/>
    <w:rsid w:val="00CA61DB"/>
    <w:rsid w:val="00CA7715"/>
    <w:rsid w:val="00CA776E"/>
    <w:rsid w:val="00CA7AEC"/>
    <w:rsid w:val="00CA7D9E"/>
    <w:rsid w:val="00CB1EF5"/>
    <w:rsid w:val="00CB2E30"/>
    <w:rsid w:val="00CB4E67"/>
    <w:rsid w:val="00CB5E1F"/>
    <w:rsid w:val="00CB68FE"/>
    <w:rsid w:val="00CB7CB1"/>
    <w:rsid w:val="00CC49A4"/>
    <w:rsid w:val="00CC4AB5"/>
    <w:rsid w:val="00CC4D43"/>
    <w:rsid w:val="00CC5A9C"/>
    <w:rsid w:val="00CC68CC"/>
    <w:rsid w:val="00CD21B8"/>
    <w:rsid w:val="00CD26CB"/>
    <w:rsid w:val="00CD307E"/>
    <w:rsid w:val="00CD33A3"/>
    <w:rsid w:val="00CD3847"/>
    <w:rsid w:val="00CD398D"/>
    <w:rsid w:val="00CD62E3"/>
    <w:rsid w:val="00CE1019"/>
    <w:rsid w:val="00CE15A7"/>
    <w:rsid w:val="00CE59C9"/>
    <w:rsid w:val="00CE666D"/>
    <w:rsid w:val="00CF079B"/>
    <w:rsid w:val="00CF0BAB"/>
    <w:rsid w:val="00CF0C3B"/>
    <w:rsid w:val="00CF3865"/>
    <w:rsid w:val="00CF4014"/>
    <w:rsid w:val="00CF4D42"/>
    <w:rsid w:val="00CF54D8"/>
    <w:rsid w:val="00CF557A"/>
    <w:rsid w:val="00CF6A36"/>
    <w:rsid w:val="00D00D01"/>
    <w:rsid w:val="00D015F1"/>
    <w:rsid w:val="00D04289"/>
    <w:rsid w:val="00D046E3"/>
    <w:rsid w:val="00D0536E"/>
    <w:rsid w:val="00D06E9B"/>
    <w:rsid w:val="00D1054E"/>
    <w:rsid w:val="00D105A8"/>
    <w:rsid w:val="00D13300"/>
    <w:rsid w:val="00D13619"/>
    <w:rsid w:val="00D15921"/>
    <w:rsid w:val="00D16018"/>
    <w:rsid w:val="00D21012"/>
    <w:rsid w:val="00D21A44"/>
    <w:rsid w:val="00D25F37"/>
    <w:rsid w:val="00D26E4A"/>
    <w:rsid w:val="00D26FAA"/>
    <w:rsid w:val="00D2732C"/>
    <w:rsid w:val="00D27CC4"/>
    <w:rsid w:val="00D3064F"/>
    <w:rsid w:val="00D31F08"/>
    <w:rsid w:val="00D32262"/>
    <w:rsid w:val="00D326B0"/>
    <w:rsid w:val="00D33366"/>
    <w:rsid w:val="00D344EE"/>
    <w:rsid w:val="00D357D8"/>
    <w:rsid w:val="00D3771E"/>
    <w:rsid w:val="00D379E9"/>
    <w:rsid w:val="00D40B4C"/>
    <w:rsid w:val="00D4270C"/>
    <w:rsid w:val="00D44555"/>
    <w:rsid w:val="00D44A9D"/>
    <w:rsid w:val="00D4533D"/>
    <w:rsid w:val="00D46EE9"/>
    <w:rsid w:val="00D47175"/>
    <w:rsid w:val="00D47FAA"/>
    <w:rsid w:val="00D50901"/>
    <w:rsid w:val="00D51736"/>
    <w:rsid w:val="00D52084"/>
    <w:rsid w:val="00D5551D"/>
    <w:rsid w:val="00D5564D"/>
    <w:rsid w:val="00D5690A"/>
    <w:rsid w:val="00D5741B"/>
    <w:rsid w:val="00D57E69"/>
    <w:rsid w:val="00D57FC4"/>
    <w:rsid w:val="00D60DC7"/>
    <w:rsid w:val="00D63498"/>
    <w:rsid w:val="00D63F4E"/>
    <w:rsid w:val="00D64877"/>
    <w:rsid w:val="00D64A8F"/>
    <w:rsid w:val="00D65BA5"/>
    <w:rsid w:val="00D660CD"/>
    <w:rsid w:val="00D66F7E"/>
    <w:rsid w:val="00D67085"/>
    <w:rsid w:val="00D70374"/>
    <w:rsid w:val="00D7044E"/>
    <w:rsid w:val="00D70EBF"/>
    <w:rsid w:val="00D7216C"/>
    <w:rsid w:val="00D73374"/>
    <w:rsid w:val="00D745E2"/>
    <w:rsid w:val="00D75AF3"/>
    <w:rsid w:val="00D77233"/>
    <w:rsid w:val="00D776D4"/>
    <w:rsid w:val="00D8019A"/>
    <w:rsid w:val="00D806C4"/>
    <w:rsid w:val="00D814F5"/>
    <w:rsid w:val="00D82ACD"/>
    <w:rsid w:val="00D84912"/>
    <w:rsid w:val="00D85488"/>
    <w:rsid w:val="00D854A5"/>
    <w:rsid w:val="00D85D54"/>
    <w:rsid w:val="00D9004D"/>
    <w:rsid w:val="00D9074E"/>
    <w:rsid w:val="00D91571"/>
    <w:rsid w:val="00D91FA5"/>
    <w:rsid w:val="00D92997"/>
    <w:rsid w:val="00D95053"/>
    <w:rsid w:val="00D95C25"/>
    <w:rsid w:val="00D971BA"/>
    <w:rsid w:val="00D97BF2"/>
    <w:rsid w:val="00DA200C"/>
    <w:rsid w:val="00DA2358"/>
    <w:rsid w:val="00DA2B15"/>
    <w:rsid w:val="00DA374F"/>
    <w:rsid w:val="00DA42A7"/>
    <w:rsid w:val="00DA4653"/>
    <w:rsid w:val="00DA4A59"/>
    <w:rsid w:val="00DA5060"/>
    <w:rsid w:val="00DA6188"/>
    <w:rsid w:val="00DA6CDE"/>
    <w:rsid w:val="00DA75BF"/>
    <w:rsid w:val="00DA79E0"/>
    <w:rsid w:val="00DB17EC"/>
    <w:rsid w:val="00DB202E"/>
    <w:rsid w:val="00DB35CB"/>
    <w:rsid w:val="00DB42AF"/>
    <w:rsid w:val="00DB49FD"/>
    <w:rsid w:val="00DB5017"/>
    <w:rsid w:val="00DB698C"/>
    <w:rsid w:val="00DB7913"/>
    <w:rsid w:val="00DC1073"/>
    <w:rsid w:val="00DC303B"/>
    <w:rsid w:val="00DC330C"/>
    <w:rsid w:val="00DC4E2D"/>
    <w:rsid w:val="00DC4F2D"/>
    <w:rsid w:val="00DC639D"/>
    <w:rsid w:val="00DC6E53"/>
    <w:rsid w:val="00DC71C7"/>
    <w:rsid w:val="00DC78C5"/>
    <w:rsid w:val="00DC7FD3"/>
    <w:rsid w:val="00DD070B"/>
    <w:rsid w:val="00DD0844"/>
    <w:rsid w:val="00DD17CD"/>
    <w:rsid w:val="00DD1C6B"/>
    <w:rsid w:val="00DD2EE2"/>
    <w:rsid w:val="00DD41E4"/>
    <w:rsid w:val="00DD457A"/>
    <w:rsid w:val="00DD6B7A"/>
    <w:rsid w:val="00DD6FC4"/>
    <w:rsid w:val="00DD740F"/>
    <w:rsid w:val="00DE100D"/>
    <w:rsid w:val="00DE1980"/>
    <w:rsid w:val="00DE295F"/>
    <w:rsid w:val="00DE388E"/>
    <w:rsid w:val="00DE5267"/>
    <w:rsid w:val="00DE55E2"/>
    <w:rsid w:val="00DE5996"/>
    <w:rsid w:val="00DE5C39"/>
    <w:rsid w:val="00DE5C3E"/>
    <w:rsid w:val="00DF0510"/>
    <w:rsid w:val="00DF0CC7"/>
    <w:rsid w:val="00DF0EE5"/>
    <w:rsid w:val="00DF17C0"/>
    <w:rsid w:val="00DF1FE0"/>
    <w:rsid w:val="00DF2669"/>
    <w:rsid w:val="00DF2FDB"/>
    <w:rsid w:val="00DF35B8"/>
    <w:rsid w:val="00DF3FA4"/>
    <w:rsid w:val="00DF5049"/>
    <w:rsid w:val="00DF559B"/>
    <w:rsid w:val="00DF5699"/>
    <w:rsid w:val="00DF5D39"/>
    <w:rsid w:val="00DF63F3"/>
    <w:rsid w:val="00DF6FB6"/>
    <w:rsid w:val="00E00D7F"/>
    <w:rsid w:val="00E02D17"/>
    <w:rsid w:val="00E037E4"/>
    <w:rsid w:val="00E03FE4"/>
    <w:rsid w:val="00E04BC8"/>
    <w:rsid w:val="00E05312"/>
    <w:rsid w:val="00E05674"/>
    <w:rsid w:val="00E06490"/>
    <w:rsid w:val="00E07635"/>
    <w:rsid w:val="00E07A35"/>
    <w:rsid w:val="00E109BE"/>
    <w:rsid w:val="00E112B9"/>
    <w:rsid w:val="00E11310"/>
    <w:rsid w:val="00E12848"/>
    <w:rsid w:val="00E12872"/>
    <w:rsid w:val="00E12E26"/>
    <w:rsid w:val="00E2093A"/>
    <w:rsid w:val="00E22849"/>
    <w:rsid w:val="00E25425"/>
    <w:rsid w:val="00E255D2"/>
    <w:rsid w:val="00E26D48"/>
    <w:rsid w:val="00E27595"/>
    <w:rsid w:val="00E278BD"/>
    <w:rsid w:val="00E301AB"/>
    <w:rsid w:val="00E339F5"/>
    <w:rsid w:val="00E33EA0"/>
    <w:rsid w:val="00E34F7A"/>
    <w:rsid w:val="00E35330"/>
    <w:rsid w:val="00E35ED2"/>
    <w:rsid w:val="00E3700B"/>
    <w:rsid w:val="00E4014A"/>
    <w:rsid w:val="00E4059C"/>
    <w:rsid w:val="00E40634"/>
    <w:rsid w:val="00E40B8A"/>
    <w:rsid w:val="00E413EC"/>
    <w:rsid w:val="00E42314"/>
    <w:rsid w:val="00E43178"/>
    <w:rsid w:val="00E467E7"/>
    <w:rsid w:val="00E46DF4"/>
    <w:rsid w:val="00E46F3F"/>
    <w:rsid w:val="00E5028F"/>
    <w:rsid w:val="00E51A5B"/>
    <w:rsid w:val="00E53B3B"/>
    <w:rsid w:val="00E54DB4"/>
    <w:rsid w:val="00E573DC"/>
    <w:rsid w:val="00E60C8D"/>
    <w:rsid w:val="00E621ED"/>
    <w:rsid w:val="00E6256E"/>
    <w:rsid w:val="00E62952"/>
    <w:rsid w:val="00E63834"/>
    <w:rsid w:val="00E641C0"/>
    <w:rsid w:val="00E650D8"/>
    <w:rsid w:val="00E66B42"/>
    <w:rsid w:val="00E710A6"/>
    <w:rsid w:val="00E712CD"/>
    <w:rsid w:val="00E72FC9"/>
    <w:rsid w:val="00E75826"/>
    <w:rsid w:val="00E75C95"/>
    <w:rsid w:val="00E7629D"/>
    <w:rsid w:val="00E80234"/>
    <w:rsid w:val="00E80EC3"/>
    <w:rsid w:val="00E81389"/>
    <w:rsid w:val="00E82F88"/>
    <w:rsid w:val="00E83DB0"/>
    <w:rsid w:val="00E85231"/>
    <w:rsid w:val="00E85284"/>
    <w:rsid w:val="00E85871"/>
    <w:rsid w:val="00E87827"/>
    <w:rsid w:val="00E91FAC"/>
    <w:rsid w:val="00E92045"/>
    <w:rsid w:val="00E92D9E"/>
    <w:rsid w:val="00E943E6"/>
    <w:rsid w:val="00E96D5F"/>
    <w:rsid w:val="00E96F72"/>
    <w:rsid w:val="00E978D6"/>
    <w:rsid w:val="00EA118A"/>
    <w:rsid w:val="00EA2F01"/>
    <w:rsid w:val="00EA2F17"/>
    <w:rsid w:val="00EA3A6E"/>
    <w:rsid w:val="00EA4698"/>
    <w:rsid w:val="00EA51D0"/>
    <w:rsid w:val="00EA5468"/>
    <w:rsid w:val="00EA5C58"/>
    <w:rsid w:val="00EA62A5"/>
    <w:rsid w:val="00EA7A36"/>
    <w:rsid w:val="00EB0B0D"/>
    <w:rsid w:val="00EB2684"/>
    <w:rsid w:val="00EB3FA8"/>
    <w:rsid w:val="00EB4EF9"/>
    <w:rsid w:val="00EB6168"/>
    <w:rsid w:val="00EB61EC"/>
    <w:rsid w:val="00EB70CF"/>
    <w:rsid w:val="00EC0289"/>
    <w:rsid w:val="00EC121F"/>
    <w:rsid w:val="00EC436B"/>
    <w:rsid w:val="00EC4DB9"/>
    <w:rsid w:val="00EC6A94"/>
    <w:rsid w:val="00EC6DC2"/>
    <w:rsid w:val="00ED11CA"/>
    <w:rsid w:val="00ED2D95"/>
    <w:rsid w:val="00ED4FE4"/>
    <w:rsid w:val="00ED7379"/>
    <w:rsid w:val="00ED7629"/>
    <w:rsid w:val="00EE18A8"/>
    <w:rsid w:val="00EE3668"/>
    <w:rsid w:val="00EE3983"/>
    <w:rsid w:val="00EE4CA4"/>
    <w:rsid w:val="00EE50A4"/>
    <w:rsid w:val="00EE5793"/>
    <w:rsid w:val="00EE5F74"/>
    <w:rsid w:val="00EE66E0"/>
    <w:rsid w:val="00EE6802"/>
    <w:rsid w:val="00EF1781"/>
    <w:rsid w:val="00EF1A87"/>
    <w:rsid w:val="00EF39DE"/>
    <w:rsid w:val="00EF4625"/>
    <w:rsid w:val="00EF480F"/>
    <w:rsid w:val="00EF4A04"/>
    <w:rsid w:val="00EF61A8"/>
    <w:rsid w:val="00F00A38"/>
    <w:rsid w:val="00F00EED"/>
    <w:rsid w:val="00F01AE7"/>
    <w:rsid w:val="00F040B9"/>
    <w:rsid w:val="00F06BEE"/>
    <w:rsid w:val="00F06C5B"/>
    <w:rsid w:val="00F10048"/>
    <w:rsid w:val="00F10D0C"/>
    <w:rsid w:val="00F10E8A"/>
    <w:rsid w:val="00F117FC"/>
    <w:rsid w:val="00F12615"/>
    <w:rsid w:val="00F13B85"/>
    <w:rsid w:val="00F14C48"/>
    <w:rsid w:val="00F14DAA"/>
    <w:rsid w:val="00F15311"/>
    <w:rsid w:val="00F160BF"/>
    <w:rsid w:val="00F16FFA"/>
    <w:rsid w:val="00F17C48"/>
    <w:rsid w:val="00F21E28"/>
    <w:rsid w:val="00F236D0"/>
    <w:rsid w:val="00F243CD"/>
    <w:rsid w:val="00F244CE"/>
    <w:rsid w:val="00F24935"/>
    <w:rsid w:val="00F260CA"/>
    <w:rsid w:val="00F2740A"/>
    <w:rsid w:val="00F27888"/>
    <w:rsid w:val="00F308BF"/>
    <w:rsid w:val="00F31597"/>
    <w:rsid w:val="00F31AAB"/>
    <w:rsid w:val="00F325AE"/>
    <w:rsid w:val="00F332F6"/>
    <w:rsid w:val="00F3381A"/>
    <w:rsid w:val="00F34551"/>
    <w:rsid w:val="00F3597E"/>
    <w:rsid w:val="00F44104"/>
    <w:rsid w:val="00F44E85"/>
    <w:rsid w:val="00F4518E"/>
    <w:rsid w:val="00F4763C"/>
    <w:rsid w:val="00F47E02"/>
    <w:rsid w:val="00F52411"/>
    <w:rsid w:val="00F524DC"/>
    <w:rsid w:val="00F529B4"/>
    <w:rsid w:val="00F54807"/>
    <w:rsid w:val="00F55481"/>
    <w:rsid w:val="00F63973"/>
    <w:rsid w:val="00F63BD5"/>
    <w:rsid w:val="00F643D6"/>
    <w:rsid w:val="00F6444C"/>
    <w:rsid w:val="00F676E3"/>
    <w:rsid w:val="00F67FAB"/>
    <w:rsid w:val="00F70A83"/>
    <w:rsid w:val="00F70F48"/>
    <w:rsid w:val="00F716D8"/>
    <w:rsid w:val="00F71F74"/>
    <w:rsid w:val="00F72408"/>
    <w:rsid w:val="00F72B5E"/>
    <w:rsid w:val="00F72C82"/>
    <w:rsid w:val="00F737A7"/>
    <w:rsid w:val="00F74529"/>
    <w:rsid w:val="00F75700"/>
    <w:rsid w:val="00F75B90"/>
    <w:rsid w:val="00F75D45"/>
    <w:rsid w:val="00F75FBF"/>
    <w:rsid w:val="00F7790A"/>
    <w:rsid w:val="00F80347"/>
    <w:rsid w:val="00F80F4C"/>
    <w:rsid w:val="00F81E2F"/>
    <w:rsid w:val="00F829AD"/>
    <w:rsid w:val="00F8371C"/>
    <w:rsid w:val="00F83E33"/>
    <w:rsid w:val="00F85B98"/>
    <w:rsid w:val="00F868B9"/>
    <w:rsid w:val="00F86D0F"/>
    <w:rsid w:val="00F86D11"/>
    <w:rsid w:val="00F87B46"/>
    <w:rsid w:val="00F90245"/>
    <w:rsid w:val="00F90383"/>
    <w:rsid w:val="00F90696"/>
    <w:rsid w:val="00F91553"/>
    <w:rsid w:val="00F91DB3"/>
    <w:rsid w:val="00F938F1"/>
    <w:rsid w:val="00F942B2"/>
    <w:rsid w:val="00F94622"/>
    <w:rsid w:val="00F97829"/>
    <w:rsid w:val="00F97902"/>
    <w:rsid w:val="00F97DAE"/>
    <w:rsid w:val="00FA030F"/>
    <w:rsid w:val="00FA0614"/>
    <w:rsid w:val="00FA07AE"/>
    <w:rsid w:val="00FA0AF4"/>
    <w:rsid w:val="00FA1517"/>
    <w:rsid w:val="00FA1597"/>
    <w:rsid w:val="00FA2622"/>
    <w:rsid w:val="00FA3D85"/>
    <w:rsid w:val="00FA4310"/>
    <w:rsid w:val="00FA4965"/>
    <w:rsid w:val="00FA56E7"/>
    <w:rsid w:val="00FA7C08"/>
    <w:rsid w:val="00FB25DA"/>
    <w:rsid w:val="00FB3ACB"/>
    <w:rsid w:val="00FB3DEC"/>
    <w:rsid w:val="00FB4EE4"/>
    <w:rsid w:val="00FB51CC"/>
    <w:rsid w:val="00FB5E09"/>
    <w:rsid w:val="00FB77BE"/>
    <w:rsid w:val="00FC15AE"/>
    <w:rsid w:val="00FC303C"/>
    <w:rsid w:val="00FC535C"/>
    <w:rsid w:val="00FC5EF3"/>
    <w:rsid w:val="00FC6526"/>
    <w:rsid w:val="00FC6FBE"/>
    <w:rsid w:val="00FC7863"/>
    <w:rsid w:val="00FD1735"/>
    <w:rsid w:val="00FD1BE6"/>
    <w:rsid w:val="00FD51AF"/>
    <w:rsid w:val="00FD6B1C"/>
    <w:rsid w:val="00FD6FA1"/>
    <w:rsid w:val="00FD759B"/>
    <w:rsid w:val="00FD7B0C"/>
    <w:rsid w:val="00FD7B51"/>
    <w:rsid w:val="00FE0218"/>
    <w:rsid w:val="00FE0619"/>
    <w:rsid w:val="00FE1F9A"/>
    <w:rsid w:val="00FE1FFF"/>
    <w:rsid w:val="00FE2431"/>
    <w:rsid w:val="00FE2A8E"/>
    <w:rsid w:val="00FE2F41"/>
    <w:rsid w:val="00FE38AA"/>
    <w:rsid w:val="00FE4B51"/>
    <w:rsid w:val="00FE5176"/>
    <w:rsid w:val="00FE5879"/>
    <w:rsid w:val="00FE79BF"/>
    <w:rsid w:val="00FE7FB1"/>
    <w:rsid w:val="00FF0B43"/>
    <w:rsid w:val="00FF1188"/>
    <w:rsid w:val="00FF2784"/>
    <w:rsid w:val="00FF2EB3"/>
    <w:rsid w:val="00FF31CB"/>
    <w:rsid w:val="00FF3FC1"/>
    <w:rsid w:val="00FF4195"/>
    <w:rsid w:val="00FF4516"/>
    <w:rsid w:val="00FF71CE"/>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79BC3495-0BBC-446B-AD0A-9DF133B7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3943"/>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8"/>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8"/>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8"/>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4"/>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6"/>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5"/>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6"/>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character" w:customStyle="1" w:styleId="cf01">
    <w:name w:val="cf01"/>
    <w:basedOn w:val="Predvolenpsmoodseku"/>
    <w:rsid w:val="00A61298"/>
    <w:rPr>
      <w:rFonts w:ascii="Segoe UI" w:hAnsi="Segoe UI" w:cs="Segoe UI" w:hint="default"/>
      <w:sz w:val="18"/>
      <w:szCs w:val="18"/>
    </w:rPr>
  </w:style>
  <w:style w:type="character" w:customStyle="1" w:styleId="cf11">
    <w:name w:val="cf11"/>
    <w:basedOn w:val="Predvolenpsmoodseku"/>
    <w:rsid w:val="00A61298"/>
    <w:rPr>
      <w:rFonts w:ascii="Segoe UI" w:hAnsi="Segoe UI" w:cs="Segoe UI" w:hint="default"/>
      <w:color w:val="294057"/>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6540A0-8662-4300-A846-EE183C8FCCC0}">
  <ds:schemaRefs>
    <ds:schemaRef ds:uri="http://schemas.openxmlformats.org/officeDocument/2006/bibliography"/>
  </ds:schemaRefs>
</ds:datastoreItem>
</file>

<file path=customXml/itemProps2.xml><?xml version="1.0" encoding="utf-8"?>
<ds:datastoreItem xmlns:ds="http://schemas.openxmlformats.org/officeDocument/2006/customXml" ds:itemID="{F77E04A0-E7E6-4C6B-92AE-5EBF47F7B74D}"/>
</file>

<file path=customXml/itemProps3.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4.xml><?xml version="1.0" encoding="utf-8"?>
<ds:datastoreItem xmlns:ds="http://schemas.openxmlformats.org/officeDocument/2006/customXml" ds:itemID="{B4DB5B2F-F40D-4BBB-8575-9C7768B9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docProps/app.xml><?xml version="1.0" encoding="utf-8"?>
<Properties xmlns="http://schemas.openxmlformats.org/officeDocument/2006/extended-properties" xmlns:vt="http://schemas.openxmlformats.org/officeDocument/2006/docPropsVTypes">
  <Template>Normal.dotm</Template>
  <TotalTime>3515</TotalTime>
  <Pages>31</Pages>
  <Words>18732</Words>
  <Characters>106775</Characters>
  <Application>Microsoft Office Word</Application>
  <DocSecurity>0</DocSecurity>
  <Lines>889</Lines>
  <Paragraphs>250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Mgr. Pavel Aschenbrenner</cp:lastModifiedBy>
  <cp:revision>588</cp:revision>
  <cp:lastPrinted>2026-02-26T22:29:00Z</cp:lastPrinted>
  <dcterms:created xsi:type="dcterms:W3CDTF">2025-12-17T13:13:00Z</dcterms:created>
  <dcterms:modified xsi:type="dcterms:W3CDTF">2026-04-27T09:32:00Z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y fmtid="{D5CDD505-2E9C-101B-9397-08002B2CF9AE}" pid="4" name="docLang">
    <vt:lpwstr>sk</vt:lpwstr>
  </property>
  <property fmtid="{D5CDD505-2E9C-101B-9397-08002B2CF9AE}" pid="5" name="_dlc_DocIdItemGuid">
    <vt:lpwstr>6dcb3c72-8da8-417e-9938-ca3fab630eac</vt:lpwstr>
  </property>
</Properties>
</file>